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8E2B9" w14:textId="77777777" w:rsidR="00D40E4A" w:rsidRPr="00A07338" w:rsidRDefault="00D40E4A">
      <w:pPr>
        <w:spacing w:after="60"/>
        <w:rPr>
          <w:rFonts w:ascii="Arial" w:hAnsi="Arial" w:cs="Arial"/>
          <w:sz w:val="24"/>
          <w:szCs w:val="24"/>
        </w:rPr>
      </w:pPr>
    </w:p>
    <w:p w14:paraId="185EB7C3" w14:textId="77777777" w:rsidR="00D40E4A" w:rsidRPr="00A07338" w:rsidRDefault="00B77817">
      <w:pPr>
        <w:spacing w:after="60"/>
        <w:rPr>
          <w:rFonts w:ascii="Arial" w:hAnsi="Arial" w:cs="Arial"/>
          <w:sz w:val="24"/>
          <w:szCs w:val="24"/>
        </w:rPr>
      </w:pPr>
      <w:r w:rsidRPr="00A07338">
        <w:rPr>
          <w:rFonts w:ascii="Arial" w:hAnsi="Arial" w:cs="Arial"/>
          <w:b/>
          <w:sz w:val="24"/>
          <w:szCs w:val="24"/>
        </w:rPr>
        <w:t>SE-01-TS13</w:t>
      </w:r>
    </w:p>
    <w:p w14:paraId="04BC848B" w14:textId="77777777" w:rsidR="00D40E4A" w:rsidRPr="00A07338" w:rsidRDefault="00B77817">
      <w:pPr>
        <w:spacing w:after="60"/>
        <w:rPr>
          <w:rFonts w:ascii="Arial" w:hAnsi="Arial" w:cs="Arial"/>
          <w:sz w:val="24"/>
          <w:szCs w:val="24"/>
        </w:rPr>
      </w:pPr>
      <w:r w:rsidRPr="00A07338">
        <w:rPr>
          <w:rFonts w:ascii="Arial" w:hAnsi="Arial" w:cs="Arial"/>
          <w:b/>
          <w:sz w:val="24"/>
          <w:szCs w:val="24"/>
        </w:rPr>
        <w:t>Technical Specification</w:t>
      </w:r>
    </w:p>
    <w:p w14:paraId="4F356DA9" w14:textId="77777777" w:rsidR="00D40E4A" w:rsidRPr="00A07338" w:rsidRDefault="00B77817">
      <w:pPr>
        <w:spacing w:after="60"/>
        <w:rPr>
          <w:rFonts w:ascii="Arial" w:hAnsi="Arial" w:cs="Arial"/>
          <w:sz w:val="24"/>
          <w:szCs w:val="24"/>
        </w:rPr>
      </w:pPr>
      <w:r w:rsidRPr="00A07338">
        <w:rPr>
          <w:rFonts w:ascii="Arial" w:hAnsi="Arial" w:cs="Arial"/>
          <w:b/>
          <w:sz w:val="24"/>
          <w:szCs w:val="24"/>
        </w:rPr>
        <w:t>MoodBoss backend enhancements: Assistant, Event Card, Calories and Emotion Try-On</w:t>
      </w:r>
    </w:p>
    <w:tbl>
      <w:tblPr>
        <w:tblStyle w:val="aff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448"/>
        <w:gridCol w:w="7776"/>
      </w:tblGrid>
      <w:tr w:rsidR="00D40E4A" w:rsidRPr="00A07338" w14:paraId="0F5E58BD" w14:textId="77777777">
        <w:trPr>
          <w:jc w:val="center"/>
        </w:trPr>
        <w:tc>
          <w:tcPr>
            <w:tcW w:w="2448" w:type="dxa"/>
            <w:shd w:val="clear" w:color="auto" w:fill="D9EAF7"/>
          </w:tcPr>
          <w:p w14:paraId="4FBCC9D4" w14:textId="77777777" w:rsidR="00D40E4A" w:rsidRPr="00A07338" w:rsidRDefault="00B77817">
            <w:pPr>
              <w:rPr>
                <w:rFonts w:ascii="Arial" w:hAnsi="Arial" w:cs="Arial"/>
                <w:sz w:val="18"/>
                <w:szCs w:val="18"/>
              </w:rPr>
            </w:pPr>
            <w:r w:rsidRPr="00A07338">
              <w:rPr>
                <w:rFonts w:ascii="Arial" w:hAnsi="Arial" w:cs="Arial"/>
                <w:b/>
                <w:sz w:val="18"/>
                <w:szCs w:val="18"/>
              </w:rPr>
              <w:t>Parameter</w:t>
            </w:r>
          </w:p>
        </w:tc>
        <w:tc>
          <w:tcPr>
            <w:tcW w:w="7776" w:type="dxa"/>
            <w:shd w:val="clear" w:color="auto" w:fill="D9EAF7"/>
          </w:tcPr>
          <w:p w14:paraId="1897B744" w14:textId="77777777" w:rsidR="00D40E4A" w:rsidRPr="00A07338" w:rsidRDefault="00B77817">
            <w:pPr>
              <w:rPr>
                <w:rFonts w:ascii="Arial" w:hAnsi="Arial" w:cs="Arial"/>
                <w:sz w:val="18"/>
                <w:szCs w:val="18"/>
              </w:rPr>
            </w:pPr>
            <w:r w:rsidRPr="00A07338">
              <w:rPr>
                <w:rFonts w:ascii="Arial" w:hAnsi="Arial" w:cs="Arial"/>
                <w:b/>
                <w:sz w:val="18"/>
                <w:szCs w:val="18"/>
              </w:rPr>
              <w:t>Value</w:t>
            </w:r>
          </w:p>
        </w:tc>
      </w:tr>
      <w:tr w:rsidR="00D40E4A" w:rsidRPr="00A07338" w14:paraId="5CA8160F" w14:textId="77777777">
        <w:trPr>
          <w:jc w:val="center"/>
        </w:trPr>
        <w:tc>
          <w:tcPr>
            <w:tcW w:w="2448" w:type="dxa"/>
          </w:tcPr>
          <w:p w14:paraId="317F0482" w14:textId="77777777" w:rsidR="00D40E4A" w:rsidRPr="00A07338" w:rsidRDefault="00B77817">
            <w:pPr>
              <w:rPr>
                <w:rFonts w:ascii="Arial" w:hAnsi="Arial" w:cs="Arial"/>
                <w:sz w:val="18"/>
                <w:szCs w:val="18"/>
              </w:rPr>
            </w:pPr>
            <w:r w:rsidRPr="00A07338">
              <w:rPr>
                <w:rFonts w:ascii="Arial" w:hAnsi="Arial" w:cs="Arial"/>
                <w:sz w:val="18"/>
                <w:szCs w:val="18"/>
              </w:rPr>
              <w:t>Version</w:t>
            </w:r>
          </w:p>
        </w:tc>
        <w:tc>
          <w:tcPr>
            <w:tcW w:w="7776" w:type="dxa"/>
          </w:tcPr>
          <w:p w14:paraId="70DCAB64" w14:textId="77777777" w:rsidR="00D40E4A" w:rsidRPr="00A07338" w:rsidRDefault="00B77817">
            <w:pPr>
              <w:rPr>
                <w:rFonts w:ascii="Arial" w:hAnsi="Arial" w:cs="Arial"/>
                <w:sz w:val="18"/>
                <w:szCs w:val="18"/>
              </w:rPr>
            </w:pPr>
            <w:r w:rsidRPr="00A07338">
              <w:rPr>
                <w:rFonts w:ascii="Arial" w:hAnsi="Arial" w:cs="Arial"/>
                <w:sz w:val="18"/>
                <w:szCs w:val="18"/>
              </w:rPr>
              <w:t>v1.4 - full edition without estimate</w:t>
            </w:r>
          </w:p>
        </w:tc>
      </w:tr>
      <w:tr w:rsidR="00D40E4A" w:rsidRPr="00A07338" w14:paraId="77D9FA3C" w14:textId="77777777">
        <w:trPr>
          <w:jc w:val="center"/>
        </w:trPr>
        <w:tc>
          <w:tcPr>
            <w:tcW w:w="2448" w:type="dxa"/>
          </w:tcPr>
          <w:p w14:paraId="37632BAB" w14:textId="77777777" w:rsidR="00D40E4A" w:rsidRPr="00A07338" w:rsidRDefault="00B77817">
            <w:pPr>
              <w:rPr>
                <w:rFonts w:ascii="Arial" w:hAnsi="Arial" w:cs="Arial"/>
                <w:sz w:val="18"/>
                <w:szCs w:val="18"/>
              </w:rPr>
            </w:pPr>
            <w:r w:rsidRPr="00A07338">
              <w:rPr>
                <w:rFonts w:ascii="Arial" w:hAnsi="Arial" w:cs="Arial"/>
                <w:sz w:val="18"/>
                <w:szCs w:val="18"/>
              </w:rPr>
              <w:t>Date</w:t>
            </w:r>
          </w:p>
        </w:tc>
        <w:tc>
          <w:tcPr>
            <w:tcW w:w="7776" w:type="dxa"/>
          </w:tcPr>
          <w:p w14:paraId="728F2060" w14:textId="77777777" w:rsidR="00D40E4A" w:rsidRPr="00A07338" w:rsidRDefault="00B77817">
            <w:pPr>
              <w:rPr>
                <w:rFonts w:ascii="Arial" w:hAnsi="Arial" w:cs="Arial"/>
                <w:sz w:val="18"/>
                <w:szCs w:val="18"/>
              </w:rPr>
            </w:pPr>
            <w:r w:rsidRPr="00A07338">
              <w:rPr>
                <w:rFonts w:ascii="Arial" w:hAnsi="Arial" w:cs="Arial"/>
                <w:sz w:val="18"/>
                <w:szCs w:val="18"/>
              </w:rPr>
              <w:t>30.04.2026</w:t>
            </w:r>
          </w:p>
        </w:tc>
      </w:tr>
      <w:tr w:rsidR="00D40E4A" w:rsidRPr="00A07338" w14:paraId="626F3CD3" w14:textId="77777777">
        <w:trPr>
          <w:jc w:val="center"/>
        </w:trPr>
        <w:tc>
          <w:tcPr>
            <w:tcW w:w="2448" w:type="dxa"/>
          </w:tcPr>
          <w:p w14:paraId="0061B747" w14:textId="77777777" w:rsidR="00D40E4A" w:rsidRPr="00A07338" w:rsidRDefault="00B77817">
            <w:pPr>
              <w:rPr>
                <w:rFonts w:ascii="Arial" w:hAnsi="Arial" w:cs="Arial"/>
                <w:sz w:val="18"/>
                <w:szCs w:val="18"/>
              </w:rPr>
            </w:pPr>
            <w:r w:rsidRPr="00A07338">
              <w:rPr>
                <w:rFonts w:ascii="Arial" w:hAnsi="Arial" w:cs="Arial"/>
                <w:sz w:val="18"/>
                <w:szCs w:val="18"/>
              </w:rPr>
              <w:t>Status</w:t>
            </w:r>
          </w:p>
        </w:tc>
        <w:tc>
          <w:tcPr>
            <w:tcW w:w="7776" w:type="dxa"/>
          </w:tcPr>
          <w:p w14:paraId="3FC0CC6D" w14:textId="77777777" w:rsidR="00D40E4A" w:rsidRPr="00A07338" w:rsidRDefault="00B77817">
            <w:pPr>
              <w:rPr>
                <w:rFonts w:ascii="Arial" w:hAnsi="Arial" w:cs="Arial"/>
                <w:sz w:val="18"/>
                <w:szCs w:val="18"/>
              </w:rPr>
            </w:pPr>
            <w:r w:rsidRPr="00A07338">
              <w:rPr>
                <w:rFonts w:ascii="Arial" w:hAnsi="Arial" w:cs="Arial"/>
                <w:sz w:val="18"/>
                <w:szCs w:val="18"/>
              </w:rPr>
              <w:t>Final technical statement for backend implementation of the first commercial release. The estimate is issued as a separate document.</w:t>
            </w:r>
          </w:p>
        </w:tc>
      </w:tr>
      <w:tr w:rsidR="00D40E4A" w:rsidRPr="00A07338" w14:paraId="54478841" w14:textId="77777777">
        <w:trPr>
          <w:jc w:val="center"/>
        </w:trPr>
        <w:tc>
          <w:tcPr>
            <w:tcW w:w="2448" w:type="dxa"/>
          </w:tcPr>
          <w:p w14:paraId="607D60F6" w14:textId="77777777" w:rsidR="00D40E4A" w:rsidRPr="00A07338" w:rsidRDefault="00B77817">
            <w:pPr>
              <w:rPr>
                <w:rFonts w:ascii="Arial" w:hAnsi="Arial" w:cs="Arial"/>
                <w:sz w:val="18"/>
                <w:szCs w:val="18"/>
              </w:rPr>
            </w:pPr>
            <w:r w:rsidRPr="00A07338">
              <w:rPr>
                <w:rFonts w:ascii="Arial" w:hAnsi="Arial" w:cs="Arial"/>
                <w:sz w:val="18"/>
                <w:szCs w:val="18"/>
              </w:rPr>
              <w:t>Related documents</w:t>
            </w:r>
          </w:p>
        </w:tc>
        <w:tc>
          <w:tcPr>
            <w:tcW w:w="7776" w:type="dxa"/>
          </w:tcPr>
          <w:p w14:paraId="44FDB64D" w14:textId="77777777" w:rsidR="00D40E4A" w:rsidRPr="00A07338" w:rsidRDefault="00B77817">
            <w:pPr>
              <w:rPr>
                <w:rFonts w:ascii="Arial" w:hAnsi="Arial" w:cs="Arial"/>
                <w:sz w:val="18"/>
                <w:szCs w:val="18"/>
              </w:rPr>
            </w:pPr>
            <w:r w:rsidRPr="00A07338">
              <w:rPr>
                <w:rFonts w:ascii="Arial" w:hAnsi="Arial" w:cs="Arial"/>
                <w:sz w:val="18"/>
                <w:szCs w:val="18"/>
              </w:rPr>
              <w:t>SE-01-TS11 - SUK MoodBoss; SE-01-SM13 - TS13 estimate; SUK-MP Dependency Matrix v2.1</w:t>
            </w:r>
          </w:p>
        </w:tc>
      </w:tr>
    </w:tbl>
    <w:p w14:paraId="57430F1C" w14:textId="77777777" w:rsidR="00D40E4A" w:rsidRPr="00A07338" w:rsidRDefault="00D40E4A">
      <w:pPr>
        <w:spacing w:after="40"/>
        <w:rPr>
          <w:rFonts w:ascii="Arial" w:hAnsi="Arial" w:cs="Arial"/>
          <w:sz w:val="18"/>
          <w:szCs w:val="18"/>
        </w:rPr>
      </w:pPr>
    </w:p>
    <w:p w14:paraId="42A79BC9"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1. Scope of Work</w:t>
      </w:r>
    </w:p>
    <w:p w14:paraId="3310361A" w14:textId="77777777" w:rsidR="00D40E4A" w:rsidRPr="00A07338" w:rsidRDefault="00B77817">
      <w:pPr>
        <w:spacing w:after="60"/>
        <w:rPr>
          <w:rFonts w:ascii="Arial" w:hAnsi="Arial" w:cs="Arial"/>
          <w:sz w:val="18"/>
          <w:szCs w:val="18"/>
        </w:rPr>
      </w:pPr>
      <w:r w:rsidRPr="00A07338">
        <w:rPr>
          <w:rFonts w:ascii="Arial" w:hAnsi="Arial" w:cs="Arial"/>
          <w:sz w:val="18"/>
          <w:szCs w:val="18"/>
        </w:rPr>
        <w:t>This Technical Specification defines the full scope of MoodBoss backend enhancements for the first commercial release in the following areas:</w:t>
      </w:r>
    </w:p>
    <w:p w14:paraId="0FF8533F"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hybrid Assistant model: quick buttons and launch of the same scenarios from a regular text re</w:t>
      </w:r>
      <w:r w:rsidRPr="00A07338">
        <w:rPr>
          <w:rFonts w:ascii="Arial" w:hAnsi="Arial" w:cs="Arial"/>
          <w:sz w:val="18"/>
          <w:szCs w:val="18"/>
        </w:rPr>
        <w:t>quest;</w:t>
      </w:r>
    </w:p>
    <w:p w14:paraId="449E5C85"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Event Card as the core cross-cutting product entity;</w:t>
      </w:r>
    </w:p>
    <w:p w14:paraId="0A5042D8"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 xml:space="preserve">calorie scenario inside the Assistant, with the result saved to the Event Card and displayed in the </w:t>
      </w:r>
      <w:proofErr w:type="gramStart"/>
      <w:r w:rsidRPr="00A07338">
        <w:rPr>
          <w:rFonts w:ascii="Arial" w:hAnsi="Arial" w:cs="Arial"/>
          <w:sz w:val="18"/>
          <w:szCs w:val="18"/>
        </w:rPr>
        <w:t>Health</w:t>
      </w:r>
      <w:proofErr w:type="gramEnd"/>
      <w:r w:rsidRPr="00A07338">
        <w:rPr>
          <w:rFonts w:ascii="Arial" w:hAnsi="Arial" w:cs="Arial"/>
          <w:sz w:val="18"/>
          <w:szCs w:val="18"/>
        </w:rPr>
        <w:t xml:space="preserve"> section;</w:t>
      </w:r>
    </w:p>
    <w:p w14:paraId="44211ADB"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Emotion Try-On as a scenario for working with the Event Card inside the As</w:t>
      </w:r>
      <w:r w:rsidRPr="00A07338">
        <w:rPr>
          <w:rFonts w:ascii="Arial" w:hAnsi="Arial" w:cs="Arial"/>
          <w:sz w:val="18"/>
          <w:szCs w:val="18"/>
        </w:rPr>
        <w:t>sistant;</w:t>
      </w:r>
    </w:p>
    <w:p w14:paraId="45101ADA"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Assistant topics as separate chats / cases without a top-level project hierarchy;</w:t>
      </w:r>
    </w:p>
    <w:p w14:paraId="15E2E820"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backend technical readiness for subsequent integration with SUK, without implementing a full SUK within this Technical Specification.</w:t>
      </w:r>
    </w:p>
    <w:p w14:paraId="3CEFDFAD" w14:textId="77777777" w:rsidR="00D40E4A" w:rsidRPr="00A07338" w:rsidRDefault="00B77817">
      <w:pPr>
        <w:spacing w:after="60"/>
        <w:rPr>
          <w:rFonts w:ascii="Arial" w:hAnsi="Arial" w:cs="Arial"/>
          <w:sz w:val="18"/>
          <w:szCs w:val="18"/>
        </w:rPr>
      </w:pPr>
      <w:r w:rsidRPr="00A07338">
        <w:rPr>
          <w:rFonts w:ascii="Arial" w:hAnsi="Arial" w:cs="Arial"/>
          <w:sz w:val="18"/>
          <w:szCs w:val="18"/>
        </w:rPr>
        <w:t xml:space="preserve">This document does not </w:t>
      </w:r>
      <w:r w:rsidRPr="00A07338">
        <w:rPr>
          <w:rFonts w:ascii="Arial" w:hAnsi="Arial" w:cs="Arial"/>
          <w:sz w:val="18"/>
          <w:szCs w:val="18"/>
        </w:rPr>
        <w:t>include hours, cost, payment terms or the commercial schedule. These items are defined only in the separate estimate SE-01-SM13.</w:t>
      </w:r>
    </w:p>
    <w:p w14:paraId="5964D7B2"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2. Objective of the Work</w:t>
      </w:r>
    </w:p>
    <w:p w14:paraId="0CB3BE6E" w14:textId="77777777" w:rsidR="00D40E4A" w:rsidRPr="00A07338" w:rsidRDefault="00B77817">
      <w:pPr>
        <w:spacing w:after="60"/>
        <w:rPr>
          <w:rFonts w:ascii="Arial" w:hAnsi="Arial" w:cs="Arial"/>
          <w:sz w:val="18"/>
          <w:szCs w:val="18"/>
        </w:rPr>
      </w:pPr>
      <w:r w:rsidRPr="00A07338">
        <w:rPr>
          <w:rFonts w:ascii="Arial" w:hAnsi="Arial" w:cs="Arial"/>
          <w:sz w:val="18"/>
          <w:szCs w:val="18"/>
        </w:rPr>
        <w:t>The objective is to transform the Assistant from a simple text chat and a set of separate buttons into</w:t>
      </w:r>
      <w:r w:rsidRPr="00A07338">
        <w:rPr>
          <w:rFonts w:ascii="Arial" w:hAnsi="Arial" w:cs="Arial"/>
          <w:sz w:val="18"/>
          <w:szCs w:val="18"/>
        </w:rPr>
        <w:t xml:space="preserve"> a working MoodBoss scenario contour that helps the user move from a request to a saved structured product object.</w:t>
      </w:r>
    </w:p>
    <w:p w14:paraId="669D319D" w14:textId="77777777" w:rsidR="00D40E4A" w:rsidRPr="00A07338" w:rsidRDefault="00B77817">
      <w:pPr>
        <w:spacing w:after="60"/>
        <w:rPr>
          <w:rFonts w:ascii="Arial" w:hAnsi="Arial" w:cs="Arial"/>
          <w:sz w:val="18"/>
          <w:szCs w:val="18"/>
        </w:rPr>
      </w:pPr>
      <w:r w:rsidRPr="00A07338">
        <w:rPr>
          <w:rFonts w:ascii="Arial" w:hAnsi="Arial" w:cs="Arial"/>
          <w:sz w:val="18"/>
          <w:szCs w:val="18"/>
        </w:rPr>
        <w:t>The backend must provide:</w:t>
      </w:r>
    </w:p>
    <w:p w14:paraId="378541F5"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scenario launch through a quick button on the Assistant screen;</w:t>
      </w:r>
    </w:p>
    <w:p w14:paraId="0E401964"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launch of the same scenario through a regular t</w:t>
      </w:r>
      <w:r w:rsidRPr="00A07338">
        <w:rPr>
          <w:rFonts w:ascii="Arial" w:hAnsi="Arial" w:cs="Arial"/>
          <w:sz w:val="18"/>
          <w:szCs w:val="18"/>
        </w:rPr>
        <w:t>ext request in chat;</w:t>
      </w:r>
    </w:p>
    <w:p w14:paraId="4C1ACC72"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user intent detection for key scenarios;</w:t>
      </w:r>
    </w:p>
    <w:p w14:paraId="3B221751"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clarifying questions when data is insufficient;</w:t>
      </w:r>
    </w:p>
    <w:p w14:paraId="25E55977"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structured actions for the frontend;</w:t>
      </w:r>
    </w:p>
    <w:p w14:paraId="6AA5F84E"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creation of a draft / pending action;</w:t>
      </w:r>
    </w:p>
    <w:p w14:paraId="7C33AC83"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preview of the result before saving;</w:t>
      </w:r>
    </w:p>
    <w:p w14:paraId="656E182C"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saving of the Event Ca</w:t>
      </w:r>
      <w:r w:rsidRPr="00A07338">
        <w:rPr>
          <w:rFonts w:ascii="Arial" w:hAnsi="Arial" w:cs="Arial"/>
          <w:sz w:val="18"/>
          <w:szCs w:val="18"/>
        </w:rPr>
        <w:t>rd, calorie result or Emotion Try-On result only after user confirmation;</w:t>
      </w:r>
    </w:p>
    <w:p w14:paraId="4BA2301E"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storage of the result as a structured backend object, not only as chat history.</w:t>
      </w:r>
    </w:p>
    <w:p w14:paraId="281CCA76"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3. Release Architectural Formula</w:t>
      </w:r>
    </w:p>
    <w:p w14:paraId="738FE95B" w14:textId="77777777" w:rsidR="00D40E4A" w:rsidRPr="00A07338" w:rsidRDefault="00B77817">
      <w:pPr>
        <w:spacing w:after="60"/>
        <w:rPr>
          <w:rFonts w:ascii="Arial" w:hAnsi="Arial" w:cs="Arial"/>
          <w:sz w:val="18"/>
          <w:szCs w:val="18"/>
        </w:rPr>
      </w:pPr>
      <w:r w:rsidRPr="00A07338">
        <w:rPr>
          <w:rFonts w:ascii="Arial" w:hAnsi="Arial" w:cs="Arial"/>
          <w:sz w:val="18"/>
          <w:szCs w:val="18"/>
        </w:rPr>
        <w:t>Assistant -&gt; button or text request -&gt; intent understanding -&gt; clar</w:t>
      </w:r>
      <w:r w:rsidRPr="00A07338">
        <w:rPr>
          <w:rFonts w:ascii="Arial" w:hAnsi="Arial" w:cs="Arial"/>
          <w:sz w:val="18"/>
          <w:szCs w:val="18"/>
        </w:rPr>
        <w:t>ifying questions -&gt; actions for frontend -&gt; draft -&gt; preview -&gt; user confirmation -&gt; EventCard -&gt; Health / Calendar.</w:t>
      </w:r>
    </w:p>
    <w:p w14:paraId="72F835C0" w14:textId="77777777" w:rsidR="00D40E4A" w:rsidRPr="00A07338" w:rsidRDefault="00B77817">
      <w:pPr>
        <w:spacing w:after="60"/>
        <w:rPr>
          <w:rFonts w:ascii="Arial" w:hAnsi="Arial" w:cs="Arial"/>
          <w:sz w:val="18"/>
          <w:szCs w:val="18"/>
        </w:rPr>
      </w:pPr>
      <w:r w:rsidRPr="00A07338">
        <w:rPr>
          <w:rFonts w:ascii="Arial" w:hAnsi="Arial" w:cs="Arial"/>
          <w:sz w:val="18"/>
          <w:szCs w:val="18"/>
        </w:rPr>
        <w:t xml:space="preserve">This formula is the basic implementation rule. No structured object may be saved silently without user confirmation if the matter concerns </w:t>
      </w:r>
      <w:r w:rsidRPr="00A07338">
        <w:rPr>
          <w:rFonts w:ascii="Arial" w:hAnsi="Arial" w:cs="Arial"/>
          <w:sz w:val="18"/>
          <w:szCs w:val="18"/>
        </w:rPr>
        <w:t>an Event Card, calories or an Emotion Try-On result.</w:t>
      </w:r>
    </w:p>
    <w:p w14:paraId="373303F5"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4. Basic Implementation Principles</w:t>
      </w:r>
    </w:p>
    <w:p w14:paraId="3B2B9590"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 xml:space="preserve">A button and a text request </w:t>
      </w:r>
      <w:proofErr w:type="gramStart"/>
      <w:r w:rsidRPr="00A07338">
        <w:rPr>
          <w:rFonts w:ascii="Arial" w:hAnsi="Arial" w:cs="Arial"/>
          <w:sz w:val="18"/>
          <w:szCs w:val="18"/>
        </w:rPr>
        <w:t>lead</w:t>
      </w:r>
      <w:proofErr w:type="gramEnd"/>
      <w:r w:rsidRPr="00A07338">
        <w:rPr>
          <w:rFonts w:ascii="Arial" w:hAnsi="Arial" w:cs="Arial"/>
          <w:sz w:val="18"/>
          <w:szCs w:val="18"/>
        </w:rPr>
        <w:t xml:space="preserve"> to one backend scenario contour, not to separate independent implementations.</w:t>
      </w:r>
    </w:p>
    <w:p w14:paraId="12157AB3"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The backend must return to the frontend not only a te</w:t>
      </w:r>
      <w:r w:rsidRPr="00A07338">
        <w:rPr>
          <w:rFonts w:ascii="Arial" w:hAnsi="Arial" w:cs="Arial"/>
          <w:sz w:val="18"/>
          <w:szCs w:val="18"/>
        </w:rPr>
        <w:t>xt response, but also structured blocks: quick replies, action buttons, preview and status block.</w:t>
      </w:r>
    </w:p>
    <w:p w14:paraId="5D10E025"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EventCard is the central entity to which scenarios are linked if their result should become a fact of the user's day.</w:t>
      </w:r>
    </w:p>
    <w:p w14:paraId="6B73D157"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lastRenderedPageBreak/>
        <w:t>•</w:t>
      </w:r>
      <w:r w:rsidRPr="00A07338">
        <w:rPr>
          <w:rFonts w:ascii="Arial" w:hAnsi="Arial" w:cs="Arial"/>
          <w:sz w:val="18"/>
          <w:szCs w:val="18"/>
        </w:rPr>
        <w:tab/>
        <w:t xml:space="preserve">Health displays aggregates and </w:t>
      </w:r>
      <w:r w:rsidRPr="00A07338">
        <w:rPr>
          <w:rFonts w:ascii="Arial" w:hAnsi="Arial" w:cs="Arial"/>
          <w:sz w:val="18"/>
          <w:szCs w:val="18"/>
        </w:rPr>
        <w:t>state data, including calorie balance, but the calorie scenario itself is launched through the Assistant.</w:t>
      </w:r>
    </w:p>
    <w:p w14:paraId="5532F801"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Calendar is the main lifecycle contour for the Event Card.</w:t>
      </w:r>
    </w:p>
    <w:p w14:paraId="1F6132E1"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Emotion Try-On is not a separate top-level section of the first release; it works as an</w:t>
      </w:r>
      <w:r w:rsidRPr="00A07338">
        <w:rPr>
          <w:rFonts w:ascii="Arial" w:hAnsi="Arial" w:cs="Arial"/>
          <w:sz w:val="18"/>
          <w:szCs w:val="18"/>
        </w:rPr>
        <w:t xml:space="preserve"> Assistant scenario and as a linked EventCard result.</w:t>
      </w:r>
    </w:p>
    <w:p w14:paraId="6EE9A685"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Assistant topics are treated as separate chats / cases. Top-level Projects are outside the scope of the first stage.</w:t>
      </w:r>
    </w:p>
    <w:p w14:paraId="14A632C8"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SUK, showcases, aggregates and management analytics are implemented under the sep</w:t>
      </w:r>
      <w:r w:rsidRPr="00A07338">
        <w:rPr>
          <w:rFonts w:ascii="Arial" w:hAnsi="Arial" w:cs="Arial"/>
          <w:sz w:val="18"/>
          <w:szCs w:val="18"/>
        </w:rPr>
        <w:t>arate Technical Specification SE-01-TS11. TS13 includes only backend technical readiness to transmit events and links.</w:t>
      </w:r>
    </w:p>
    <w:p w14:paraId="46F6DCE0"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5. Assistant: Hybrid Model</w:t>
      </w:r>
    </w:p>
    <w:p w14:paraId="07845C63" w14:textId="77777777" w:rsidR="00D40E4A" w:rsidRPr="00A07338" w:rsidRDefault="00B77817">
      <w:pPr>
        <w:spacing w:after="60"/>
        <w:rPr>
          <w:rFonts w:ascii="Arial" w:hAnsi="Arial" w:cs="Arial"/>
          <w:sz w:val="18"/>
          <w:szCs w:val="18"/>
        </w:rPr>
      </w:pPr>
      <w:r w:rsidRPr="00A07338">
        <w:rPr>
          <w:rFonts w:ascii="Arial" w:hAnsi="Arial" w:cs="Arial"/>
          <w:b/>
          <w:sz w:val="18"/>
          <w:szCs w:val="18"/>
        </w:rPr>
        <w:t>5.1. General Concept</w:t>
      </w:r>
    </w:p>
    <w:p w14:paraId="7BD901BA" w14:textId="77777777" w:rsidR="00D40E4A" w:rsidRPr="00A07338" w:rsidRDefault="00B77817">
      <w:pPr>
        <w:spacing w:after="60"/>
        <w:rPr>
          <w:rFonts w:ascii="Arial" w:hAnsi="Arial" w:cs="Arial"/>
          <w:sz w:val="18"/>
          <w:szCs w:val="18"/>
        </w:rPr>
      </w:pPr>
      <w:r w:rsidRPr="00A07338">
        <w:rPr>
          <w:rFonts w:ascii="Arial" w:hAnsi="Arial" w:cs="Arial"/>
          <w:sz w:val="18"/>
          <w:szCs w:val="18"/>
        </w:rPr>
        <w:t xml:space="preserve">The hybrid Assistant model is confirmed for the first commercial release. Quick </w:t>
      </w:r>
      <w:r w:rsidRPr="00A07338">
        <w:rPr>
          <w:rFonts w:ascii="Arial" w:hAnsi="Arial" w:cs="Arial"/>
          <w:sz w:val="18"/>
          <w:szCs w:val="18"/>
        </w:rPr>
        <w:t>buttons remain a simple entry point into scenarios, but they are not the only launch method. The same scenarios must be launched from a regular text request by the user in chat.</w:t>
      </w:r>
    </w:p>
    <w:tbl>
      <w:tblPr>
        <w:tblStyle w:val="aff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592"/>
        <w:gridCol w:w="4608"/>
        <w:gridCol w:w="2880"/>
      </w:tblGrid>
      <w:tr w:rsidR="00D40E4A" w:rsidRPr="00A07338" w14:paraId="216BF340" w14:textId="77777777">
        <w:trPr>
          <w:jc w:val="center"/>
        </w:trPr>
        <w:tc>
          <w:tcPr>
            <w:tcW w:w="2592" w:type="dxa"/>
            <w:shd w:val="clear" w:color="auto" w:fill="D9EAF7"/>
          </w:tcPr>
          <w:p w14:paraId="4F242C83" w14:textId="77777777" w:rsidR="00D40E4A" w:rsidRPr="00A07338" w:rsidRDefault="00B77817">
            <w:pPr>
              <w:rPr>
                <w:rFonts w:ascii="Arial" w:hAnsi="Arial" w:cs="Arial"/>
                <w:sz w:val="18"/>
                <w:szCs w:val="18"/>
              </w:rPr>
            </w:pPr>
            <w:r w:rsidRPr="00A07338">
              <w:rPr>
                <w:rFonts w:ascii="Arial" w:hAnsi="Arial" w:cs="Arial"/>
                <w:b/>
                <w:sz w:val="18"/>
                <w:szCs w:val="18"/>
              </w:rPr>
              <w:t>Launch Method</w:t>
            </w:r>
          </w:p>
        </w:tc>
        <w:tc>
          <w:tcPr>
            <w:tcW w:w="4608" w:type="dxa"/>
            <w:shd w:val="clear" w:color="auto" w:fill="D9EAF7"/>
          </w:tcPr>
          <w:p w14:paraId="39CC85D1" w14:textId="77777777" w:rsidR="00D40E4A" w:rsidRPr="00A07338" w:rsidRDefault="00B77817">
            <w:pPr>
              <w:rPr>
                <w:rFonts w:ascii="Arial" w:hAnsi="Arial" w:cs="Arial"/>
                <w:sz w:val="18"/>
                <w:szCs w:val="18"/>
              </w:rPr>
            </w:pPr>
            <w:r w:rsidRPr="00A07338">
              <w:rPr>
                <w:rFonts w:ascii="Arial" w:hAnsi="Arial" w:cs="Arial"/>
                <w:b/>
                <w:sz w:val="18"/>
                <w:szCs w:val="18"/>
              </w:rPr>
              <w:t>Target Backend Logic</w:t>
            </w:r>
          </w:p>
        </w:tc>
        <w:tc>
          <w:tcPr>
            <w:tcW w:w="2880" w:type="dxa"/>
            <w:shd w:val="clear" w:color="auto" w:fill="D9EAF7"/>
          </w:tcPr>
          <w:p w14:paraId="76366FCD" w14:textId="77777777" w:rsidR="00D40E4A" w:rsidRPr="00A07338" w:rsidRDefault="00B77817">
            <w:pPr>
              <w:rPr>
                <w:rFonts w:ascii="Arial" w:hAnsi="Arial" w:cs="Arial"/>
                <w:sz w:val="18"/>
                <w:szCs w:val="18"/>
              </w:rPr>
            </w:pPr>
            <w:r w:rsidRPr="00A07338">
              <w:rPr>
                <w:rFonts w:ascii="Arial" w:hAnsi="Arial" w:cs="Arial"/>
                <w:b/>
                <w:sz w:val="18"/>
                <w:szCs w:val="18"/>
              </w:rPr>
              <w:t>Comment</w:t>
            </w:r>
          </w:p>
        </w:tc>
      </w:tr>
      <w:tr w:rsidR="00D40E4A" w:rsidRPr="00A07338" w14:paraId="78D67FD8" w14:textId="77777777">
        <w:trPr>
          <w:jc w:val="center"/>
        </w:trPr>
        <w:tc>
          <w:tcPr>
            <w:tcW w:w="2592" w:type="dxa"/>
          </w:tcPr>
          <w:p w14:paraId="455FA7C1" w14:textId="77777777" w:rsidR="00D40E4A" w:rsidRPr="00A07338" w:rsidRDefault="00B77817">
            <w:pPr>
              <w:rPr>
                <w:rFonts w:ascii="Arial" w:hAnsi="Arial" w:cs="Arial"/>
                <w:sz w:val="18"/>
                <w:szCs w:val="18"/>
              </w:rPr>
            </w:pPr>
            <w:r w:rsidRPr="00A07338">
              <w:rPr>
                <w:rFonts w:ascii="Arial" w:hAnsi="Arial" w:cs="Arial"/>
                <w:sz w:val="18"/>
                <w:szCs w:val="18"/>
              </w:rPr>
              <w:t>Button on the Assistant screen</w:t>
            </w:r>
          </w:p>
        </w:tc>
        <w:tc>
          <w:tcPr>
            <w:tcW w:w="4608" w:type="dxa"/>
          </w:tcPr>
          <w:p w14:paraId="01B37839" w14:textId="77777777" w:rsidR="00D40E4A" w:rsidRPr="00A07338" w:rsidRDefault="00B77817">
            <w:pPr>
              <w:rPr>
                <w:rFonts w:ascii="Arial" w:hAnsi="Arial" w:cs="Arial"/>
                <w:sz w:val="18"/>
                <w:szCs w:val="18"/>
              </w:rPr>
            </w:pPr>
            <w:r w:rsidRPr="00A07338">
              <w:rPr>
                <w:rFonts w:ascii="Arial" w:hAnsi="Arial" w:cs="Arial"/>
                <w:sz w:val="18"/>
                <w:szCs w:val="18"/>
              </w:rPr>
              <w:t>The</w:t>
            </w:r>
            <w:r w:rsidRPr="00A07338">
              <w:rPr>
                <w:rFonts w:ascii="Arial" w:hAnsi="Arial" w:cs="Arial"/>
                <w:sz w:val="18"/>
                <w:szCs w:val="18"/>
              </w:rPr>
              <w:t xml:space="preserve"> frontend passes a known scenario_type. The backend starts the common scenario contour: clarification -&gt; draft -&gt; preview -&gt; confirm -&gt; save.</w:t>
            </w:r>
          </w:p>
        </w:tc>
        <w:tc>
          <w:tcPr>
            <w:tcW w:w="2880" w:type="dxa"/>
          </w:tcPr>
          <w:p w14:paraId="5D17E5C4" w14:textId="77777777" w:rsidR="00D40E4A" w:rsidRPr="00A07338" w:rsidRDefault="00B77817">
            <w:pPr>
              <w:rPr>
                <w:rFonts w:ascii="Arial" w:hAnsi="Arial" w:cs="Arial"/>
                <w:sz w:val="18"/>
                <w:szCs w:val="18"/>
              </w:rPr>
            </w:pPr>
            <w:r w:rsidRPr="00A07338">
              <w:rPr>
                <w:rFonts w:ascii="Arial" w:hAnsi="Arial" w:cs="Arial"/>
                <w:sz w:val="18"/>
                <w:szCs w:val="18"/>
              </w:rPr>
              <w:t>The button must not create a separate backend branch.</w:t>
            </w:r>
          </w:p>
        </w:tc>
      </w:tr>
      <w:tr w:rsidR="00D40E4A" w:rsidRPr="00A07338" w14:paraId="58444D4E" w14:textId="77777777">
        <w:trPr>
          <w:jc w:val="center"/>
        </w:trPr>
        <w:tc>
          <w:tcPr>
            <w:tcW w:w="2592" w:type="dxa"/>
          </w:tcPr>
          <w:p w14:paraId="57F38B09" w14:textId="77777777" w:rsidR="00D40E4A" w:rsidRPr="00A07338" w:rsidRDefault="00B77817">
            <w:pPr>
              <w:rPr>
                <w:rFonts w:ascii="Arial" w:hAnsi="Arial" w:cs="Arial"/>
                <w:sz w:val="18"/>
                <w:szCs w:val="18"/>
              </w:rPr>
            </w:pPr>
            <w:r w:rsidRPr="00A07338">
              <w:rPr>
                <w:rFonts w:ascii="Arial" w:hAnsi="Arial" w:cs="Arial"/>
                <w:sz w:val="18"/>
                <w:szCs w:val="18"/>
              </w:rPr>
              <w:t>Text request in chat</w:t>
            </w:r>
          </w:p>
        </w:tc>
        <w:tc>
          <w:tcPr>
            <w:tcW w:w="4608" w:type="dxa"/>
          </w:tcPr>
          <w:p w14:paraId="3529C4FE" w14:textId="77777777" w:rsidR="00D40E4A" w:rsidRPr="00A07338" w:rsidRDefault="00B77817">
            <w:pPr>
              <w:rPr>
                <w:rFonts w:ascii="Arial" w:hAnsi="Arial" w:cs="Arial"/>
                <w:sz w:val="18"/>
                <w:szCs w:val="18"/>
              </w:rPr>
            </w:pPr>
            <w:r w:rsidRPr="00A07338">
              <w:rPr>
                <w:rFonts w:ascii="Arial" w:hAnsi="Arial" w:cs="Arial"/>
                <w:sz w:val="18"/>
                <w:szCs w:val="18"/>
              </w:rPr>
              <w:t xml:space="preserve">The backend / Assistant </w:t>
            </w:r>
            <w:r w:rsidRPr="00A07338">
              <w:rPr>
                <w:rFonts w:ascii="Arial" w:hAnsi="Arial" w:cs="Arial"/>
                <w:sz w:val="18"/>
                <w:szCs w:val="18"/>
              </w:rPr>
              <w:t>determines intent_type, asks clarifying questions and returns structured actions for the frontend.</w:t>
            </w:r>
          </w:p>
        </w:tc>
        <w:tc>
          <w:tcPr>
            <w:tcW w:w="2880" w:type="dxa"/>
          </w:tcPr>
          <w:p w14:paraId="1E770D42" w14:textId="77777777" w:rsidR="00D40E4A" w:rsidRPr="00A07338" w:rsidRDefault="00B77817">
            <w:pPr>
              <w:rPr>
                <w:rFonts w:ascii="Arial" w:hAnsi="Arial" w:cs="Arial"/>
                <w:sz w:val="18"/>
                <w:szCs w:val="18"/>
              </w:rPr>
            </w:pPr>
            <w:r w:rsidRPr="00A07338">
              <w:rPr>
                <w:rFonts w:ascii="Arial" w:hAnsi="Arial" w:cs="Arial"/>
                <w:sz w:val="18"/>
                <w:szCs w:val="18"/>
              </w:rPr>
              <w:t>Text requests must lead to the same actions as buttons.</w:t>
            </w:r>
          </w:p>
        </w:tc>
      </w:tr>
      <w:tr w:rsidR="00D40E4A" w:rsidRPr="00A07338" w14:paraId="3E9553E7" w14:textId="77777777">
        <w:trPr>
          <w:jc w:val="center"/>
        </w:trPr>
        <w:tc>
          <w:tcPr>
            <w:tcW w:w="2592" w:type="dxa"/>
          </w:tcPr>
          <w:p w14:paraId="4F56893E" w14:textId="77777777" w:rsidR="00D40E4A" w:rsidRPr="00A07338" w:rsidRDefault="00B77817">
            <w:pPr>
              <w:rPr>
                <w:rFonts w:ascii="Arial" w:hAnsi="Arial" w:cs="Arial"/>
                <w:sz w:val="18"/>
                <w:szCs w:val="18"/>
              </w:rPr>
            </w:pPr>
            <w:r w:rsidRPr="00A07338">
              <w:rPr>
                <w:rFonts w:ascii="Arial" w:hAnsi="Arial" w:cs="Arial"/>
                <w:sz w:val="18"/>
                <w:szCs w:val="18"/>
              </w:rPr>
              <w:t>Attachment: photo / material</w:t>
            </w:r>
          </w:p>
        </w:tc>
        <w:tc>
          <w:tcPr>
            <w:tcW w:w="4608" w:type="dxa"/>
          </w:tcPr>
          <w:p w14:paraId="45DBFC8B" w14:textId="77777777" w:rsidR="00D40E4A" w:rsidRPr="00A07338" w:rsidRDefault="00B77817">
            <w:pPr>
              <w:rPr>
                <w:rFonts w:ascii="Arial" w:hAnsi="Arial" w:cs="Arial"/>
                <w:sz w:val="18"/>
                <w:szCs w:val="18"/>
              </w:rPr>
            </w:pPr>
            <w:r w:rsidRPr="00A07338">
              <w:rPr>
                <w:rFonts w:ascii="Arial" w:hAnsi="Arial" w:cs="Arial"/>
                <w:sz w:val="18"/>
                <w:szCs w:val="18"/>
              </w:rPr>
              <w:t>The backend links the attachment to the message, uses it in the scenari</w:t>
            </w:r>
            <w:r w:rsidRPr="00A07338">
              <w:rPr>
                <w:rFonts w:ascii="Arial" w:hAnsi="Arial" w:cs="Arial"/>
                <w:sz w:val="18"/>
                <w:szCs w:val="18"/>
              </w:rPr>
              <w:t>o and, if necessary, creates a draft result.</w:t>
            </w:r>
          </w:p>
        </w:tc>
        <w:tc>
          <w:tcPr>
            <w:tcW w:w="2880" w:type="dxa"/>
          </w:tcPr>
          <w:p w14:paraId="2374455A" w14:textId="77777777" w:rsidR="00D40E4A" w:rsidRPr="00A07338" w:rsidRDefault="00B77817">
            <w:pPr>
              <w:rPr>
                <w:rFonts w:ascii="Arial" w:hAnsi="Arial" w:cs="Arial"/>
                <w:sz w:val="18"/>
                <w:szCs w:val="18"/>
              </w:rPr>
            </w:pPr>
            <w:r w:rsidRPr="00A07338">
              <w:rPr>
                <w:rFonts w:ascii="Arial" w:hAnsi="Arial" w:cs="Arial"/>
                <w:sz w:val="18"/>
                <w:szCs w:val="18"/>
              </w:rPr>
              <w:t>Relevant for calories and Emotion Try-On.</w:t>
            </w:r>
          </w:p>
        </w:tc>
      </w:tr>
    </w:tbl>
    <w:p w14:paraId="01C0A654" w14:textId="77777777" w:rsidR="00D40E4A" w:rsidRPr="00A07338" w:rsidRDefault="00D40E4A">
      <w:pPr>
        <w:spacing w:after="40"/>
        <w:rPr>
          <w:rFonts w:ascii="Arial" w:hAnsi="Arial" w:cs="Arial"/>
          <w:sz w:val="18"/>
          <w:szCs w:val="18"/>
        </w:rPr>
      </w:pPr>
    </w:p>
    <w:p w14:paraId="56B99D16" w14:textId="77777777" w:rsidR="00D40E4A" w:rsidRPr="00A07338" w:rsidRDefault="00B77817">
      <w:pPr>
        <w:spacing w:after="60"/>
        <w:rPr>
          <w:rFonts w:ascii="Arial" w:hAnsi="Arial" w:cs="Arial"/>
          <w:sz w:val="18"/>
          <w:szCs w:val="18"/>
        </w:rPr>
      </w:pPr>
      <w:r w:rsidRPr="00A07338">
        <w:rPr>
          <w:rFonts w:ascii="Arial" w:hAnsi="Arial" w:cs="Arial"/>
          <w:b/>
          <w:sz w:val="18"/>
          <w:szCs w:val="18"/>
        </w:rPr>
        <w:t>5.2. Quick Buttons on the Assistant Screen</w:t>
      </w:r>
    </w:p>
    <w:p w14:paraId="29CC3428"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create an event;</w:t>
      </w:r>
    </w:p>
    <w:p w14:paraId="19F9A0E0"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launch the calorie scenario;</w:t>
      </w:r>
    </w:p>
    <w:p w14:paraId="189D69A6"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launch Emotion Try-On / photo-video studio within the scope available fo</w:t>
      </w:r>
      <w:r w:rsidRPr="00A07338">
        <w:rPr>
          <w:rFonts w:ascii="Arial" w:hAnsi="Arial" w:cs="Arial"/>
          <w:sz w:val="18"/>
          <w:szCs w:val="18"/>
        </w:rPr>
        <w:t>r the first release;</w:t>
      </w:r>
    </w:p>
    <w:p w14:paraId="69EAC897"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continue a regular chat with the Assistant.</w:t>
      </w:r>
    </w:p>
    <w:p w14:paraId="6F1E270A" w14:textId="77777777" w:rsidR="00D40E4A" w:rsidRPr="00A07338" w:rsidRDefault="00B77817">
      <w:pPr>
        <w:spacing w:after="60"/>
        <w:rPr>
          <w:rFonts w:ascii="Arial" w:hAnsi="Arial" w:cs="Arial"/>
          <w:sz w:val="18"/>
          <w:szCs w:val="18"/>
        </w:rPr>
      </w:pPr>
      <w:r w:rsidRPr="00A07338">
        <w:rPr>
          <w:rFonts w:ascii="Arial" w:hAnsi="Arial" w:cs="Arial"/>
          <w:sz w:val="18"/>
          <w:szCs w:val="18"/>
        </w:rPr>
        <w:t>Pressing a button must pass the known scenario type into the unified Assistant scenario contour. The backend response must be compatible with the same draft / preview / confirm mechanism th</w:t>
      </w:r>
      <w:r w:rsidRPr="00A07338">
        <w:rPr>
          <w:rFonts w:ascii="Arial" w:hAnsi="Arial" w:cs="Arial"/>
          <w:sz w:val="18"/>
          <w:szCs w:val="18"/>
        </w:rPr>
        <w:t>at is used when launching from text.</w:t>
      </w:r>
    </w:p>
    <w:p w14:paraId="72CC90D5" w14:textId="77777777" w:rsidR="00D40E4A" w:rsidRPr="00A07338" w:rsidRDefault="00B77817">
      <w:pPr>
        <w:spacing w:after="60"/>
        <w:rPr>
          <w:rFonts w:ascii="Arial" w:hAnsi="Arial" w:cs="Arial"/>
          <w:sz w:val="18"/>
          <w:szCs w:val="18"/>
        </w:rPr>
      </w:pPr>
      <w:r w:rsidRPr="00A07338">
        <w:rPr>
          <w:rFonts w:ascii="Arial" w:hAnsi="Arial" w:cs="Arial"/>
          <w:b/>
          <w:sz w:val="18"/>
          <w:szCs w:val="18"/>
        </w:rPr>
        <w:t>5.3. Launch from Regular Chat</w:t>
      </w:r>
    </w:p>
    <w:tbl>
      <w:tblPr>
        <w:tblStyle w:val="aff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312"/>
        <w:gridCol w:w="2448"/>
        <w:gridCol w:w="4320"/>
      </w:tblGrid>
      <w:tr w:rsidR="00D40E4A" w:rsidRPr="00A07338" w14:paraId="7A2A5E41" w14:textId="77777777">
        <w:trPr>
          <w:jc w:val="center"/>
        </w:trPr>
        <w:tc>
          <w:tcPr>
            <w:tcW w:w="3312" w:type="dxa"/>
            <w:shd w:val="clear" w:color="auto" w:fill="D9EAF7"/>
          </w:tcPr>
          <w:p w14:paraId="2CDD324B" w14:textId="77777777" w:rsidR="00D40E4A" w:rsidRPr="00A07338" w:rsidRDefault="00B77817">
            <w:pPr>
              <w:rPr>
                <w:rFonts w:ascii="Arial" w:hAnsi="Arial" w:cs="Arial"/>
                <w:sz w:val="18"/>
                <w:szCs w:val="18"/>
              </w:rPr>
            </w:pPr>
            <w:r w:rsidRPr="00A07338">
              <w:rPr>
                <w:rFonts w:ascii="Arial" w:hAnsi="Arial" w:cs="Arial"/>
                <w:b/>
                <w:sz w:val="18"/>
                <w:szCs w:val="18"/>
              </w:rPr>
              <w:t>User Request</w:t>
            </w:r>
          </w:p>
        </w:tc>
        <w:tc>
          <w:tcPr>
            <w:tcW w:w="2448" w:type="dxa"/>
            <w:shd w:val="clear" w:color="auto" w:fill="D9EAF7"/>
          </w:tcPr>
          <w:p w14:paraId="3CDF24EA" w14:textId="77777777" w:rsidR="00D40E4A" w:rsidRPr="00A07338" w:rsidRDefault="00B77817">
            <w:pPr>
              <w:rPr>
                <w:rFonts w:ascii="Arial" w:hAnsi="Arial" w:cs="Arial"/>
                <w:sz w:val="18"/>
                <w:szCs w:val="18"/>
              </w:rPr>
            </w:pPr>
            <w:r w:rsidRPr="00A07338">
              <w:rPr>
                <w:rFonts w:ascii="Arial" w:hAnsi="Arial" w:cs="Arial"/>
                <w:b/>
                <w:sz w:val="18"/>
                <w:szCs w:val="18"/>
              </w:rPr>
              <w:t>Intent</w:t>
            </w:r>
          </w:p>
        </w:tc>
        <w:tc>
          <w:tcPr>
            <w:tcW w:w="4320" w:type="dxa"/>
            <w:shd w:val="clear" w:color="auto" w:fill="D9EAF7"/>
          </w:tcPr>
          <w:p w14:paraId="5797EB4A" w14:textId="77777777" w:rsidR="00D40E4A" w:rsidRPr="00A07338" w:rsidRDefault="00B77817">
            <w:pPr>
              <w:rPr>
                <w:rFonts w:ascii="Arial" w:hAnsi="Arial" w:cs="Arial"/>
                <w:sz w:val="18"/>
                <w:szCs w:val="18"/>
              </w:rPr>
            </w:pPr>
            <w:r w:rsidRPr="00A07338">
              <w:rPr>
                <w:rFonts w:ascii="Arial" w:hAnsi="Arial" w:cs="Arial"/>
                <w:b/>
                <w:sz w:val="18"/>
                <w:szCs w:val="18"/>
              </w:rPr>
              <w:t>Expected Action</w:t>
            </w:r>
          </w:p>
        </w:tc>
      </w:tr>
      <w:tr w:rsidR="00D40E4A" w:rsidRPr="00A07338" w14:paraId="14760952" w14:textId="77777777">
        <w:trPr>
          <w:jc w:val="center"/>
        </w:trPr>
        <w:tc>
          <w:tcPr>
            <w:tcW w:w="3312" w:type="dxa"/>
          </w:tcPr>
          <w:p w14:paraId="466EE4CA" w14:textId="77777777" w:rsidR="00D40E4A" w:rsidRPr="00A07338" w:rsidRDefault="00B77817">
            <w:pPr>
              <w:rPr>
                <w:rFonts w:ascii="Arial" w:hAnsi="Arial" w:cs="Arial"/>
                <w:sz w:val="18"/>
                <w:szCs w:val="18"/>
              </w:rPr>
            </w:pPr>
            <w:r w:rsidRPr="00A07338">
              <w:rPr>
                <w:rFonts w:ascii="Arial" w:hAnsi="Arial" w:cs="Arial"/>
                <w:sz w:val="18"/>
                <w:szCs w:val="18"/>
              </w:rPr>
              <w:t>Tomorrow I have a difficult meeting and I am worried</w:t>
            </w:r>
          </w:p>
        </w:tc>
        <w:tc>
          <w:tcPr>
            <w:tcW w:w="2448" w:type="dxa"/>
          </w:tcPr>
          <w:p w14:paraId="274BF8EB" w14:textId="77777777" w:rsidR="00D40E4A" w:rsidRPr="00A07338" w:rsidRDefault="00B77817">
            <w:pPr>
              <w:rPr>
                <w:rFonts w:ascii="Arial" w:hAnsi="Arial" w:cs="Arial"/>
                <w:sz w:val="18"/>
                <w:szCs w:val="18"/>
              </w:rPr>
            </w:pPr>
            <w:r w:rsidRPr="00A07338">
              <w:rPr>
                <w:rFonts w:ascii="Arial" w:hAnsi="Arial" w:cs="Arial"/>
                <w:sz w:val="18"/>
                <w:szCs w:val="18"/>
              </w:rPr>
              <w:t>event_creation + possible emotion_try_on</w:t>
            </w:r>
          </w:p>
        </w:tc>
        <w:tc>
          <w:tcPr>
            <w:tcW w:w="4320" w:type="dxa"/>
          </w:tcPr>
          <w:p w14:paraId="2899198D" w14:textId="77777777" w:rsidR="00D40E4A" w:rsidRPr="00A07338" w:rsidRDefault="00B77817">
            <w:pPr>
              <w:rPr>
                <w:rFonts w:ascii="Arial" w:hAnsi="Arial" w:cs="Arial"/>
                <w:sz w:val="18"/>
                <w:szCs w:val="18"/>
              </w:rPr>
            </w:pPr>
            <w:r w:rsidRPr="00A07338">
              <w:rPr>
                <w:rFonts w:ascii="Arial" w:hAnsi="Arial" w:cs="Arial"/>
                <w:sz w:val="18"/>
                <w:szCs w:val="18"/>
              </w:rPr>
              <w:t xml:space="preserve">Create an event draft, offer Emotion Try-On and show a </w:t>
            </w:r>
            <w:r w:rsidRPr="00A07338">
              <w:rPr>
                <w:rFonts w:ascii="Arial" w:hAnsi="Arial" w:cs="Arial"/>
                <w:sz w:val="18"/>
                <w:szCs w:val="18"/>
              </w:rPr>
              <w:t>preview.</w:t>
            </w:r>
          </w:p>
        </w:tc>
      </w:tr>
      <w:tr w:rsidR="00D40E4A" w:rsidRPr="00A07338" w14:paraId="0AA2248E" w14:textId="77777777">
        <w:trPr>
          <w:jc w:val="center"/>
        </w:trPr>
        <w:tc>
          <w:tcPr>
            <w:tcW w:w="3312" w:type="dxa"/>
          </w:tcPr>
          <w:p w14:paraId="0F505321" w14:textId="77777777" w:rsidR="00D40E4A" w:rsidRPr="00A07338" w:rsidRDefault="00B77817">
            <w:pPr>
              <w:rPr>
                <w:rFonts w:ascii="Arial" w:hAnsi="Arial" w:cs="Arial"/>
                <w:sz w:val="18"/>
                <w:szCs w:val="18"/>
              </w:rPr>
            </w:pPr>
            <w:r w:rsidRPr="00A07338">
              <w:rPr>
                <w:rFonts w:ascii="Arial" w:hAnsi="Arial" w:cs="Arial"/>
                <w:sz w:val="18"/>
                <w:szCs w:val="18"/>
              </w:rPr>
              <w:t>I ate an omelet, bread and coffee</w:t>
            </w:r>
          </w:p>
        </w:tc>
        <w:tc>
          <w:tcPr>
            <w:tcW w:w="2448" w:type="dxa"/>
          </w:tcPr>
          <w:p w14:paraId="1791BF48" w14:textId="77777777" w:rsidR="00D40E4A" w:rsidRPr="00A07338" w:rsidRDefault="00B77817">
            <w:pPr>
              <w:rPr>
                <w:rFonts w:ascii="Arial" w:hAnsi="Arial" w:cs="Arial"/>
                <w:sz w:val="18"/>
                <w:szCs w:val="18"/>
              </w:rPr>
            </w:pPr>
            <w:r w:rsidRPr="00A07338">
              <w:rPr>
                <w:rFonts w:ascii="Arial" w:hAnsi="Arial" w:cs="Arial"/>
                <w:sz w:val="18"/>
                <w:szCs w:val="18"/>
              </w:rPr>
              <w:t>calorie_tracking</w:t>
            </w:r>
          </w:p>
        </w:tc>
        <w:tc>
          <w:tcPr>
            <w:tcW w:w="4320" w:type="dxa"/>
          </w:tcPr>
          <w:p w14:paraId="4D63D9AA" w14:textId="77777777" w:rsidR="00D40E4A" w:rsidRPr="00A07338" w:rsidRDefault="00B77817">
            <w:pPr>
              <w:rPr>
                <w:rFonts w:ascii="Arial" w:hAnsi="Arial" w:cs="Arial"/>
                <w:sz w:val="18"/>
                <w:szCs w:val="18"/>
              </w:rPr>
            </w:pPr>
            <w:r w:rsidRPr="00A07338">
              <w:rPr>
                <w:rFonts w:ascii="Arial" w:hAnsi="Arial" w:cs="Arial"/>
                <w:sz w:val="18"/>
                <w:szCs w:val="18"/>
              </w:rPr>
              <w:t>Launch the calorie scenario, clarify the portion and show a result preview.</w:t>
            </w:r>
          </w:p>
        </w:tc>
      </w:tr>
      <w:tr w:rsidR="00D40E4A" w:rsidRPr="00A07338" w14:paraId="5EBF94D5" w14:textId="77777777">
        <w:trPr>
          <w:jc w:val="center"/>
        </w:trPr>
        <w:tc>
          <w:tcPr>
            <w:tcW w:w="3312" w:type="dxa"/>
          </w:tcPr>
          <w:p w14:paraId="09610E3E" w14:textId="77777777" w:rsidR="00D40E4A" w:rsidRPr="00A07338" w:rsidRDefault="00B77817">
            <w:pPr>
              <w:rPr>
                <w:rFonts w:ascii="Arial" w:hAnsi="Arial" w:cs="Arial"/>
                <w:sz w:val="18"/>
                <w:szCs w:val="18"/>
              </w:rPr>
            </w:pPr>
            <w:r w:rsidRPr="00A07338">
              <w:rPr>
                <w:rFonts w:ascii="Arial" w:hAnsi="Arial" w:cs="Arial"/>
                <w:sz w:val="18"/>
                <w:szCs w:val="18"/>
              </w:rPr>
              <w:t>I want to try on calm confidence before the conversation</w:t>
            </w:r>
          </w:p>
        </w:tc>
        <w:tc>
          <w:tcPr>
            <w:tcW w:w="2448" w:type="dxa"/>
          </w:tcPr>
          <w:p w14:paraId="6B6C0BE8" w14:textId="77777777" w:rsidR="00D40E4A" w:rsidRPr="00A07338" w:rsidRDefault="00B77817">
            <w:pPr>
              <w:rPr>
                <w:rFonts w:ascii="Arial" w:hAnsi="Arial" w:cs="Arial"/>
                <w:sz w:val="18"/>
                <w:szCs w:val="18"/>
              </w:rPr>
            </w:pPr>
            <w:r w:rsidRPr="00A07338">
              <w:rPr>
                <w:rFonts w:ascii="Arial" w:hAnsi="Arial" w:cs="Arial"/>
                <w:sz w:val="18"/>
                <w:szCs w:val="18"/>
              </w:rPr>
              <w:t>emotion_try_on</w:t>
            </w:r>
          </w:p>
        </w:tc>
        <w:tc>
          <w:tcPr>
            <w:tcW w:w="4320" w:type="dxa"/>
          </w:tcPr>
          <w:p w14:paraId="2B11A3A4" w14:textId="77777777" w:rsidR="00D40E4A" w:rsidRPr="00A07338" w:rsidRDefault="00B77817">
            <w:pPr>
              <w:rPr>
                <w:rFonts w:ascii="Arial" w:hAnsi="Arial" w:cs="Arial"/>
                <w:sz w:val="18"/>
                <w:szCs w:val="18"/>
              </w:rPr>
            </w:pPr>
            <w:r w:rsidRPr="00A07338">
              <w:rPr>
                <w:rFonts w:ascii="Arial" w:hAnsi="Arial" w:cs="Arial"/>
                <w:sz w:val="18"/>
                <w:szCs w:val="18"/>
              </w:rPr>
              <w:t xml:space="preserve">Link Emotion Try-On to an event or offer to </w:t>
            </w:r>
            <w:r w:rsidRPr="00A07338">
              <w:rPr>
                <w:rFonts w:ascii="Arial" w:hAnsi="Arial" w:cs="Arial"/>
                <w:sz w:val="18"/>
                <w:szCs w:val="18"/>
              </w:rPr>
              <w:t>create an event.</w:t>
            </w:r>
          </w:p>
        </w:tc>
      </w:tr>
      <w:tr w:rsidR="00D40E4A" w:rsidRPr="00A07338" w14:paraId="7E247A2B" w14:textId="77777777">
        <w:trPr>
          <w:jc w:val="center"/>
        </w:trPr>
        <w:tc>
          <w:tcPr>
            <w:tcW w:w="3312" w:type="dxa"/>
          </w:tcPr>
          <w:p w14:paraId="76BD8971" w14:textId="77777777" w:rsidR="00D40E4A" w:rsidRPr="00A07338" w:rsidRDefault="00B77817">
            <w:pPr>
              <w:rPr>
                <w:rFonts w:ascii="Arial" w:hAnsi="Arial" w:cs="Arial"/>
                <w:sz w:val="18"/>
                <w:szCs w:val="18"/>
              </w:rPr>
            </w:pPr>
            <w:r w:rsidRPr="00A07338">
              <w:rPr>
                <w:rFonts w:ascii="Arial" w:hAnsi="Arial" w:cs="Arial"/>
                <w:sz w:val="18"/>
                <w:szCs w:val="18"/>
              </w:rPr>
              <w:t>What is happening to me today?</w:t>
            </w:r>
          </w:p>
        </w:tc>
        <w:tc>
          <w:tcPr>
            <w:tcW w:w="2448" w:type="dxa"/>
          </w:tcPr>
          <w:p w14:paraId="604E9AA0" w14:textId="77777777" w:rsidR="00D40E4A" w:rsidRPr="00A07338" w:rsidRDefault="00B77817">
            <w:pPr>
              <w:rPr>
                <w:rFonts w:ascii="Arial" w:hAnsi="Arial" w:cs="Arial"/>
                <w:sz w:val="18"/>
                <w:szCs w:val="18"/>
              </w:rPr>
            </w:pPr>
            <w:r w:rsidRPr="00A07338">
              <w:rPr>
                <w:rFonts w:ascii="Arial" w:hAnsi="Arial" w:cs="Arial"/>
                <w:sz w:val="18"/>
                <w:szCs w:val="18"/>
              </w:rPr>
              <w:t>general_assistant / health_question</w:t>
            </w:r>
          </w:p>
        </w:tc>
        <w:tc>
          <w:tcPr>
            <w:tcW w:w="4320" w:type="dxa"/>
          </w:tcPr>
          <w:p w14:paraId="428EDF97" w14:textId="77777777" w:rsidR="00D40E4A" w:rsidRPr="00A07338" w:rsidRDefault="00B77817">
            <w:pPr>
              <w:rPr>
                <w:rFonts w:ascii="Arial" w:hAnsi="Arial" w:cs="Arial"/>
                <w:sz w:val="18"/>
                <w:szCs w:val="18"/>
              </w:rPr>
            </w:pPr>
            <w:r w:rsidRPr="00A07338">
              <w:rPr>
                <w:rFonts w:ascii="Arial" w:hAnsi="Arial" w:cs="Arial"/>
                <w:sz w:val="18"/>
                <w:szCs w:val="18"/>
              </w:rPr>
              <w:t>Give a structured response without mandatory EventCard creation if there is no action.</w:t>
            </w:r>
          </w:p>
        </w:tc>
      </w:tr>
    </w:tbl>
    <w:p w14:paraId="586FCD6A" w14:textId="77777777" w:rsidR="00D40E4A" w:rsidRPr="00A07338" w:rsidRDefault="00D40E4A">
      <w:pPr>
        <w:spacing w:after="40"/>
        <w:rPr>
          <w:rFonts w:ascii="Arial" w:hAnsi="Arial" w:cs="Arial"/>
          <w:sz w:val="18"/>
          <w:szCs w:val="18"/>
        </w:rPr>
      </w:pPr>
    </w:p>
    <w:p w14:paraId="542836D8" w14:textId="77777777" w:rsidR="00D40E4A" w:rsidRPr="00A07338" w:rsidRDefault="00B77817">
      <w:pPr>
        <w:spacing w:after="60"/>
        <w:rPr>
          <w:rFonts w:ascii="Arial" w:hAnsi="Arial" w:cs="Arial"/>
          <w:sz w:val="18"/>
          <w:szCs w:val="18"/>
        </w:rPr>
      </w:pPr>
      <w:r w:rsidRPr="00A07338">
        <w:rPr>
          <w:rFonts w:ascii="Arial" w:hAnsi="Arial" w:cs="Arial"/>
          <w:b/>
          <w:sz w:val="18"/>
          <w:szCs w:val="18"/>
        </w:rPr>
        <w:t>5.4. Structured Response Contract</w:t>
      </w:r>
    </w:p>
    <w:p w14:paraId="25CCE66B" w14:textId="77777777" w:rsidR="00D40E4A" w:rsidRPr="00A07338" w:rsidRDefault="00B77817">
      <w:pPr>
        <w:spacing w:after="60"/>
        <w:rPr>
          <w:rFonts w:ascii="Arial" w:hAnsi="Arial" w:cs="Arial"/>
          <w:sz w:val="18"/>
          <w:szCs w:val="18"/>
        </w:rPr>
      </w:pPr>
      <w:r w:rsidRPr="00A07338">
        <w:rPr>
          <w:rFonts w:ascii="Arial" w:hAnsi="Arial" w:cs="Arial"/>
          <w:sz w:val="18"/>
          <w:szCs w:val="18"/>
        </w:rPr>
        <w:t xml:space="preserve">The backend must support the Assistant </w:t>
      </w:r>
      <w:r w:rsidRPr="00A07338">
        <w:rPr>
          <w:rFonts w:ascii="Arial" w:hAnsi="Arial" w:cs="Arial"/>
          <w:sz w:val="18"/>
          <w:szCs w:val="18"/>
        </w:rPr>
        <w:t>response not only as text, but also as structured blocks for the frontend.</w:t>
      </w:r>
    </w:p>
    <w:p w14:paraId="40B06A91"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quick_replies - quick response options for the user;</w:t>
      </w:r>
    </w:p>
    <w:p w14:paraId="4AF51265"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action_buttons - actions: save, edit, cancel, clarify;</w:t>
      </w:r>
    </w:p>
    <w:p w14:paraId="36CF7EBD"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event_card_preview - Event Card preview;</w:t>
      </w:r>
    </w:p>
    <w:p w14:paraId="513DEE87"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calorie_result_preview -</w:t>
      </w:r>
      <w:r w:rsidRPr="00A07338">
        <w:rPr>
          <w:rFonts w:ascii="Arial" w:hAnsi="Arial" w:cs="Arial"/>
          <w:sz w:val="18"/>
          <w:szCs w:val="18"/>
        </w:rPr>
        <w:t xml:space="preserve"> preview of the calorie scenario result;</w:t>
      </w:r>
    </w:p>
    <w:p w14:paraId="4FF49107"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emotion_try_on_preview - preview of the Emotion Try-On result;</w:t>
      </w:r>
    </w:p>
    <w:p w14:paraId="746C872A"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status_block - scenario status: draft_created, waiting_confirmation, saved, cancelled, failed.</w:t>
      </w:r>
    </w:p>
    <w:tbl>
      <w:tblPr>
        <w:tblStyle w:val="aff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600"/>
        <w:gridCol w:w="6480"/>
      </w:tblGrid>
      <w:tr w:rsidR="00D40E4A" w:rsidRPr="00A07338" w14:paraId="67A27B56" w14:textId="77777777">
        <w:trPr>
          <w:jc w:val="center"/>
        </w:trPr>
        <w:tc>
          <w:tcPr>
            <w:tcW w:w="3600" w:type="dxa"/>
            <w:shd w:val="clear" w:color="auto" w:fill="D9EAF7"/>
          </w:tcPr>
          <w:p w14:paraId="028A5D5C" w14:textId="77777777" w:rsidR="00D40E4A" w:rsidRPr="00A07338" w:rsidRDefault="00B77817">
            <w:pPr>
              <w:rPr>
                <w:rFonts w:ascii="Arial" w:hAnsi="Arial" w:cs="Arial"/>
                <w:sz w:val="18"/>
                <w:szCs w:val="18"/>
              </w:rPr>
            </w:pPr>
            <w:r w:rsidRPr="00A07338">
              <w:rPr>
                <w:rFonts w:ascii="Arial" w:hAnsi="Arial" w:cs="Arial"/>
                <w:b/>
                <w:sz w:val="18"/>
                <w:szCs w:val="18"/>
              </w:rPr>
              <w:t>Field</w:t>
            </w:r>
          </w:p>
        </w:tc>
        <w:tc>
          <w:tcPr>
            <w:tcW w:w="6480" w:type="dxa"/>
            <w:shd w:val="clear" w:color="auto" w:fill="D9EAF7"/>
          </w:tcPr>
          <w:p w14:paraId="112C32B8" w14:textId="77777777" w:rsidR="00D40E4A" w:rsidRPr="00A07338" w:rsidRDefault="00B77817">
            <w:pPr>
              <w:rPr>
                <w:rFonts w:ascii="Arial" w:hAnsi="Arial" w:cs="Arial"/>
                <w:sz w:val="18"/>
                <w:szCs w:val="18"/>
              </w:rPr>
            </w:pPr>
            <w:r w:rsidRPr="00A07338">
              <w:rPr>
                <w:rFonts w:ascii="Arial" w:hAnsi="Arial" w:cs="Arial"/>
                <w:b/>
                <w:sz w:val="18"/>
                <w:szCs w:val="18"/>
              </w:rPr>
              <w:t>Purpose</w:t>
            </w:r>
          </w:p>
        </w:tc>
      </w:tr>
      <w:tr w:rsidR="00D40E4A" w:rsidRPr="00A07338" w14:paraId="52F28771" w14:textId="77777777">
        <w:trPr>
          <w:jc w:val="center"/>
        </w:trPr>
        <w:tc>
          <w:tcPr>
            <w:tcW w:w="3600" w:type="dxa"/>
          </w:tcPr>
          <w:p w14:paraId="5F626F74" w14:textId="77777777" w:rsidR="00D40E4A" w:rsidRPr="00A07338" w:rsidRDefault="00B77817">
            <w:pPr>
              <w:rPr>
                <w:rFonts w:ascii="Arial" w:hAnsi="Arial" w:cs="Arial"/>
                <w:sz w:val="18"/>
                <w:szCs w:val="18"/>
              </w:rPr>
            </w:pPr>
            <w:r w:rsidRPr="00A07338">
              <w:rPr>
                <w:rFonts w:ascii="Arial" w:hAnsi="Arial" w:cs="Arial"/>
                <w:sz w:val="18"/>
                <w:szCs w:val="18"/>
              </w:rPr>
              <w:t>message</w:t>
            </w:r>
          </w:p>
        </w:tc>
        <w:tc>
          <w:tcPr>
            <w:tcW w:w="6480" w:type="dxa"/>
          </w:tcPr>
          <w:p w14:paraId="5E5A8D7B" w14:textId="77777777" w:rsidR="00D40E4A" w:rsidRPr="00A07338" w:rsidRDefault="00B77817">
            <w:pPr>
              <w:rPr>
                <w:rFonts w:ascii="Arial" w:hAnsi="Arial" w:cs="Arial"/>
                <w:sz w:val="18"/>
                <w:szCs w:val="18"/>
              </w:rPr>
            </w:pPr>
            <w:r w:rsidRPr="00A07338">
              <w:rPr>
                <w:rFonts w:ascii="Arial" w:hAnsi="Arial" w:cs="Arial"/>
                <w:sz w:val="18"/>
                <w:szCs w:val="18"/>
              </w:rPr>
              <w:t xml:space="preserve">Text response from the </w:t>
            </w:r>
            <w:r w:rsidRPr="00A07338">
              <w:rPr>
                <w:rFonts w:ascii="Arial" w:hAnsi="Arial" w:cs="Arial"/>
                <w:sz w:val="18"/>
                <w:szCs w:val="18"/>
              </w:rPr>
              <w:t>Assistant to the user.</w:t>
            </w:r>
          </w:p>
        </w:tc>
      </w:tr>
      <w:tr w:rsidR="00D40E4A" w:rsidRPr="00A07338" w14:paraId="7819333C" w14:textId="77777777">
        <w:trPr>
          <w:jc w:val="center"/>
        </w:trPr>
        <w:tc>
          <w:tcPr>
            <w:tcW w:w="3600" w:type="dxa"/>
          </w:tcPr>
          <w:p w14:paraId="3D42D923" w14:textId="77777777" w:rsidR="00D40E4A" w:rsidRPr="00A07338" w:rsidRDefault="00B77817">
            <w:pPr>
              <w:rPr>
                <w:rFonts w:ascii="Arial" w:hAnsi="Arial" w:cs="Arial"/>
                <w:sz w:val="18"/>
                <w:szCs w:val="18"/>
              </w:rPr>
            </w:pPr>
            <w:r w:rsidRPr="00A07338">
              <w:rPr>
                <w:rFonts w:ascii="Arial" w:hAnsi="Arial" w:cs="Arial"/>
                <w:sz w:val="18"/>
                <w:szCs w:val="18"/>
              </w:rPr>
              <w:t>blocks</w:t>
            </w:r>
          </w:p>
        </w:tc>
        <w:tc>
          <w:tcPr>
            <w:tcW w:w="6480" w:type="dxa"/>
          </w:tcPr>
          <w:p w14:paraId="4890DA72" w14:textId="77777777" w:rsidR="00D40E4A" w:rsidRPr="00A07338" w:rsidRDefault="00B77817">
            <w:pPr>
              <w:rPr>
                <w:rFonts w:ascii="Arial" w:hAnsi="Arial" w:cs="Arial"/>
                <w:sz w:val="18"/>
                <w:szCs w:val="18"/>
              </w:rPr>
            </w:pPr>
            <w:r w:rsidRPr="00A07338">
              <w:rPr>
                <w:rFonts w:ascii="Arial" w:hAnsi="Arial" w:cs="Arial"/>
                <w:sz w:val="18"/>
                <w:szCs w:val="18"/>
              </w:rPr>
              <w:t>Array of structured blocks for the frontend.</w:t>
            </w:r>
          </w:p>
        </w:tc>
      </w:tr>
      <w:tr w:rsidR="00D40E4A" w:rsidRPr="00A07338" w14:paraId="5CC99A59" w14:textId="77777777">
        <w:trPr>
          <w:jc w:val="center"/>
        </w:trPr>
        <w:tc>
          <w:tcPr>
            <w:tcW w:w="3600" w:type="dxa"/>
          </w:tcPr>
          <w:p w14:paraId="79CF6D3E" w14:textId="77777777" w:rsidR="00D40E4A" w:rsidRPr="00A07338" w:rsidRDefault="00B77817">
            <w:pPr>
              <w:rPr>
                <w:rFonts w:ascii="Arial" w:hAnsi="Arial" w:cs="Arial"/>
                <w:sz w:val="18"/>
                <w:szCs w:val="18"/>
              </w:rPr>
            </w:pPr>
            <w:proofErr w:type="gramStart"/>
            <w:r w:rsidRPr="00A07338">
              <w:rPr>
                <w:rFonts w:ascii="Arial" w:hAnsi="Arial" w:cs="Arial"/>
                <w:sz w:val="18"/>
                <w:szCs w:val="18"/>
              </w:rPr>
              <w:t>metadata.scenario</w:t>
            </w:r>
            <w:proofErr w:type="gramEnd"/>
            <w:r w:rsidRPr="00A07338">
              <w:rPr>
                <w:rFonts w:ascii="Arial" w:hAnsi="Arial" w:cs="Arial"/>
                <w:sz w:val="18"/>
                <w:szCs w:val="18"/>
              </w:rPr>
              <w:t>_type</w:t>
            </w:r>
          </w:p>
        </w:tc>
        <w:tc>
          <w:tcPr>
            <w:tcW w:w="6480" w:type="dxa"/>
          </w:tcPr>
          <w:p w14:paraId="259EEBD2" w14:textId="77777777" w:rsidR="00D40E4A" w:rsidRPr="00A07338" w:rsidRDefault="00B77817">
            <w:pPr>
              <w:rPr>
                <w:rFonts w:ascii="Arial" w:hAnsi="Arial" w:cs="Arial"/>
                <w:sz w:val="18"/>
                <w:szCs w:val="18"/>
              </w:rPr>
            </w:pPr>
            <w:r w:rsidRPr="00A07338">
              <w:rPr>
                <w:rFonts w:ascii="Arial" w:hAnsi="Arial" w:cs="Arial"/>
                <w:sz w:val="18"/>
                <w:szCs w:val="18"/>
              </w:rPr>
              <w:t xml:space="preserve">Scenario type: event_creation, calorie_tracking, emotion_try_on, </w:t>
            </w:r>
            <w:r w:rsidRPr="00A07338">
              <w:rPr>
                <w:rFonts w:ascii="Arial" w:hAnsi="Arial" w:cs="Arial"/>
                <w:sz w:val="18"/>
                <w:szCs w:val="18"/>
              </w:rPr>
              <w:lastRenderedPageBreak/>
              <w:t>general_assistant.</w:t>
            </w:r>
          </w:p>
        </w:tc>
      </w:tr>
      <w:tr w:rsidR="00D40E4A" w:rsidRPr="00A07338" w14:paraId="58133B9A" w14:textId="77777777">
        <w:trPr>
          <w:jc w:val="center"/>
        </w:trPr>
        <w:tc>
          <w:tcPr>
            <w:tcW w:w="3600" w:type="dxa"/>
          </w:tcPr>
          <w:p w14:paraId="3D3337FA" w14:textId="77777777" w:rsidR="00D40E4A" w:rsidRPr="00A07338" w:rsidRDefault="00B77817">
            <w:pPr>
              <w:rPr>
                <w:rFonts w:ascii="Arial" w:hAnsi="Arial" w:cs="Arial"/>
                <w:sz w:val="18"/>
                <w:szCs w:val="18"/>
              </w:rPr>
            </w:pPr>
            <w:proofErr w:type="gramStart"/>
            <w:r w:rsidRPr="00A07338">
              <w:rPr>
                <w:rFonts w:ascii="Arial" w:hAnsi="Arial" w:cs="Arial"/>
                <w:sz w:val="18"/>
                <w:szCs w:val="18"/>
              </w:rPr>
              <w:lastRenderedPageBreak/>
              <w:t>metadata.source</w:t>
            </w:r>
            <w:proofErr w:type="gramEnd"/>
          </w:p>
        </w:tc>
        <w:tc>
          <w:tcPr>
            <w:tcW w:w="6480" w:type="dxa"/>
          </w:tcPr>
          <w:p w14:paraId="70F73E05" w14:textId="77777777" w:rsidR="00D40E4A" w:rsidRPr="00A07338" w:rsidRDefault="00B77817">
            <w:pPr>
              <w:rPr>
                <w:rFonts w:ascii="Arial" w:hAnsi="Arial" w:cs="Arial"/>
                <w:sz w:val="18"/>
                <w:szCs w:val="18"/>
              </w:rPr>
            </w:pPr>
            <w:r w:rsidRPr="00A07338">
              <w:rPr>
                <w:rFonts w:ascii="Arial" w:hAnsi="Arial" w:cs="Arial"/>
                <w:sz w:val="18"/>
                <w:szCs w:val="18"/>
              </w:rPr>
              <w:t>Launch source: assistant_button, assistant_chat_text, a</w:t>
            </w:r>
            <w:r w:rsidRPr="00A07338">
              <w:rPr>
                <w:rFonts w:ascii="Arial" w:hAnsi="Arial" w:cs="Arial"/>
                <w:sz w:val="18"/>
                <w:szCs w:val="18"/>
              </w:rPr>
              <w:t>ttachment.</w:t>
            </w:r>
          </w:p>
        </w:tc>
      </w:tr>
      <w:tr w:rsidR="00D40E4A" w:rsidRPr="00A07338" w14:paraId="44F0F5AA" w14:textId="77777777">
        <w:trPr>
          <w:jc w:val="center"/>
        </w:trPr>
        <w:tc>
          <w:tcPr>
            <w:tcW w:w="3600" w:type="dxa"/>
          </w:tcPr>
          <w:p w14:paraId="74E27176" w14:textId="77777777" w:rsidR="00D40E4A" w:rsidRPr="00A07338" w:rsidRDefault="00B77817">
            <w:pPr>
              <w:rPr>
                <w:rFonts w:ascii="Arial" w:hAnsi="Arial" w:cs="Arial"/>
                <w:sz w:val="18"/>
                <w:szCs w:val="18"/>
              </w:rPr>
            </w:pPr>
            <w:proofErr w:type="gramStart"/>
            <w:r w:rsidRPr="00A07338">
              <w:rPr>
                <w:rFonts w:ascii="Arial" w:hAnsi="Arial" w:cs="Arial"/>
                <w:sz w:val="18"/>
                <w:szCs w:val="18"/>
              </w:rPr>
              <w:t>metadata.status</w:t>
            </w:r>
            <w:proofErr w:type="gramEnd"/>
          </w:p>
        </w:tc>
        <w:tc>
          <w:tcPr>
            <w:tcW w:w="6480" w:type="dxa"/>
          </w:tcPr>
          <w:p w14:paraId="2E27B900" w14:textId="77777777" w:rsidR="00D40E4A" w:rsidRPr="00A07338" w:rsidRDefault="00B77817">
            <w:pPr>
              <w:rPr>
                <w:rFonts w:ascii="Arial" w:hAnsi="Arial" w:cs="Arial"/>
                <w:sz w:val="18"/>
                <w:szCs w:val="18"/>
              </w:rPr>
            </w:pPr>
            <w:r w:rsidRPr="00A07338">
              <w:rPr>
                <w:rFonts w:ascii="Arial" w:hAnsi="Arial" w:cs="Arial"/>
                <w:sz w:val="18"/>
                <w:szCs w:val="18"/>
              </w:rPr>
              <w:t>Current scenario status.</w:t>
            </w:r>
          </w:p>
        </w:tc>
      </w:tr>
      <w:tr w:rsidR="00D40E4A" w:rsidRPr="00A07338" w14:paraId="7D8639BE" w14:textId="77777777">
        <w:trPr>
          <w:jc w:val="center"/>
        </w:trPr>
        <w:tc>
          <w:tcPr>
            <w:tcW w:w="3600" w:type="dxa"/>
          </w:tcPr>
          <w:p w14:paraId="6B0D4B3A" w14:textId="77777777" w:rsidR="00D40E4A" w:rsidRPr="00A07338" w:rsidRDefault="00B77817">
            <w:pPr>
              <w:rPr>
                <w:rFonts w:ascii="Arial" w:hAnsi="Arial" w:cs="Arial"/>
                <w:sz w:val="18"/>
                <w:szCs w:val="18"/>
              </w:rPr>
            </w:pPr>
            <w:r w:rsidRPr="00A07338">
              <w:rPr>
                <w:rFonts w:ascii="Arial" w:hAnsi="Arial" w:cs="Arial"/>
                <w:sz w:val="18"/>
                <w:szCs w:val="18"/>
              </w:rPr>
              <w:t>draft_id / pending_action_id</w:t>
            </w:r>
          </w:p>
        </w:tc>
        <w:tc>
          <w:tcPr>
            <w:tcW w:w="6480" w:type="dxa"/>
          </w:tcPr>
          <w:p w14:paraId="780BF36B" w14:textId="77777777" w:rsidR="00D40E4A" w:rsidRPr="00A07338" w:rsidRDefault="00B77817">
            <w:pPr>
              <w:rPr>
                <w:rFonts w:ascii="Arial" w:hAnsi="Arial" w:cs="Arial"/>
                <w:sz w:val="18"/>
                <w:szCs w:val="18"/>
              </w:rPr>
            </w:pPr>
            <w:r w:rsidRPr="00A07338">
              <w:rPr>
                <w:rFonts w:ascii="Arial" w:hAnsi="Arial" w:cs="Arial"/>
                <w:sz w:val="18"/>
                <w:szCs w:val="18"/>
              </w:rPr>
              <w:t>Draft / pending action identifier.</w:t>
            </w:r>
          </w:p>
        </w:tc>
      </w:tr>
    </w:tbl>
    <w:p w14:paraId="21622131" w14:textId="77777777" w:rsidR="00D40E4A" w:rsidRPr="00A07338" w:rsidRDefault="00D40E4A">
      <w:pPr>
        <w:spacing w:after="40"/>
        <w:rPr>
          <w:rFonts w:ascii="Arial" w:hAnsi="Arial" w:cs="Arial"/>
          <w:sz w:val="18"/>
          <w:szCs w:val="18"/>
        </w:rPr>
      </w:pPr>
    </w:p>
    <w:p w14:paraId="4CA00F52" w14:textId="77777777" w:rsidR="00D40E4A" w:rsidRPr="00A07338" w:rsidRDefault="00B77817">
      <w:pPr>
        <w:spacing w:after="60"/>
        <w:rPr>
          <w:rFonts w:ascii="Arial" w:hAnsi="Arial" w:cs="Arial"/>
          <w:sz w:val="18"/>
          <w:szCs w:val="18"/>
        </w:rPr>
      </w:pPr>
      <w:r w:rsidRPr="00A07338">
        <w:rPr>
          <w:rFonts w:ascii="Arial" w:hAnsi="Arial" w:cs="Arial"/>
          <w:b/>
          <w:sz w:val="18"/>
          <w:szCs w:val="18"/>
        </w:rPr>
        <w:t>5.5. Draft / PendingAction</w:t>
      </w:r>
    </w:p>
    <w:p w14:paraId="3378914F" w14:textId="77777777" w:rsidR="00D40E4A" w:rsidRPr="00A07338" w:rsidRDefault="00B77817">
      <w:pPr>
        <w:spacing w:after="60"/>
        <w:rPr>
          <w:rFonts w:ascii="Arial" w:hAnsi="Arial" w:cs="Arial"/>
          <w:sz w:val="18"/>
          <w:szCs w:val="18"/>
        </w:rPr>
      </w:pPr>
      <w:r w:rsidRPr="00A07338">
        <w:rPr>
          <w:rFonts w:ascii="Arial" w:hAnsi="Arial" w:cs="Arial"/>
          <w:sz w:val="18"/>
          <w:szCs w:val="18"/>
        </w:rPr>
        <w:t xml:space="preserve">The Assistant must not save structured objects without user confirmation. For this purpose, a </w:t>
      </w:r>
      <w:r w:rsidRPr="00A07338">
        <w:rPr>
          <w:rFonts w:ascii="Arial" w:hAnsi="Arial" w:cs="Arial"/>
          <w:sz w:val="18"/>
          <w:szCs w:val="18"/>
        </w:rPr>
        <w:t>scenario draft / pending action is introduced.</w:t>
      </w:r>
    </w:p>
    <w:p w14:paraId="336B5958"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1.</w:t>
      </w:r>
      <w:r w:rsidRPr="00A07338">
        <w:rPr>
          <w:rFonts w:ascii="Arial" w:hAnsi="Arial" w:cs="Arial"/>
          <w:sz w:val="18"/>
          <w:szCs w:val="18"/>
        </w:rPr>
        <w:tab/>
        <w:t>The user presses a button or writes a text request.</w:t>
      </w:r>
    </w:p>
    <w:p w14:paraId="384F500C"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2.</w:t>
      </w:r>
      <w:r w:rsidRPr="00A07338">
        <w:rPr>
          <w:rFonts w:ascii="Arial" w:hAnsi="Arial" w:cs="Arial"/>
          <w:sz w:val="18"/>
          <w:szCs w:val="18"/>
        </w:rPr>
        <w:tab/>
        <w:t>The backend determines the scenario and missing data.</w:t>
      </w:r>
    </w:p>
    <w:p w14:paraId="55BEB659"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3.</w:t>
      </w:r>
      <w:r w:rsidRPr="00A07338">
        <w:rPr>
          <w:rFonts w:ascii="Arial" w:hAnsi="Arial" w:cs="Arial"/>
          <w:sz w:val="18"/>
          <w:szCs w:val="18"/>
        </w:rPr>
        <w:tab/>
        <w:t>The Assistant asks clarifying questions or forms a preliminary result.</w:t>
      </w:r>
    </w:p>
    <w:p w14:paraId="106653F2"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4.</w:t>
      </w:r>
      <w:r w:rsidRPr="00A07338">
        <w:rPr>
          <w:rFonts w:ascii="Arial" w:hAnsi="Arial" w:cs="Arial"/>
          <w:sz w:val="18"/>
          <w:szCs w:val="18"/>
        </w:rPr>
        <w:tab/>
        <w:t xml:space="preserve">The backend creates </w:t>
      </w:r>
      <w:r w:rsidRPr="00A07338">
        <w:rPr>
          <w:rFonts w:ascii="Arial" w:hAnsi="Arial" w:cs="Arial"/>
          <w:sz w:val="18"/>
          <w:szCs w:val="18"/>
        </w:rPr>
        <w:t>a draft / pending_action.</w:t>
      </w:r>
    </w:p>
    <w:p w14:paraId="40AF15B3"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5.</w:t>
      </w:r>
      <w:r w:rsidRPr="00A07338">
        <w:rPr>
          <w:rFonts w:ascii="Arial" w:hAnsi="Arial" w:cs="Arial"/>
          <w:sz w:val="18"/>
          <w:szCs w:val="18"/>
        </w:rPr>
        <w:tab/>
        <w:t>The frontend shows a preview.</w:t>
      </w:r>
    </w:p>
    <w:p w14:paraId="17E04301"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6.</w:t>
      </w:r>
      <w:r w:rsidRPr="00A07338">
        <w:rPr>
          <w:rFonts w:ascii="Arial" w:hAnsi="Arial" w:cs="Arial"/>
          <w:sz w:val="18"/>
          <w:szCs w:val="18"/>
        </w:rPr>
        <w:tab/>
        <w:t>The user confirms, edits or cancels.</w:t>
      </w:r>
    </w:p>
    <w:p w14:paraId="11774213"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7.</w:t>
      </w:r>
      <w:r w:rsidRPr="00A07338">
        <w:rPr>
          <w:rFonts w:ascii="Arial" w:hAnsi="Arial" w:cs="Arial"/>
          <w:sz w:val="18"/>
          <w:szCs w:val="18"/>
        </w:rPr>
        <w:tab/>
        <w:t>The backend saves the EventCard and related data only after confirmation.</w:t>
      </w:r>
    </w:p>
    <w:tbl>
      <w:tblPr>
        <w:tblStyle w:val="aff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880"/>
        <w:gridCol w:w="7200"/>
      </w:tblGrid>
      <w:tr w:rsidR="00D40E4A" w:rsidRPr="00A07338" w14:paraId="176E3670" w14:textId="77777777">
        <w:trPr>
          <w:jc w:val="center"/>
        </w:trPr>
        <w:tc>
          <w:tcPr>
            <w:tcW w:w="2880" w:type="dxa"/>
            <w:shd w:val="clear" w:color="auto" w:fill="D9EAF7"/>
          </w:tcPr>
          <w:p w14:paraId="272E9C09" w14:textId="77777777" w:rsidR="00D40E4A" w:rsidRPr="00A07338" w:rsidRDefault="00B77817">
            <w:pPr>
              <w:rPr>
                <w:rFonts w:ascii="Arial" w:hAnsi="Arial" w:cs="Arial"/>
                <w:sz w:val="18"/>
                <w:szCs w:val="18"/>
              </w:rPr>
            </w:pPr>
            <w:r w:rsidRPr="00A07338">
              <w:rPr>
                <w:rFonts w:ascii="Arial" w:hAnsi="Arial" w:cs="Arial"/>
                <w:b/>
                <w:sz w:val="18"/>
                <w:szCs w:val="18"/>
              </w:rPr>
              <w:t>Status</w:t>
            </w:r>
          </w:p>
        </w:tc>
        <w:tc>
          <w:tcPr>
            <w:tcW w:w="7200" w:type="dxa"/>
            <w:shd w:val="clear" w:color="auto" w:fill="D9EAF7"/>
          </w:tcPr>
          <w:p w14:paraId="4224C389" w14:textId="77777777" w:rsidR="00D40E4A" w:rsidRPr="00A07338" w:rsidRDefault="00B77817">
            <w:pPr>
              <w:rPr>
                <w:rFonts w:ascii="Arial" w:hAnsi="Arial" w:cs="Arial"/>
                <w:sz w:val="18"/>
                <w:szCs w:val="18"/>
              </w:rPr>
            </w:pPr>
            <w:r w:rsidRPr="00A07338">
              <w:rPr>
                <w:rFonts w:ascii="Arial" w:hAnsi="Arial" w:cs="Arial"/>
                <w:b/>
                <w:sz w:val="18"/>
                <w:szCs w:val="18"/>
              </w:rPr>
              <w:t>Description</w:t>
            </w:r>
          </w:p>
        </w:tc>
      </w:tr>
      <w:tr w:rsidR="00D40E4A" w:rsidRPr="00A07338" w14:paraId="007D20C5" w14:textId="77777777">
        <w:trPr>
          <w:jc w:val="center"/>
        </w:trPr>
        <w:tc>
          <w:tcPr>
            <w:tcW w:w="2880" w:type="dxa"/>
          </w:tcPr>
          <w:p w14:paraId="7A2B2E17" w14:textId="77777777" w:rsidR="00D40E4A" w:rsidRPr="00A07338" w:rsidRDefault="00B77817">
            <w:pPr>
              <w:rPr>
                <w:rFonts w:ascii="Arial" w:hAnsi="Arial" w:cs="Arial"/>
                <w:sz w:val="18"/>
                <w:szCs w:val="18"/>
              </w:rPr>
            </w:pPr>
            <w:r w:rsidRPr="00A07338">
              <w:rPr>
                <w:rFonts w:ascii="Arial" w:hAnsi="Arial" w:cs="Arial"/>
                <w:sz w:val="18"/>
                <w:szCs w:val="18"/>
              </w:rPr>
              <w:t>draft_created</w:t>
            </w:r>
          </w:p>
        </w:tc>
        <w:tc>
          <w:tcPr>
            <w:tcW w:w="7200" w:type="dxa"/>
          </w:tcPr>
          <w:p w14:paraId="65942C87" w14:textId="77777777" w:rsidR="00D40E4A" w:rsidRPr="00A07338" w:rsidRDefault="00B77817">
            <w:pPr>
              <w:rPr>
                <w:rFonts w:ascii="Arial" w:hAnsi="Arial" w:cs="Arial"/>
                <w:sz w:val="18"/>
                <w:szCs w:val="18"/>
              </w:rPr>
            </w:pPr>
            <w:r w:rsidRPr="00A07338">
              <w:rPr>
                <w:rFonts w:ascii="Arial" w:hAnsi="Arial" w:cs="Arial"/>
                <w:sz w:val="18"/>
                <w:szCs w:val="18"/>
              </w:rPr>
              <w:t xml:space="preserve">Draft created, but not yet shown to the </w:t>
            </w:r>
            <w:r w:rsidRPr="00A07338">
              <w:rPr>
                <w:rFonts w:ascii="Arial" w:hAnsi="Arial" w:cs="Arial"/>
                <w:sz w:val="18"/>
                <w:szCs w:val="18"/>
              </w:rPr>
              <w:t>user as a final result.</w:t>
            </w:r>
          </w:p>
        </w:tc>
      </w:tr>
      <w:tr w:rsidR="00D40E4A" w:rsidRPr="00A07338" w14:paraId="4B479677" w14:textId="77777777">
        <w:trPr>
          <w:jc w:val="center"/>
        </w:trPr>
        <w:tc>
          <w:tcPr>
            <w:tcW w:w="2880" w:type="dxa"/>
          </w:tcPr>
          <w:p w14:paraId="5B5EE45B" w14:textId="77777777" w:rsidR="00D40E4A" w:rsidRPr="00A07338" w:rsidRDefault="00B77817">
            <w:pPr>
              <w:rPr>
                <w:rFonts w:ascii="Arial" w:hAnsi="Arial" w:cs="Arial"/>
                <w:sz w:val="18"/>
                <w:szCs w:val="18"/>
              </w:rPr>
            </w:pPr>
            <w:r w:rsidRPr="00A07338">
              <w:rPr>
                <w:rFonts w:ascii="Arial" w:hAnsi="Arial" w:cs="Arial"/>
                <w:sz w:val="18"/>
                <w:szCs w:val="18"/>
              </w:rPr>
              <w:t>waiting_clarification</w:t>
            </w:r>
          </w:p>
        </w:tc>
        <w:tc>
          <w:tcPr>
            <w:tcW w:w="7200" w:type="dxa"/>
          </w:tcPr>
          <w:p w14:paraId="626B5924" w14:textId="77777777" w:rsidR="00D40E4A" w:rsidRPr="00A07338" w:rsidRDefault="00B77817">
            <w:pPr>
              <w:rPr>
                <w:rFonts w:ascii="Arial" w:hAnsi="Arial" w:cs="Arial"/>
                <w:sz w:val="18"/>
                <w:szCs w:val="18"/>
              </w:rPr>
            </w:pPr>
            <w:r w:rsidRPr="00A07338">
              <w:rPr>
                <w:rFonts w:ascii="Arial" w:hAnsi="Arial" w:cs="Arial"/>
                <w:sz w:val="18"/>
                <w:szCs w:val="18"/>
              </w:rPr>
              <w:t>The backend is waiting for clarification from the user.</w:t>
            </w:r>
          </w:p>
        </w:tc>
      </w:tr>
      <w:tr w:rsidR="00D40E4A" w:rsidRPr="00A07338" w14:paraId="18F65E16" w14:textId="77777777">
        <w:trPr>
          <w:jc w:val="center"/>
        </w:trPr>
        <w:tc>
          <w:tcPr>
            <w:tcW w:w="2880" w:type="dxa"/>
          </w:tcPr>
          <w:p w14:paraId="14642BA6" w14:textId="77777777" w:rsidR="00D40E4A" w:rsidRPr="00A07338" w:rsidRDefault="00B77817">
            <w:pPr>
              <w:rPr>
                <w:rFonts w:ascii="Arial" w:hAnsi="Arial" w:cs="Arial"/>
                <w:sz w:val="18"/>
                <w:szCs w:val="18"/>
              </w:rPr>
            </w:pPr>
            <w:r w:rsidRPr="00A07338">
              <w:rPr>
                <w:rFonts w:ascii="Arial" w:hAnsi="Arial" w:cs="Arial"/>
                <w:sz w:val="18"/>
                <w:szCs w:val="18"/>
              </w:rPr>
              <w:t>preview_shown</w:t>
            </w:r>
          </w:p>
        </w:tc>
        <w:tc>
          <w:tcPr>
            <w:tcW w:w="7200" w:type="dxa"/>
          </w:tcPr>
          <w:p w14:paraId="61EB3FAB" w14:textId="77777777" w:rsidR="00D40E4A" w:rsidRPr="00A07338" w:rsidRDefault="00B77817">
            <w:pPr>
              <w:rPr>
                <w:rFonts w:ascii="Arial" w:hAnsi="Arial" w:cs="Arial"/>
                <w:sz w:val="18"/>
                <w:szCs w:val="18"/>
              </w:rPr>
            </w:pPr>
            <w:r w:rsidRPr="00A07338">
              <w:rPr>
                <w:rFonts w:ascii="Arial" w:hAnsi="Arial" w:cs="Arial"/>
                <w:sz w:val="18"/>
                <w:szCs w:val="18"/>
              </w:rPr>
              <w:t>The frontend has shown the preview to the user.</w:t>
            </w:r>
          </w:p>
        </w:tc>
      </w:tr>
      <w:tr w:rsidR="00D40E4A" w:rsidRPr="00A07338" w14:paraId="23D7EF73" w14:textId="77777777">
        <w:trPr>
          <w:jc w:val="center"/>
        </w:trPr>
        <w:tc>
          <w:tcPr>
            <w:tcW w:w="2880" w:type="dxa"/>
          </w:tcPr>
          <w:p w14:paraId="3E843919" w14:textId="77777777" w:rsidR="00D40E4A" w:rsidRPr="00A07338" w:rsidRDefault="00B77817">
            <w:pPr>
              <w:rPr>
                <w:rFonts w:ascii="Arial" w:hAnsi="Arial" w:cs="Arial"/>
                <w:sz w:val="18"/>
                <w:szCs w:val="18"/>
              </w:rPr>
            </w:pPr>
            <w:r w:rsidRPr="00A07338">
              <w:rPr>
                <w:rFonts w:ascii="Arial" w:hAnsi="Arial" w:cs="Arial"/>
                <w:sz w:val="18"/>
                <w:szCs w:val="18"/>
              </w:rPr>
              <w:t>confirmed</w:t>
            </w:r>
          </w:p>
        </w:tc>
        <w:tc>
          <w:tcPr>
            <w:tcW w:w="7200" w:type="dxa"/>
          </w:tcPr>
          <w:p w14:paraId="718F5C61" w14:textId="77777777" w:rsidR="00D40E4A" w:rsidRPr="00A07338" w:rsidRDefault="00B77817">
            <w:pPr>
              <w:rPr>
                <w:rFonts w:ascii="Arial" w:hAnsi="Arial" w:cs="Arial"/>
                <w:sz w:val="18"/>
                <w:szCs w:val="18"/>
              </w:rPr>
            </w:pPr>
            <w:r w:rsidRPr="00A07338">
              <w:rPr>
                <w:rFonts w:ascii="Arial" w:hAnsi="Arial" w:cs="Arial"/>
                <w:sz w:val="18"/>
                <w:szCs w:val="18"/>
              </w:rPr>
              <w:t>The user has confirmed saving.</w:t>
            </w:r>
          </w:p>
        </w:tc>
      </w:tr>
      <w:tr w:rsidR="00D40E4A" w:rsidRPr="00A07338" w14:paraId="3FB5A87A" w14:textId="77777777">
        <w:trPr>
          <w:jc w:val="center"/>
        </w:trPr>
        <w:tc>
          <w:tcPr>
            <w:tcW w:w="2880" w:type="dxa"/>
          </w:tcPr>
          <w:p w14:paraId="2E09CC25" w14:textId="77777777" w:rsidR="00D40E4A" w:rsidRPr="00A07338" w:rsidRDefault="00B77817">
            <w:pPr>
              <w:rPr>
                <w:rFonts w:ascii="Arial" w:hAnsi="Arial" w:cs="Arial"/>
                <w:sz w:val="18"/>
                <w:szCs w:val="18"/>
              </w:rPr>
            </w:pPr>
            <w:r w:rsidRPr="00A07338">
              <w:rPr>
                <w:rFonts w:ascii="Arial" w:hAnsi="Arial" w:cs="Arial"/>
                <w:sz w:val="18"/>
                <w:szCs w:val="18"/>
              </w:rPr>
              <w:t>saved</w:t>
            </w:r>
          </w:p>
        </w:tc>
        <w:tc>
          <w:tcPr>
            <w:tcW w:w="7200" w:type="dxa"/>
          </w:tcPr>
          <w:p w14:paraId="48E97837" w14:textId="77777777" w:rsidR="00D40E4A" w:rsidRPr="00A07338" w:rsidRDefault="00B77817">
            <w:pPr>
              <w:rPr>
                <w:rFonts w:ascii="Arial" w:hAnsi="Arial" w:cs="Arial"/>
                <w:sz w:val="18"/>
                <w:szCs w:val="18"/>
              </w:rPr>
            </w:pPr>
            <w:r w:rsidRPr="00A07338">
              <w:rPr>
                <w:rFonts w:ascii="Arial" w:hAnsi="Arial" w:cs="Arial"/>
                <w:sz w:val="18"/>
                <w:szCs w:val="18"/>
              </w:rPr>
              <w:t xml:space="preserve">The backend has successfully saved the </w:t>
            </w:r>
            <w:r w:rsidRPr="00A07338">
              <w:rPr>
                <w:rFonts w:ascii="Arial" w:hAnsi="Arial" w:cs="Arial"/>
                <w:sz w:val="18"/>
                <w:szCs w:val="18"/>
              </w:rPr>
              <w:t>structured object.</w:t>
            </w:r>
          </w:p>
        </w:tc>
      </w:tr>
      <w:tr w:rsidR="00D40E4A" w:rsidRPr="00A07338" w14:paraId="04F506D6" w14:textId="77777777">
        <w:trPr>
          <w:jc w:val="center"/>
        </w:trPr>
        <w:tc>
          <w:tcPr>
            <w:tcW w:w="2880" w:type="dxa"/>
          </w:tcPr>
          <w:p w14:paraId="370D29A3" w14:textId="77777777" w:rsidR="00D40E4A" w:rsidRPr="00A07338" w:rsidRDefault="00B77817">
            <w:pPr>
              <w:rPr>
                <w:rFonts w:ascii="Arial" w:hAnsi="Arial" w:cs="Arial"/>
                <w:sz w:val="18"/>
                <w:szCs w:val="18"/>
              </w:rPr>
            </w:pPr>
            <w:r w:rsidRPr="00A07338">
              <w:rPr>
                <w:rFonts w:ascii="Arial" w:hAnsi="Arial" w:cs="Arial"/>
                <w:sz w:val="18"/>
                <w:szCs w:val="18"/>
              </w:rPr>
              <w:t>cancelled</w:t>
            </w:r>
          </w:p>
        </w:tc>
        <w:tc>
          <w:tcPr>
            <w:tcW w:w="7200" w:type="dxa"/>
          </w:tcPr>
          <w:p w14:paraId="0F03197A" w14:textId="77777777" w:rsidR="00D40E4A" w:rsidRPr="00A07338" w:rsidRDefault="00B77817">
            <w:pPr>
              <w:rPr>
                <w:rFonts w:ascii="Arial" w:hAnsi="Arial" w:cs="Arial"/>
                <w:sz w:val="18"/>
                <w:szCs w:val="18"/>
              </w:rPr>
            </w:pPr>
            <w:r w:rsidRPr="00A07338">
              <w:rPr>
                <w:rFonts w:ascii="Arial" w:hAnsi="Arial" w:cs="Arial"/>
                <w:sz w:val="18"/>
                <w:szCs w:val="18"/>
              </w:rPr>
              <w:t>The user has cancelled the action.</w:t>
            </w:r>
          </w:p>
        </w:tc>
      </w:tr>
      <w:tr w:rsidR="00D40E4A" w:rsidRPr="00A07338" w14:paraId="1594449F" w14:textId="77777777">
        <w:trPr>
          <w:jc w:val="center"/>
        </w:trPr>
        <w:tc>
          <w:tcPr>
            <w:tcW w:w="2880" w:type="dxa"/>
          </w:tcPr>
          <w:p w14:paraId="4713E4FB" w14:textId="77777777" w:rsidR="00D40E4A" w:rsidRPr="00A07338" w:rsidRDefault="00B77817">
            <w:pPr>
              <w:rPr>
                <w:rFonts w:ascii="Arial" w:hAnsi="Arial" w:cs="Arial"/>
                <w:sz w:val="18"/>
                <w:szCs w:val="18"/>
              </w:rPr>
            </w:pPr>
            <w:r w:rsidRPr="00A07338">
              <w:rPr>
                <w:rFonts w:ascii="Arial" w:hAnsi="Arial" w:cs="Arial"/>
                <w:sz w:val="18"/>
                <w:szCs w:val="18"/>
              </w:rPr>
              <w:t>failed</w:t>
            </w:r>
          </w:p>
        </w:tc>
        <w:tc>
          <w:tcPr>
            <w:tcW w:w="7200" w:type="dxa"/>
          </w:tcPr>
          <w:p w14:paraId="61445596" w14:textId="77777777" w:rsidR="00D40E4A" w:rsidRPr="00A07338" w:rsidRDefault="00B77817">
            <w:pPr>
              <w:rPr>
                <w:rFonts w:ascii="Arial" w:hAnsi="Arial" w:cs="Arial"/>
                <w:sz w:val="18"/>
                <w:szCs w:val="18"/>
              </w:rPr>
            </w:pPr>
            <w:r w:rsidRPr="00A07338">
              <w:rPr>
                <w:rFonts w:ascii="Arial" w:hAnsi="Arial" w:cs="Arial"/>
                <w:sz w:val="18"/>
                <w:szCs w:val="18"/>
              </w:rPr>
              <w:t>The scenario ended with an error; the structured object must not be partially saved without a status.</w:t>
            </w:r>
          </w:p>
        </w:tc>
      </w:tr>
    </w:tbl>
    <w:p w14:paraId="7419352A" w14:textId="77777777" w:rsidR="00D40E4A" w:rsidRPr="00A07338" w:rsidRDefault="00D40E4A">
      <w:pPr>
        <w:spacing w:after="40"/>
        <w:rPr>
          <w:rFonts w:ascii="Arial" w:hAnsi="Arial" w:cs="Arial"/>
          <w:sz w:val="18"/>
          <w:szCs w:val="18"/>
        </w:rPr>
      </w:pPr>
    </w:p>
    <w:p w14:paraId="06198F50"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6. Event Card</w:t>
      </w:r>
    </w:p>
    <w:p w14:paraId="1D9B97B4" w14:textId="77777777" w:rsidR="00D40E4A" w:rsidRPr="00A07338" w:rsidRDefault="00B77817">
      <w:pPr>
        <w:spacing w:after="60"/>
        <w:rPr>
          <w:rFonts w:ascii="Arial" w:hAnsi="Arial" w:cs="Arial"/>
          <w:sz w:val="18"/>
          <w:szCs w:val="18"/>
        </w:rPr>
      </w:pPr>
      <w:r w:rsidRPr="00A07338">
        <w:rPr>
          <w:rFonts w:ascii="Arial" w:hAnsi="Arial" w:cs="Arial"/>
          <w:b/>
          <w:sz w:val="18"/>
          <w:szCs w:val="18"/>
        </w:rPr>
        <w:t>6.1. Concept</w:t>
      </w:r>
    </w:p>
    <w:p w14:paraId="75178B3C" w14:textId="77777777" w:rsidR="00D40E4A" w:rsidRPr="00A07338" w:rsidRDefault="00B77817">
      <w:pPr>
        <w:spacing w:after="60"/>
        <w:rPr>
          <w:rFonts w:ascii="Arial" w:hAnsi="Arial" w:cs="Arial"/>
          <w:sz w:val="18"/>
          <w:szCs w:val="18"/>
        </w:rPr>
      </w:pPr>
      <w:r w:rsidRPr="00A07338">
        <w:rPr>
          <w:rFonts w:ascii="Arial" w:hAnsi="Arial" w:cs="Arial"/>
          <w:sz w:val="18"/>
          <w:szCs w:val="18"/>
        </w:rPr>
        <w:t>The Event Card is the core cross-cutting MoodBoss en</w:t>
      </w:r>
      <w:r w:rsidRPr="00A07338">
        <w:rPr>
          <w:rFonts w:ascii="Arial" w:hAnsi="Arial" w:cs="Arial"/>
          <w:sz w:val="18"/>
          <w:szCs w:val="18"/>
        </w:rPr>
        <w:t>tity. Assistant scenarios, Emotion Try-On and the calorie scenario must not exist separately from the Event Card if their result is meaningful as a fact of the user's day.</w:t>
      </w:r>
    </w:p>
    <w:p w14:paraId="23457B81" w14:textId="77777777" w:rsidR="00D40E4A" w:rsidRPr="00A07338" w:rsidRDefault="00B77817">
      <w:pPr>
        <w:spacing w:after="60"/>
        <w:rPr>
          <w:rFonts w:ascii="Arial" w:hAnsi="Arial" w:cs="Arial"/>
          <w:sz w:val="18"/>
          <w:szCs w:val="18"/>
        </w:rPr>
      </w:pPr>
      <w:r w:rsidRPr="00A07338">
        <w:rPr>
          <w:rFonts w:ascii="Arial" w:hAnsi="Arial" w:cs="Arial"/>
          <w:b/>
          <w:sz w:val="18"/>
          <w:szCs w:val="18"/>
        </w:rPr>
        <w:t>6.2. Creation Sources</w:t>
      </w:r>
    </w:p>
    <w:p w14:paraId="3B9FBD55"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calendar;</w:t>
      </w:r>
    </w:p>
    <w:p w14:paraId="7A2F4BEE"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quick button on the Assistant screen;</w:t>
      </w:r>
    </w:p>
    <w:p w14:paraId="0380D271"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 xml:space="preserve">text </w:t>
      </w:r>
      <w:r w:rsidRPr="00A07338">
        <w:rPr>
          <w:rFonts w:ascii="Arial" w:hAnsi="Arial" w:cs="Arial"/>
          <w:sz w:val="18"/>
          <w:szCs w:val="18"/>
        </w:rPr>
        <w:t>request in Assistant chat;</w:t>
      </w:r>
    </w:p>
    <w:p w14:paraId="0015D89A"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Emotion Try-On;</w:t>
      </w:r>
    </w:p>
    <w:p w14:paraId="61232B1D"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calorie scenario;</w:t>
      </w:r>
    </w:p>
    <w:p w14:paraId="1D39E6F5"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Health contour, if the event is related to the user's state or activity.</w:t>
      </w:r>
    </w:p>
    <w:p w14:paraId="515E09F0" w14:textId="77777777" w:rsidR="00D40E4A" w:rsidRPr="00A07338" w:rsidRDefault="00B77817">
      <w:pPr>
        <w:spacing w:after="60"/>
        <w:rPr>
          <w:rFonts w:ascii="Arial" w:hAnsi="Arial" w:cs="Arial"/>
          <w:sz w:val="18"/>
          <w:szCs w:val="18"/>
        </w:rPr>
      </w:pPr>
      <w:r w:rsidRPr="00A07338">
        <w:rPr>
          <w:rFonts w:ascii="Arial" w:hAnsi="Arial" w:cs="Arial"/>
          <w:b/>
          <w:sz w:val="18"/>
          <w:szCs w:val="18"/>
        </w:rPr>
        <w:t>6.3. Minimum Event Card Composition</w:t>
      </w:r>
    </w:p>
    <w:tbl>
      <w:tblPr>
        <w:tblStyle w:val="aff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024"/>
        <w:gridCol w:w="2880"/>
        <w:gridCol w:w="4176"/>
      </w:tblGrid>
      <w:tr w:rsidR="00D40E4A" w:rsidRPr="00A07338" w14:paraId="3A49AD18" w14:textId="77777777">
        <w:trPr>
          <w:jc w:val="center"/>
        </w:trPr>
        <w:tc>
          <w:tcPr>
            <w:tcW w:w="3024" w:type="dxa"/>
            <w:shd w:val="clear" w:color="auto" w:fill="D9EAF7"/>
          </w:tcPr>
          <w:p w14:paraId="1FB01A3A" w14:textId="77777777" w:rsidR="00D40E4A" w:rsidRPr="00A07338" w:rsidRDefault="00B77817">
            <w:pPr>
              <w:rPr>
                <w:rFonts w:ascii="Arial" w:hAnsi="Arial" w:cs="Arial"/>
                <w:sz w:val="18"/>
                <w:szCs w:val="18"/>
              </w:rPr>
            </w:pPr>
            <w:r w:rsidRPr="00A07338">
              <w:rPr>
                <w:rFonts w:ascii="Arial" w:hAnsi="Arial" w:cs="Arial"/>
                <w:b/>
                <w:sz w:val="18"/>
                <w:szCs w:val="18"/>
              </w:rPr>
              <w:t>Field</w:t>
            </w:r>
          </w:p>
        </w:tc>
        <w:tc>
          <w:tcPr>
            <w:tcW w:w="2880" w:type="dxa"/>
            <w:shd w:val="clear" w:color="auto" w:fill="D9EAF7"/>
          </w:tcPr>
          <w:p w14:paraId="41EAD4F9" w14:textId="77777777" w:rsidR="00D40E4A" w:rsidRPr="00A07338" w:rsidRDefault="00B77817">
            <w:pPr>
              <w:rPr>
                <w:rFonts w:ascii="Arial" w:hAnsi="Arial" w:cs="Arial"/>
                <w:sz w:val="18"/>
                <w:szCs w:val="18"/>
              </w:rPr>
            </w:pPr>
            <w:r w:rsidRPr="00A07338">
              <w:rPr>
                <w:rFonts w:ascii="Arial" w:hAnsi="Arial" w:cs="Arial"/>
                <w:b/>
                <w:sz w:val="18"/>
                <w:szCs w:val="18"/>
              </w:rPr>
              <w:t>Purpose</w:t>
            </w:r>
          </w:p>
        </w:tc>
        <w:tc>
          <w:tcPr>
            <w:tcW w:w="4176" w:type="dxa"/>
            <w:shd w:val="clear" w:color="auto" w:fill="D9EAF7"/>
          </w:tcPr>
          <w:p w14:paraId="68F92D3F" w14:textId="77777777" w:rsidR="00D40E4A" w:rsidRPr="00A07338" w:rsidRDefault="00B77817">
            <w:pPr>
              <w:rPr>
                <w:rFonts w:ascii="Arial" w:hAnsi="Arial" w:cs="Arial"/>
                <w:sz w:val="18"/>
                <w:szCs w:val="18"/>
              </w:rPr>
            </w:pPr>
            <w:r w:rsidRPr="00A07338">
              <w:rPr>
                <w:rFonts w:ascii="Arial" w:hAnsi="Arial" w:cs="Arial"/>
                <w:b/>
                <w:sz w:val="18"/>
                <w:szCs w:val="18"/>
              </w:rPr>
              <w:t>Comment</w:t>
            </w:r>
          </w:p>
        </w:tc>
      </w:tr>
      <w:tr w:rsidR="00D40E4A" w:rsidRPr="00A07338" w14:paraId="581BF8AC" w14:textId="77777777">
        <w:trPr>
          <w:jc w:val="center"/>
        </w:trPr>
        <w:tc>
          <w:tcPr>
            <w:tcW w:w="3024" w:type="dxa"/>
          </w:tcPr>
          <w:p w14:paraId="37823814" w14:textId="77777777" w:rsidR="00D40E4A" w:rsidRPr="00A07338" w:rsidRDefault="00B77817">
            <w:pPr>
              <w:rPr>
                <w:rFonts w:ascii="Arial" w:hAnsi="Arial" w:cs="Arial"/>
                <w:sz w:val="18"/>
                <w:szCs w:val="18"/>
              </w:rPr>
            </w:pPr>
            <w:r w:rsidRPr="00A07338">
              <w:rPr>
                <w:rFonts w:ascii="Arial" w:hAnsi="Arial" w:cs="Arial"/>
                <w:sz w:val="18"/>
                <w:szCs w:val="18"/>
              </w:rPr>
              <w:t>event_card_id</w:t>
            </w:r>
          </w:p>
        </w:tc>
        <w:tc>
          <w:tcPr>
            <w:tcW w:w="2880" w:type="dxa"/>
          </w:tcPr>
          <w:p w14:paraId="19AE2040" w14:textId="77777777" w:rsidR="00D40E4A" w:rsidRPr="00A07338" w:rsidRDefault="00B77817">
            <w:pPr>
              <w:rPr>
                <w:rFonts w:ascii="Arial" w:hAnsi="Arial" w:cs="Arial"/>
                <w:sz w:val="18"/>
                <w:szCs w:val="18"/>
              </w:rPr>
            </w:pPr>
            <w:r w:rsidRPr="00A07338">
              <w:rPr>
                <w:rFonts w:ascii="Arial" w:hAnsi="Arial" w:cs="Arial"/>
                <w:sz w:val="18"/>
                <w:szCs w:val="18"/>
              </w:rPr>
              <w:t>Event Card identifier</w:t>
            </w:r>
          </w:p>
        </w:tc>
        <w:tc>
          <w:tcPr>
            <w:tcW w:w="4176" w:type="dxa"/>
          </w:tcPr>
          <w:p w14:paraId="4817E794" w14:textId="77777777" w:rsidR="00D40E4A" w:rsidRPr="00A07338" w:rsidRDefault="00B77817">
            <w:pPr>
              <w:rPr>
                <w:rFonts w:ascii="Arial" w:hAnsi="Arial" w:cs="Arial"/>
                <w:sz w:val="18"/>
                <w:szCs w:val="18"/>
              </w:rPr>
            </w:pPr>
            <w:r w:rsidRPr="00A07338">
              <w:rPr>
                <w:rFonts w:ascii="Arial" w:hAnsi="Arial" w:cs="Arial"/>
                <w:sz w:val="18"/>
                <w:szCs w:val="18"/>
              </w:rPr>
              <w:t xml:space="preserve">Required for linkage </w:t>
            </w:r>
            <w:r w:rsidRPr="00A07338">
              <w:rPr>
                <w:rFonts w:ascii="Arial" w:hAnsi="Arial" w:cs="Arial"/>
                <w:sz w:val="18"/>
                <w:szCs w:val="18"/>
              </w:rPr>
              <w:t>with Calendar, Health and future SUK.</w:t>
            </w:r>
          </w:p>
        </w:tc>
      </w:tr>
      <w:tr w:rsidR="00D40E4A" w:rsidRPr="00A07338" w14:paraId="0F85E122" w14:textId="77777777">
        <w:trPr>
          <w:jc w:val="center"/>
        </w:trPr>
        <w:tc>
          <w:tcPr>
            <w:tcW w:w="3024" w:type="dxa"/>
          </w:tcPr>
          <w:p w14:paraId="441FCB81" w14:textId="77777777" w:rsidR="00D40E4A" w:rsidRPr="00A07338" w:rsidRDefault="00B77817">
            <w:pPr>
              <w:rPr>
                <w:rFonts w:ascii="Arial" w:hAnsi="Arial" w:cs="Arial"/>
                <w:sz w:val="18"/>
                <w:szCs w:val="18"/>
              </w:rPr>
            </w:pPr>
            <w:r w:rsidRPr="00A07338">
              <w:rPr>
                <w:rFonts w:ascii="Arial" w:hAnsi="Arial" w:cs="Arial"/>
                <w:sz w:val="18"/>
                <w:szCs w:val="18"/>
              </w:rPr>
              <w:t>user_id / profile_id</w:t>
            </w:r>
          </w:p>
        </w:tc>
        <w:tc>
          <w:tcPr>
            <w:tcW w:w="2880" w:type="dxa"/>
          </w:tcPr>
          <w:p w14:paraId="12CEF8B8" w14:textId="77777777" w:rsidR="00D40E4A" w:rsidRPr="00A07338" w:rsidRDefault="00B77817">
            <w:pPr>
              <w:rPr>
                <w:rFonts w:ascii="Arial" w:hAnsi="Arial" w:cs="Arial"/>
                <w:sz w:val="18"/>
                <w:szCs w:val="18"/>
              </w:rPr>
            </w:pPr>
            <w:r w:rsidRPr="00A07338">
              <w:rPr>
                <w:rFonts w:ascii="Arial" w:hAnsi="Arial" w:cs="Arial"/>
                <w:sz w:val="18"/>
                <w:szCs w:val="18"/>
              </w:rPr>
              <w:t>User and profile</w:t>
            </w:r>
          </w:p>
        </w:tc>
        <w:tc>
          <w:tcPr>
            <w:tcW w:w="4176" w:type="dxa"/>
          </w:tcPr>
          <w:p w14:paraId="2928710E" w14:textId="77777777" w:rsidR="00D40E4A" w:rsidRPr="00A07338" w:rsidRDefault="00B77817">
            <w:pPr>
              <w:rPr>
                <w:rFonts w:ascii="Arial" w:hAnsi="Arial" w:cs="Arial"/>
                <w:sz w:val="18"/>
                <w:szCs w:val="18"/>
              </w:rPr>
            </w:pPr>
            <w:r w:rsidRPr="00A07338">
              <w:rPr>
                <w:rFonts w:ascii="Arial" w:hAnsi="Arial" w:cs="Arial"/>
                <w:sz w:val="18"/>
                <w:szCs w:val="18"/>
              </w:rPr>
              <w:t>Needed for personal context.</w:t>
            </w:r>
          </w:p>
        </w:tc>
      </w:tr>
      <w:tr w:rsidR="00D40E4A" w:rsidRPr="00A07338" w14:paraId="3E98D59B" w14:textId="77777777">
        <w:trPr>
          <w:jc w:val="center"/>
        </w:trPr>
        <w:tc>
          <w:tcPr>
            <w:tcW w:w="3024" w:type="dxa"/>
          </w:tcPr>
          <w:p w14:paraId="1E1A8DED" w14:textId="77777777" w:rsidR="00D40E4A" w:rsidRPr="00A07338" w:rsidRDefault="00B77817">
            <w:pPr>
              <w:rPr>
                <w:rFonts w:ascii="Arial" w:hAnsi="Arial" w:cs="Arial"/>
                <w:sz w:val="18"/>
                <w:szCs w:val="18"/>
              </w:rPr>
            </w:pPr>
            <w:r w:rsidRPr="00A07338">
              <w:rPr>
                <w:rFonts w:ascii="Arial" w:hAnsi="Arial" w:cs="Arial"/>
                <w:sz w:val="18"/>
                <w:szCs w:val="18"/>
              </w:rPr>
              <w:t>title</w:t>
            </w:r>
          </w:p>
        </w:tc>
        <w:tc>
          <w:tcPr>
            <w:tcW w:w="2880" w:type="dxa"/>
          </w:tcPr>
          <w:p w14:paraId="7BC375E4" w14:textId="77777777" w:rsidR="00D40E4A" w:rsidRPr="00A07338" w:rsidRDefault="00B77817">
            <w:pPr>
              <w:rPr>
                <w:rFonts w:ascii="Arial" w:hAnsi="Arial" w:cs="Arial"/>
                <w:sz w:val="18"/>
                <w:szCs w:val="18"/>
              </w:rPr>
            </w:pPr>
            <w:r w:rsidRPr="00A07338">
              <w:rPr>
                <w:rFonts w:ascii="Arial" w:hAnsi="Arial" w:cs="Arial"/>
                <w:sz w:val="18"/>
                <w:szCs w:val="18"/>
              </w:rPr>
              <w:t>Event title</w:t>
            </w:r>
          </w:p>
        </w:tc>
        <w:tc>
          <w:tcPr>
            <w:tcW w:w="4176" w:type="dxa"/>
          </w:tcPr>
          <w:p w14:paraId="148E9FE5" w14:textId="77777777" w:rsidR="00D40E4A" w:rsidRPr="00A07338" w:rsidRDefault="00B77817">
            <w:pPr>
              <w:rPr>
                <w:rFonts w:ascii="Arial" w:hAnsi="Arial" w:cs="Arial"/>
                <w:sz w:val="18"/>
                <w:szCs w:val="18"/>
              </w:rPr>
            </w:pPr>
            <w:r w:rsidRPr="00A07338">
              <w:rPr>
                <w:rFonts w:ascii="Arial" w:hAnsi="Arial" w:cs="Arial"/>
                <w:sz w:val="18"/>
                <w:szCs w:val="18"/>
              </w:rPr>
              <w:t>May be proposed by the Assistant and changed by the user.</w:t>
            </w:r>
          </w:p>
        </w:tc>
      </w:tr>
      <w:tr w:rsidR="00D40E4A" w:rsidRPr="00A07338" w14:paraId="572198EF" w14:textId="77777777">
        <w:trPr>
          <w:jc w:val="center"/>
        </w:trPr>
        <w:tc>
          <w:tcPr>
            <w:tcW w:w="3024" w:type="dxa"/>
          </w:tcPr>
          <w:p w14:paraId="084764BE" w14:textId="77777777" w:rsidR="00D40E4A" w:rsidRPr="00A07338" w:rsidRDefault="00B77817">
            <w:pPr>
              <w:rPr>
                <w:rFonts w:ascii="Arial" w:hAnsi="Arial" w:cs="Arial"/>
                <w:sz w:val="18"/>
                <w:szCs w:val="18"/>
              </w:rPr>
            </w:pPr>
            <w:r w:rsidRPr="00A07338">
              <w:rPr>
                <w:rFonts w:ascii="Arial" w:hAnsi="Arial" w:cs="Arial"/>
                <w:sz w:val="18"/>
                <w:szCs w:val="18"/>
              </w:rPr>
              <w:t>description</w:t>
            </w:r>
          </w:p>
        </w:tc>
        <w:tc>
          <w:tcPr>
            <w:tcW w:w="2880" w:type="dxa"/>
          </w:tcPr>
          <w:p w14:paraId="35F080CD" w14:textId="77777777" w:rsidR="00D40E4A" w:rsidRPr="00A07338" w:rsidRDefault="00B77817">
            <w:pPr>
              <w:rPr>
                <w:rFonts w:ascii="Arial" w:hAnsi="Arial" w:cs="Arial"/>
                <w:sz w:val="18"/>
                <w:szCs w:val="18"/>
              </w:rPr>
            </w:pPr>
            <w:r w:rsidRPr="00A07338">
              <w:rPr>
                <w:rFonts w:ascii="Arial" w:hAnsi="Arial" w:cs="Arial"/>
                <w:sz w:val="18"/>
                <w:szCs w:val="18"/>
              </w:rPr>
              <w:t>Description</w:t>
            </w:r>
          </w:p>
        </w:tc>
        <w:tc>
          <w:tcPr>
            <w:tcW w:w="4176" w:type="dxa"/>
          </w:tcPr>
          <w:p w14:paraId="6689FFA7" w14:textId="77777777" w:rsidR="00D40E4A" w:rsidRPr="00A07338" w:rsidRDefault="00B77817">
            <w:pPr>
              <w:rPr>
                <w:rFonts w:ascii="Arial" w:hAnsi="Arial" w:cs="Arial"/>
                <w:sz w:val="18"/>
                <w:szCs w:val="18"/>
              </w:rPr>
            </w:pPr>
            <w:r w:rsidRPr="00A07338">
              <w:rPr>
                <w:rFonts w:ascii="Arial" w:hAnsi="Arial" w:cs="Arial"/>
                <w:sz w:val="18"/>
                <w:szCs w:val="18"/>
              </w:rPr>
              <w:t xml:space="preserve">Brief summary of the event or scenario </w:t>
            </w:r>
            <w:r w:rsidRPr="00A07338">
              <w:rPr>
                <w:rFonts w:ascii="Arial" w:hAnsi="Arial" w:cs="Arial"/>
                <w:sz w:val="18"/>
                <w:szCs w:val="18"/>
              </w:rPr>
              <w:t>result.</w:t>
            </w:r>
          </w:p>
        </w:tc>
      </w:tr>
      <w:tr w:rsidR="00D40E4A" w:rsidRPr="00A07338" w14:paraId="078A955E" w14:textId="77777777">
        <w:trPr>
          <w:jc w:val="center"/>
        </w:trPr>
        <w:tc>
          <w:tcPr>
            <w:tcW w:w="3024" w:type="dxa"/>
          </w:tcPr>
          <w:p w14:paraId="3EF4FEE9" w14:textId="77777777" w:rsidR="00D40E4A" w:rsidRPr="00A07338" w:rsidRDefault="00B77817">
            <w:pPr>
              <w:rPr>
                <w:rFonts w:ascii="Arial" w:hAnsi="Arial" w:cs="Arial"/>
                <w:sz w:val="18"/>
                <w:szCs w:val="18"/>
              </w:rPr>
            </w:pPr>
            <w:r w:rsidRPr="00A07338">
              <w:rPr>
                <w:rFonts w:ascii="Arial" w:hAnsi="Arial" w:cs="Arial"/>
                <w:sz w:val="18"/>
                <w:szCs w:val="18"/>
              </w:rPr>
              <w:t>local_date / time</w:t>
            </w:r>
          </w:p>
        </w:tc>
        <w:tc>
          <w:tcPr>
            <w:tcW w:w="2880" w:type="dxa"/>
          </w:tcPr>
          <w:p w14:paraId="57E414AC" w14:textId="77777777" w:rsidR="00D40E4A" w:rsidRPr="00A07338" w:rsidRDefault="00B77817">
            <w:pPr>
              <w:rPr>
                <w:rFonts w:ascii="Arial" w:hAnsi="Arial" w:cs="Arial"/>
                <w:sz w:val="18"/>
                <w:szCs w:val="18"/>
              </w:rPr>
            </w:pPr>
            <w:r w:rsidRPr="00A07338">
              <w:rPr>
                <w:rFonts w:ascii="Arial" w:hAnsi="Arial" w:cs="Arial"/>
                <w:sz w:val="18"/>
                <w:szCs w:val="18"/>
              </w:rPr>
              <w:t>Date and time</w:t>
            </w:r>
          </w:p>
        </w:tc>
        <w:tc>
          <w:tcPr>
            <w:tcW w:w="4176" w:type="dxa"/>
          </w:tcPr>
          <w:p w14:paraId="63F9F721" w14:textId="77777777" w:rsidR="00D40E4A" w:rsidRPr="00A07338" w:rsidRDefault="00B77817">
            <w:pPr>
              <w:rPr>
                <w:rFonts w:ascii="Arial" w:hAnsi="Arial" w:cs="Arial"/>
                <w:sz w:val="18"/>
                <w:szCs w:val="18"/>
              </w:rPr>
            </w:pPr>
            <w:r w:rsidRPr="00A07338">
              <w:rPr>
                <w:rFonts w:ascii="Arial" w:hAnsi="Arial" w:cs="Arial"/>
                <w:sz w:val="18"/>
                <w:szCs w:val="18"/>
              </w:rPr>
              <w:t>Considering the user timezone.</w:t>
            </w:r>
          </w:p>
        </w:tc>
      </w:tr>
      <w:tr w:rsidR="00D40E4A" w:rsidRPr="00A07338" w14:paraId="2F0EE35D" w14:textId="77777777">
        <w:trPr>
          <w:jc w:val="center"/>
        </w:trPr>
        <w:tc>
          <w:tcPr>
            <w:tcW w:w="3024" w:type="dxa"/>
          </w:tcPr>
          <w:p w14:paraId="6A90EB99" w14:textId="77777777" w:rsidR="00D40E4A" w:rsidRPr="00A07338" w:rsidRDefault="00B77817">
            <w:pPr>
              <w:rPr>
                <w:rFonts w:ascii="Arial" w:hAnsi="Arial" w:cs="Arial"/>
                <w:sz w:val="18"/>
                <w:szCs w:val="18"/>
              </w:rPr>
            </w:pPr>
            <w:r w:rsidRPr="00A07338">
              <w:rPr>
                <w:rFonts w:ascii="Arial" w:hAnsi="Arial" w:cs="Arial"/>
                <w:sz w:val="18"/>
                <w:szCs w:val="18"/>
              </w:rPr>
              <w:t>source</w:t>
            </w:r>
          </w:p>
        </w:tc>
        <w:tc>
          <w:tcPr>
            <w:tcW w:w="2880" w:type="dxa"/>
          </w:tcPr>
          <w:p w14:paraId="54AB2C1D" w14:textId="77777777" w:rsidR="00D40E4A" w:rsidRPr="00A07338" w:rsidRDefault="00B77817">
            <w:pPr>
              <w:rPr>
                <w:rFonts w:ascii="Arial" w:hAnsi="Arial" w:cs="Arial"/>
                <w:sz w:val="18"/>
                <w:szCs w:val="18"/>
              </w:rPr>
            </w:pPr>
            <w:r w:rsidRPr="00A07338">
              <w:rPr>
                <w:rFonts w:ascii="Arial" w:hAnsi="Arial" w:cs="Arial"/>
                <w:sz w:val="18"/>
                <w:szCs w:val="18"/>
              </w:rPr>
              <w:t>Creation source</w:t>
            </w:r>
          </w:p>
        </w:tc>
        <w:tc>
          <w:tcPr>
            <w:tcW w:w="4176" w:type="dxa"/>
          </w:tcPr>
          <w:p w14:paraId="45C84514" w14:textId="77777777" w:rsidR="00D40E4A" w:rsidRPr="00A07338" w:rsidRDefault="00B77817">
            <w:pPr>
              <w:rPr>
                <w:rFonts w:ascii="Arial" w:hAnsi="Arial" w:cs="Arial"/>
                <w:sz w:val="18"/>
                <w:szCs w:val="18"/>
              </w:rPr>
            </w:pPr>
            <w:r w:rsidRPr="00A07338">
              <w:rPr>
                <w:rFonts w:ascii="Arial" w:hAnsi="Arial" w:cs="Arial"/>
                <w:sz w:val="18"/>
                <w:szCs w:val="18"/>
              </w:rPr>
              <w:t>assistant_button, assistant_chat_text, calendar, health, emotion_try_on.</w:t>
            </w:r>
          </w:p>
        </w:tc>
      </w:tr>
      <w:tr w:rsidR="00D40E4A" w:rsidRPr="00A07338" w14:paraId="10069489" w14:textId="77777777">
        <w:trPr>
          <w:jc w:val="center"/>
        </w:trPr>
        <w:tc>
          <w:tcPr>
            <w:tcW w:w="3024" w:type="dxa"/>
          </w:tcPr>
          <w:p w14:paraId="69352B1E" w14:textId="77777777" w:rsidR="00D40E4A" w:rsidRPr="00A07338" w:rsidRDefault="00B77817">
            <w:pPr>
              <w:rPr>
                <w:rFonts w:ascii="Arial" w:hAnsi="Arial" w:cs="Arial"/>
                <w:sz w:val="18"/>
                <w:szCs w:val="18"/>
              </w:rPr>
            </w:pPr>
            <w:r w:rsidRPr="00A07338">
              <w:rPr>
                <w:rFonts w:ascii="Arial" w:hAnsi="Arial" w:cs="Arial"/>
                <w:sz w:val="18"/>
                <w:szCs w:val="18"/>
              </w:rPr>
              <w:t>scenario_type</w:t>
            </w:r>
          </w:p>
        </w:tc>
        <w:tc>
          <w:tcPr>
            <w:tcW w:w="2880" w:type="dxa"/>
          </w:tcPr>
          <w:p w14:paraId="37C410EA" w14:textId="77777777" w:rsidR="00D40E4A" w:rsidRPr="00A07338" w:rsidRDefault="00B77817">
            <w:pPr>
              <w:rPr>
                <w:rFonts w:ascii="Arial" w:hAnsi="Arial" w:cs="Arial"/>
                <w:sz w:val="18"/>
                <w:szCs w:val="18"/>
              </w:rPr>
            </w:pPr>
            <w:r w:rsidRPr="00A07338">
              <w:rPr>
                <w:rFonts w:ascii="Arial" w:hAnsi="Arial" w:cs="Arial"/>
                <w:sz w:val="18"/>
                <w:szCs w:val="18"/>
              </w:rPr>
              <w:t>Scenario type</w:t>
            </w:r>
          </w:p>
        </w:tc>
        <w:tc>
          <w:tcPr>
            <w:tcW w:w="4176" w:type="dxa"/>
          </w:tcPr>
          <w:p w14:paraId="77C9B3E0" w14:textId="77777777" w:rsidR="00D40E4A" w:rsidRPr="00A07338" w:rsidRDefault="00B77817">
            <w:pPr>
              <w:rPr>
                <w:rFonts w:ascii="Arial" w:hAnsi="Arial" w:cs="Arial"/>
                <w:sz w:val="18"/>
                <w:szCs w:val="18"/>
              </w:rPr>
            </w:pPr>
            <w:r w:rsidRPr="00A07338">
              <w:rPr>
                <w:rFonts w:ascii="Arial" w:hAnsi="Arial" w:cs="Arial"/>
                <w:sz w:val="18"/>
                <w:szCs w:val="18"/>
              </w:rPr>
              <w:t xml:space="preserve">event_creation, calorie_tracking, </w:t>
            </w:r>
            <w:r w:rsidRPr="00A07338">
              <w:rPr>
                <w:rFonts w:ascii="Arial" w:hAnsi="Arial" w:cs="Arial"/>
                <w:sz w:val="18"/>
                <w:szCs w:val="18"/>
              </w:rPr>
              <w:t>emotion_try_on.</w:t>
            </w:r>
          </w:p>
        </w:tc>
      </w:tr>
      <w:tr w:rsidR="00D40E4A" w:rsidRPr="00A07338" w14:paraId="36F94DCE" w14:textId="77777777">
        <w:trPr>
          <w:jc w:val="center"/>
        </w:trPr>
        <w:tc>
          <w:tcPr>
            <w:tcW w:w="3024" w:type="dxa"/>
          </w:tcPr>
          <w:p w14:paraId="677CFE7E" w14:textId="77777777" w:rsidR="00D40E4A" w:rsidRPr="00A07338" w:rsidRDefault="00B77817">
            <w:pPr>
              <w:rPr>
                <w:rFonts w:ascii="Arial" w:hAnsi="Arial" w:cs="Arial"/>
                <w:sz w:val="18"/>
                <w:szCs w:val="18"/>
              </w:rPr>
            </w:pPr>
            <w:r w:rsidRPr="00A07338">
              <w:rPr>
                <w:rFonts w:ascii="Arial" w:hAnsi="Arial" w:cs="Arial"/>
                <w:sz w:val="18"/>
                <w:szCs w:val="18"/>
              </w:rPr>
              <w:t>status</w:t>
            </w:r>
          </w:p>
        </w:tc>
        <w:tc>
          <w:tcPr>
            <w:tcW w:w="2880" w:type="dxa"/>
          </w:tcPr>
          <w:p w14:paraId="413C26DA" w14:textId="77777777" w:rsidR="00D40E4A" w:rsidRPr="00A07338" w:rsidRDefault="00B77817">
            <w:pPr>
              <w:rPr>
                <w:rFonts w:ascii="Arial" w:hAnsi="Arial" w:cs="Arial"/>
                <w:sz w:val="18"/>
                <w:szCs w:val="18"/>
              </w:rPr>
            </w:pPr>
            <w:r w:rsidRPr="00A07338">
              <w:rPr>
                <w:rFonts w:ascii="Arial" w:hAnsi="Arial" w:cs="Arial"/>
                <w:sz w:val="18"/>
                <w:szCs w:val="18"/>
              </w:rPr>
              <w:t>Status</w:t>
            </w:r>
          </w:p>
        </w:tc>
        <w:tc>
          <w:tcPr>
            <w:tcW w:w="4176" w:type="dxa"/>
          </w:tcPr>
          <w:p w14:paraId="3BAB556F" w14:textId="77777777" w:rsidR="00D40E4A" w:rsidRPr="00A07338" w:rsidRDefault="00B77817">
            <w:pPr>
              <w:rPr>
                <w:rFonts w:ascii="Arial" w:hAnsi="Arial" w:cs="Arial"/>
                <w:sz w:val="18"/>
                <w:szCs w:val="18"/>
              </w:rPr>
            </w:pPr>
            <w:r w:rsidRPr="00A07338">
              <w:rPr>
                <w:rFonts w:ascii="Arial" w:hAnsi="Arial" w:cs="Arial"/>
                <w:sz w:val="18"/>
                <w:szCs w:val="18"/>
              </w:rPr>
              <w:t>draft, preview_shown, confirmed, saved, cancelled, archived.</w:t>
            </w:r>
          </w:p>
        </w:tc>
      </w:tr>
      <w:tr w:rsidR="00D40E4A" w:rsidRPr="00A07338" w14:paraId="31D8CD58" w14:textId="77777777">
        <w:trPr>
          <w:jc w:val="center"/>
        </w:trPr>
        <w:tc>
          <w:tcPr>
            <w:tcW w:w="3024" w:type="dxa"/>
          </w:tcPr>
          <w:p w14:paraId="152AA072" w14:textId="77777777" w:rsidR="00D40E4A" w:rsidRPr="00A07338" w:rsidRDefault="00B77817">
            <w:pPr>
              <w:rPr>
                <w:rFonts w:ascii="Arial" w:hAnsi="Arial" w:cs="Arial"/>
                <w:sz w:val="18"/>
                <w:szCs w:val="18"/>
              </w:rPr>
            </w:pPr>
            <w:r w:rsidRPr="00A07338">
              <w:rPr>
                <w:rFonts w:ascii="Arial" w:hAnsi="Arial" w:cs="Arial"/>
                <w:sz w:val="18"/>
                <w:szCs w:val="18"/>
              </w:rPr>
              <w:t>assistant_chat_id</w:t>
            </w:r>
          </w:p>
        </w:tc>
        <w:tc>
          <w:tcPr>
            <w:tcW w:w="2880" w:type="dxa"/>
          </w:tcPr>
          <w:p w14:paraId="1F59E944" w14:textId="77777777" w:rsidR="00D40E4A" w:rsidRPr="00A07338" w:rsidRDefault="00B77817">
            <w:pPr>
              <w:rPr>
                <w:rFonts w:ascii="Arial" w:hAnsi="Arial" w:cs="Arial"/>
                <w:sz w:val="18"/>
                <w:szCs w:val="18"/>
              </w:rPr>
            </w:pPr>
            <w:r w:rsidRPr="00A07338">
              <w:rPr>
                <w:rFonts w:ascii="Arial" w:hAnsi="Arial" w:cs="Arial"/>
                <w:sz w:val="18"/>
                <w:szCs w:val="18"/>
              </w:rPr>
              <w:t>Link to topic / chat</w:t>
            </w:r>
          </w:p>
        </w:tc>
        <w:tc>
          <w:tcPr>
            <w:tcW w:w="4176" w:type="dxa"/>
          </w:tcPr>
          <w:p w14:paraId="5756A3DA" w14:textId="77777777" w:rsidR="00D40E4A" w:rsidRPr="00A07338" w:rsidRDefault="00B77817">
            <w:pPr>
              <w:rPr>
                <w:rFonts w:ascii="Arial" w:hAnsi="Arial" w:cs="Arial"/>
                <w:sz w:val="18"/>
                <w:szCs w:val="18"/>
              </w:rPr>
            </w:pPr>
            <w:r w:rsidRPr="00A07338">
              <w:rPr>
                <w:rFonts w:ascii="Arial" w:hAnsi="Arial" w:cs="Arial"/>
                <w:sz w:val="18"/>
                <w:szCs w:val="18"/>
              </w:rPr>
              <w:t>If the event was created from the Assistant.</w:t>
            </w:r>
          </w:p>
        </w:tc>
      </w:tr>
      <w:tr w:rsidR="00D40E4A" w:rsidRPr="00A07338" w14:paraId="5EAFC75B" w14:textId="77777777">
        <w:trPr>
          <w:jc w:val="center"/>
        </w:trPr>
        <w:tc>
          <w:tcPr>
            <w:tcW w:w="3024" w:type="dxa"/>
          </w:tcPr>
          <w:p w14:paraId="654A7911" w14:textId="77777777" w:rsidR="00D40E4A" w:rsidRPr="00A07338" w:rsidRDefault="00B77817">
            <w:pPr>
              <w:rPr>
                <w:rFonts w:ascii="Arial" w:hAnsi="Arial" w:cs="Arial"/>
                <w:sz w:val="18"/>
                <w:szCs w:val="18"/>
              </w:rPr>
            </w:pPr>
            <w:r w:rsidRPr="00A07338">
              <w:rPr>
                <w:rFonts w:ascii="Arial" w:hAnsi="Arial" w:cs="Arial"/>
                <w:sz w:val="18"/>
                <w:szCs w:val="18"/>
              </w:rPr>
              <w:t>assistant_message_id</w:t>
            </w:r>
          </w:p>
        </w:tc>
        <w:tc>
          <w:tcPr>
            <w:tcW w:w="2880" w:type="dxa"/>
          </w:tcPr>
          <w:p w14:paraId="751361AE" w14:textId="77777777" w:rsidR="00D40E4A" w:rsidRPr="00A07338" w:rsidRDefault="00B77817">
            <w:pPr>
              <w:rPr>
                <w:rFonts w:ascii="Arial" w:hAnsi="Arial" w:cs="Arial"/>
                <w:sz w:val="18"/>
                <w:szCs w:val="18"/>
              </w:rPr>
            </w:pPr>
            <w:r w:rsidRPr="00A07338">
              <w:rPr>
                <w:rFonts w:ascii="Arial" w:hAnsi="Arial" w:cs="Arial"/>
                <w:sz w:val="18"/>
                <w:szCs w:val="18"/>
              </w:rPr>
              <w:t>Link to message</w:t>
            </w:r>
          </w:p>
        </w:tc>
        <w:tc>
          <w:tcPr>
            <w:tcW w:w="4176" w:type="dxa"/>
          </w:tcPr>
          <w:p w14:paraId="03974E9E" w14:textId="77777777" w:rsidR="00D40E4A" w:rsidRPr="00A07338" w:rsidRDefault="00B77817">
            <w:pPr>
              <w:rPr>
                <w:rFonts w:ascii="Arial" w:hAnsi="Arial" w:cs="Arial"/>
                <w:sz w:val="18"/>
                <w:szCs w:val="18"/>
              </w:rPr>
            </w:pPr>
            <w:r w:rsidRPr="00A07338">
              <w:rPr>
                <w:rFonts w:ascii="Arial" w:hAnsi="Arial" w:cs="Arial"/>
                <w:sz w:val="18"/>
                <w:szCs w:val="18"/>
              </w:rPr>
              <w:t>For result tracing.</w:t>
            </w:r>
          </w:p>
        </w:tc>
      </w:tr>
      <w:tr w:rsidR="00D40E4A" w:rsidRPr="00A07338" w14:paraId="1E95D0C1" w14:textId="77777777">
        <w:trPr>
          <w:jc w:val="center"/>
        </w:trPr>
        <w:tc>
          <w:tcPr>
            <w:tcW w:w="3024" w:type="dxa"/>
          </w:tcPr>
          <w:p w14:paraId="187FE499" w14:textId="77777777" w:rsidR="00D40E4A" w:rsidRPr="00A07338" w:rsidRDefault="00B77817">
            <w:pPr>
              <w:rPr>
                <w:rFonts w:ascii="Arial" w:hAnsi="Arial" w:cs="Arial"/>
                <w:sz w:val="18"/>
                <w:szCs w:val="18"/>
              </w:rPr>
            </w:pPr>
            <w:r w:rsidRPr="00A07338">
              <w:rPr>
                <w:rFonts w:ascii="Arial" w:hAnsi="Arial" w:cs="Arial"/>
                <w:sz w:val="18"/>
                <w:szCs w:val="18"/>
              </w:rPr>
              <w:t>health_entry_id</w:t>
            </w:r>
          </w:p>
        </w:tc>
        <w:tc>
          <w:tcPr>
            <w:tcW w:w="2880" w:type="dxa"/>
          </w:tcPr>
          <w:p w14:paraId="7D7182B1" w14:textId="77777777" w:rsidR="00D40E4A" w:rsidRPr="00A07338" w:rsidRDefault="00B77817">
            <w:pPr>
              <w:rPr>
                <w:rFonts w:ascii="Arial" w:hAnsi="Arial" w:cs="Arial"/>
                <w:sz w:val="18"/>
                <w:szCs w:val="18"/>
              </w:rPr>
            </w:pPr>
            <w:r w:rsidRPr="00A07338">
              <w:rPr>
                <w:rFonts w:ascii="Arial" w:hAnsi="Arial" w:cs="Arial"/>
                <w:sz w:val="18"/>
                <w:szCs w:val="18"/>
              </w:rPr>
              <w:t>Link to Health</w:t>
            </w:r>
          </w:p>
        </w:tc>
        <w:tc>
          <w:tcPr>
            <w:tcW w:w="4176" w:type="dxa"/>
          </w:tcPr>
          <w:p w14:paraId="06AFBA96" w14:textId="77777777" w:rsidR="00D40E4A" w:rsidRPr="00A07338" w:rsidRDefault="00B77817">
            <w:pPr>
              <w:rPr>
                <w:rFonts w:ascii="Arial" w:hAnsi="Arial" w:cs="Arial"/>
                <w:sz w:val="18"/>
                <w:szCs w:val="18"/>
              </w:rPr>
            </w:pPr>
            <w:r w:rsidRPr="00A07338">
              <w:rPr>
                <w:rFonts w:ascii="Arial" w:hAnsi="Arial" w:cs="Arial"/>
                <w:sz w:val="18"/>
                <w:szCs w:val="18"/>
              </w:rPr>
              <w:t>If the event is related to health or calories.</w:t>
            </w:r>
          </w:p>
        </w:tc>
      </w:tr>
      <w:tr w:rsidR="00D40E4A" w:rsidRPr="00A07338" w14:paraId="609222C4" w14:textId="77777777">
        <w:trPr>
          <w:jc w:val="center"/>
        </w:trPr>
        <w:tc>
          <w:tcPr>
            <w:tcW w:w="3024" w:type="dxa"/>
          </w:tcPr>
          <w:p w14:paraId="747641CB" w14:textId="77777777" w:rsidR="00D40E4A" w:rsidRPr="00A07338" w:rsidRDefault="00B77817">
            <w:pPr>
              <w:rPr>
                <w:rFonts w:ascii="Arial" w:hAnsi="Arial" w:cs="Arial"/>
                <w:sz w:val="18"/>
                <w:szCs w:val="18"/>
              </w:rPr>
            </w:pPr>
            <w:r w:rsidRPr="00A07338">
              <w:rPr>
                <w:rFonts w:ascii="Arial" w:hAnsi="Arial" w:cs="Arial"/>
                <w:sz w:val="18"/>
                <w:szCs w:val="18"/>
              </w:rPr>
              <w:t>calorie_entry_id</w:t>
            </w:r>
          </w:p>
        </w:tc>
        <w:tc>
          <w:tcPr>
            <w:tcW w:w="2880" w:type="dxa"/>
          </w:tcPr>
          <w:p w14:paraId="77C70619" w14:textId="77777777" w:rsidR="00D40E4A" w:rsidRPr="00A07338" w:rsidRDefault="00B77817">
            <w:pPr>
              <w:rPr>
                <w:rFonts w:ascii="Arial" w:hAnsi="Arial" w:cs="Arial"/>
                <w:sz w:val="18"/>
                <w:szCs w:val="18"/>
              </w:rPr>
            </w:pPr>
            <w:r w:rsidRPr="00A07338">
              <w:rPr>
                <w:rFonts w:ascii="Arial" w:hAnsi="Arial" w:cs="Arial"/>
                <w:sz w:val="18"/>
                <w:szCs w:val="18"/>
              </w:rPr>
              <w:t>Link to calories</w:t>
            </w:r>
          </w:p>
        </w:tc>
        <w:tc>
          <w:tcPr>
            <w:tcW w:w="4176" w:type="dxa"/>
          </w:tcPr>
          <w:p w14:paraId="2941E8F1" w14:textId="77777777" w:rsidR="00D40E4A" w:rsidRPr="00A07338" w:rsidRDefault="00B77817">
            <w:pPr>
              <w:rPr>
                <w:rFonts w:ascii="Arial" w:hAnsi="Arial" w:cs="Arial"/>
                <w:sz w:val="18"/>
                <w:szCs w:val="18"/>
              </w:rPr>
            </w:pPr>
            <w:r w:rsidRPr="00A07338">
              <w:rPr>
                <w:rFonts w:ascii="Arial" w:hAnsi="Arial" w:cs="Arial"/>
                <w:sz w:val="18"/>
                <w:szCs w:val="18"/>
              </w:rPr>
              <w:t>If the event is a meal.</w:t>
            </w:r>
          </w:p>
        </w:tc>
      </w:tr>
      <w:tr w:rsidR="00D40E4A" w:rsidRPr="00A07338" w14:paraId="69B9EC61" w14:textId="77777777">
        <w:trPr>
          <w:jc w:val="center"/>
        </w:trPr>
        <w:tc>
          <w:tcPr>
            <w:tcW w:w="3024" w:type="dxa"/>
          </w:tcPr>
          <w:p w14:paraId="614CA267" w14:textId="77777777" w:rsidR="00D40E4A" w:rsidRPr="00A07338" w:rsidRDefault="00B77817">
            <w:pPr>
              <w:rPr>
                <w:rFonts w:ascii="Arial" w:hAnsi="Arial" w:cs="Arial"/>
                <w:sz w:val="18"/>
                <w:szCs w:val="18"/>
              </w:rPr>
            </w:pPr>
            <w:r w:rsidRPr="00A07338">
              <w:rPr>
                <w:rFonts w:ascii="Arial" w:hAnsi="Arial" w:cs="Arial"/>
                <w:sz w:val="18"/>
                <w:szCs w:val="18"/>
              </w:rPr>
              <w:lastRenderedPageBreak/>
              <w:t>emotion_try_on_result_id</w:t>
            </w:r>
          </w:p>
        </w:tc>
        <w:tc>
          <w:tcPr>
            <w:tcW w:w="2880" w:type="dxa"/>
          </w:tcPr>
          <w:p w14:paraId="53FF2428" w14:textId="77777777" w:rsidR="00D40E4A" w:rsidRPr="00A07338" w:rsidRDefault="00B77817">
            <w:pPr>
              <w:rPr>
                <w:rFonts w:ascii="Arial" w:hAnsi="Arial" w:cs="Arial"/>
                <w:sz w:val="18"/>
                <w:szCs w:val="18"/>
              </w:rPr>
            </w:pPr>
            <w:r w:rsidRPr="00A07338">
              <w:rPr>
                <w:rFonts w:ascii="Arial" w:hAnsi="Arial" w:cs="Arial"/>
                <w:sz w:val="18"/>
                <w:szCs w:val="18"/>
              </w:rPr>
              <w:t>Link to try-on</w:t>
            </w:r>
          </w:p>
        </w:tc>
        <w:tc>
          <w:tcPr>
            <w:tcW w:w="4176" w:type="dxa"/>
          </w:tcPr>
          <w:p w14:paraId="7E1AEB18" w14:textId="77777777" w:rsidR="00D40E4A" w:rsidRPr="00A07338" w:rsidRDefault="00B77817">
            <w:pPr>
              <w:rPr>
                <w:rFonts w:ascii="Arial" w:hAnsi="Arial" w:cs="Arial"/>
                <w:sz w:val="18"/>
                <w:szCs w:val="18"/>
              </w:rPr>
            </w:pPr>
            <w:r w:rsidRPr="00A07338">
              <w:rPr>
                <w:rFonts w:ascii="Arial" w:hAnsi="Arial" w:cs="Arial"/>
                <w:sz w:val="18"/>
                <w:szCs w:val="18"/>
              </w:rPr>
              <w:t>If an Emotion Try-On result is saved.</w:t>
            </w:r>
          </w:p>
        </w:tc>
      </w:tr>
    </w:tbl>
    <w:p w14:paraId="1CAE3E66" w14:textId="77777777" w:rsidR="00D40E4A" w:rsidRPr="00A07338" w:rsidRDefault="00D40E4A">
      <w:pPr>
        <w:spacing w:after="40"/>
        <w:rPr>
          <w:rFonts w:ascii="Arial" w:hAnsi="Arial" w:cs="Arial"/>
          <w:sz w:val="18"/>
          <w:szCs w:val="18"/>
        </w:rPr>
      </w:pPr>
    </w:p>
    <w:p w14:paraId="639C9DE1" w14:textId="77777777" w:rsidR="00D40E4A" w:rsidRPr="00A07338" w:rsidRDefault="00B77817">
      <w:pPr>
        <w:spacing w:after="60"/>
        <w:rPr>
          <w:rFonts w:ascii="Arial" w:hAnsi="Arial" w:cs="Arial"/>
          <w:sz w:val="18"/>
          <w:szCs w:val="18"/>
        </w:rPr>
      </w:pPr>
      <w:r w:rsidRPr="00A07338">
        <w:rPr>
          <w:rFonts w:ascii="Arial" w:hAnsi="Arial" w:cs="Arial"/>
          <w:b/>
          <w:sz w:val="18"/>
          <w:szCs w:val="18"/>
        </w:rPr>
        <w:t>6.4. Main Operations</w:t>
      </w:r>
    </w:p>
    <w:p w14:paraId="0A619DE1"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 xml:space="preserve">create an </w:t>
      </w:r>
      <w:r w:rsidRPr="00A07338">
        <w:rPr>
          <w:rFonts w:ascii="Arial" w:hAnsi="Arial" w:cs="Arial"/>
          <w:sz w:val="18"/>
          <w:szCs w:val="18"/>
        </w:rPr>
        <w:t>Event Card draft;</w:t>
      </w:r>
    </w:p>
    <w:p w14:paraId="5DF26BBF"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receive an Event Card preview;</w:t>
      </w:r>
    </w:p>
    <w:p w14:paraId="381C6244"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edit the draft before saving;</w:t>
      </w:r>
    </w:p>
    <w:p w14:paraId="33F2A96A"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confirm saving;</w:t>
      </w:r>
    </w:p>
    <w:p w14:paraId="7F5A11C2"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retrieve the full card by identifier;</w:t>
      </w:r>
    </w:p>
    <w:p w14:paraId="3D683FE7"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basic update of a saved card;</w:t>
      </w:r>
    </w:p>
    <w:p w14:paraId="636867A5"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archive / delete the card by a separate user action.</w:t>
      </w:r>
    </w:p>
    <w:p w14:paraId="375CFFE8" w14:textId="77777777" w:rsidR="00D40E4A" w:rsidRPr="00A07338" w:rsidRDefault="00B77817">
      <w:pPr>
        <w:spacing w:after="60"/>
        <w:rPr>
          <w:rFonts w:ascii="Arial" w:hAnsi="Arial" w:cs="Arial"/>
          <w:sz w:val="18"/>
          <w:szCs w:val="18"/>
        </w:rPr>
      </w:pPr>
      <w:r w:rsidRPr="00A07338">
        <w:rPr>
          <w:rFonts w:ascii="Arial" w:hAnsi="Arial" w:cs="Arial"/>
          <w:b/>
          <w:sz w:val="18"/>
          <w:szCs w:val="18"/>
        </w:rPr>
        <w:t xml:space="preserve">6.5. Creation Rule </w:t>
      </w:r>
      <w:r w:rsidRPr="00A07338">
        <w:rPr>
          <w:rFonts w:ascii="Arial" w:hAnsi="Arial" w:cs="Arial"/>
          <w:b/>
          <w:sz w:val="18"/>
          <w:szCs w:val="18"/>
        </w:rPr>
        <w:t>After Confirmation</w:t>
      </w:r>
    </w:p>
    <w:p w14:paraId="05D22E64" w14:textId="77777777" w:rsidR="00D40E4A" w:rsidRPr="00A07338" w:rsidRDefault="00B77817">
      <w:pPr>
        <w:spacing w:after="60"/>
        <w:rPr>
          <w:rFonts w:ascii="Arial" w:hAnsi="Arial" w:cs="Arial"/>
          <w:sz w:val="18"/>
          <w:szCs w:val="18"/>
        </w:rPr>
      </w:pPr>
      <w:r w:rsidRPr="00A07338">
        <w:rPr>
          <w:rFonts w:ascii="Arial" w:hAnsi="Arial" w:cs="Arial"/>
          <w:sz w:val="18"/>
          <w:szCs w:val="18"/>
        </w:rPr>
        <w:t>The event_card_created event as the fact of creating a saved card must be recorded only after user confirmation. Before confirmation, draft_id / pending_action_id or an EventCard with draft status is used, if required by the backend mode</w:t>
      </w:r>
      <w:r w:rsidRPr="00A07338">
        <w:rPr>
          <w:rFonts w:ascii="Arial" w:hAnsi="Arial" w:cs="Arial"/>
          <w:sz w:val="18"/>
          <w:szCs w:val="18"/>
        </w:rPr>
        <w:t>l. For SUK and acceptance, only an object with confirmed / saved status is considered a saved card.</w:t>
      </w:r>
    </w:p>
    <w:p w14:paraId="6B4A7443"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7. Calorie Scenario</w:t>
      </w:r>
    </w:p>
    <w:p w14:paraId="225B288D" w14:textId="77777777" w:rsidR="00D40E4A" w:rsidRPr="00A07338" w:rsidRDefault="00B77817">
      <w:pPr>
        <w:spacing w:after="60"/>
        <w:rPr>
          <w:rFonts w:ascii="Arial" w:hAnsi="Arial" w:cs="Arial"/>
          <w:sz w:val="18"/>
          <w:szCs w:val="18"/>
        </w:rPr>
      </w:pPr>
      <w:r w:rsidRPr="00A07338">
        <w:rPr>
          <w:rFonts w:ascii="Arial" w:hAnsi="Arial" w:cs="Arial"/>
          <w:b/>
          <w:sz w:val="18"/>
          <w:szCs w:val="18"/>
        </w:rPr>
        <w:t>7.1. General Concept</w:t>
      </w:r>
    </w:p>
    <w:p w14:paraId="1E2F6697" w14:textId="77777777" w:rsidR="00D40E4A" w:rsidRPr="00A07338" w:rsidRDefault="00B77817">
      <w:pPr>
        <w:spacing w:after="60"/>
        <w:rPr>
          <w:rFonts w:ascii="Arial" w:hAnsi="Arial" w:cs="Arial"/>
          <w:sz w:val="18"/>
          <w:szCs w:val="18"/>
        </w:rPr>
      </w:pPr>
      <w:r w:rsidRPr="00A07338">
        <w:rPr>
          <w:rFonts w:ascii="Arial" w:hAnsi="Arial" w:cs="Arial"/>
          <w:sz w:val="18"/>
          <w:szCs w:val="18"/>
        </w:rPr>
        <w:t>The calorie scenario is a scenario inside the Assistant. The result must be saved to the Event Card and displayed i</w:t>
      </w:r>
      <w:r w:rsidRPr="00A07338">
        <w:rPr>
          <w:rFonts w:ascii="Arial" w:hAnsi="Arial" w:cs="Arial"/>
          <w:sz w:val="18"/>
          <w:szCs w:val="18"/>
        </w:rPr>
        <w:t xml:space="preserve">n the </w:t>
      </w:r>
      <w:proofErr w:type="gramStart"/>
      <w:r w:rsidRPr="00A07338">
        <w:rPr>
          <w:rFonts w:ascii="Arial" w:hAnsi="Arial" w:cs="Arial"/>
          <w:sz w:val="18"/>
          <w:szCs w:val="18"/>
        </w:rPr>
        <w:t>Health</w:t>
      </w:r>
      <w:proofErr w:type="gramEnd"/>
      <w:r w:rsidRPr="00A07338">
        <w:rPr>
          <w:rFonts w:ascii="Arial" w:hAnsi="Arial" w:cs="Arial"/>
          <w:sz w:val="18"/>
          <w:szCs w:val="18"/>
        </w:rPr>
        <w:t xml:space="preserve"> section. Manual calorie input as a separate first-level form is not included in the scope of the first release.</w:t>
      </w:r>
    </w:p>
    <w:p w14:paraId="1B7F7FA1" w14:textId="77777777" w:rsidR="00D40E4A" w:rsidRPr="00A07338" w:rsidRDefault="00B77817">
      <w:pPr>
        <w:spacing w:after="60"/>
        <w:rPr>
          <w:rFonts w:ascii="Arial" w:hAnsi="Arial" w:cs="Arial"/>
          <w:sz w:val="18"/>
          <w:szCs w:val="18"/>
        </w:rPr>
      </w:pPr>
      <w:r w:rsidRPr="00A07338">
        <w:rPr>
          <w:rFonts w:ascii="Arial" w:hAnsi="Arial" w:cs="Arial"/>
          <w:b/>
          <w:sz w:val="18"/>
          <w:szCs w:val="18"/>
        </w:rPr>
        <w:t>7.2. Launch Methods</w:t>
      </w:r>
    </w:p>
    <w:p w14:paraId="055015FD"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pressing the Calories button on the Assistant screen;</w:t>
      </w:r>
    </w:p>
    <w:p w14:paraId="6C683DDC"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text description of food or drink in chat;</w:t>
      </w:r>
    </w:p>
    <w:p w14:paraId="761A0E8A"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photo of</w:t>
      </w:r>
      <w:r w:rsidRPr="00A07338">
        <w:rPr>
          <w:rFonts w:ascii="Arial" w:hAnsi="Arial" w:cs="Arial"/>
          <w:sz w:val="18"/>
          <w:szCs w:val="18"/>
        </w:rPr>
        <w:t xml:space="preserve"> a dish or drink;</w:t>
      </w:r>
    </w:p>
    <w:p w14:paraId="60ACBA71"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photo with a text caption;</w:t>
      </w:r>
    </w:p>
    <w:p w14:paraId="5D797A0F"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clarifying dialogue about portion, composition or meal time.</w:t>
      </w:r>
    </w:p>
    <w:p w14:paraId="184C78B4" w14:textId="77777777" w:rsidR="00D40E4A" w:rsidRPr="00A07338" w:rsidRDefault="00B77817">
      <w:pPr>
        <w:spacing w:after="60"/>
        <w:rPr>
          <w:rFonts w:ascii="Arial" w:hAnsi="Arial" w:cs="Arial"/>
          <w:sz w:val="18"/>
          <w:szCs w:val="18"/>
        </w:rPr>
      </w:pPr>
      <w:r w:rsidRPr="00A07338">
        <w:rPr>
          <w:rFonts w:ascii="Arial" w:hAnsi="Arial" w:cs="Arial"/>
          <w:b/>
          <w:sz w:val="18"/>
          <w:szCs w:val="18"/>
        </w:rPr>
        <w:t>7.3. Target Scenario</w:t>
      </w:r>
    </w:p>
    <w:p w14:paraId="48BF5068"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1.</w:t>
      </w:r>
      <w:r w:rsidRPr="00A07338">
        <w:rPr>
          <w:rFonts w:ascii="Arial" w:hAnsi="Arial" w:cs="Arial"/>
          <w:sz w:val="18"/>
          <w:szCs w:val="18"/>
        </w:rPr>
        <w:tab/>
        <w:t>The user launches the scenario using a button or text request.</w:t>
      </w:r>
    </w:p>
    <w:p w14:paraId="6E7C7667"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2.</w:t>
      </w:r>
      <w:r w:rsidRPr="00A07338">
        <w:rPr>
          <w:rFonts w:ascii="Arial" w:hAnsi="Arial" w:cs="Arial"/>
          <w:sz w:val="18"/>
          <w:szCs w:val="18"/>
        </w:rPr>
        <w:tab/>
        <w:t>The Assistant determines calorie_tracking or receives sc</w:t>
      </w:r>
      <w:r w:rsidRPr="00A07338">
        <w:rPr>
          <w:rFonts w:ascii="Arial" w:hAnsi="Arial" w:cs="Arial"/>
          <w:sz w:val="18"/>
          <w:szCs w:val="18"/>
        </w:rPr>
        <w:t>enario_type from the button.</w:t>
      </w:r>
    </w:p>
    <w:p w14:paraId="37D73857"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3.</w:t>
      </w:r>
      <w:r w:rsidRPr="00A07338">
        <w:rPr>
          <w:rFonts w:ascii="Arial" w:hAnsi="Arial" w:cs="Arial"/>
          <w:sz w:val="18"/>
          <w:szCs w:val="18"/>
        </w:rPr>
        <w:tab/>
        <w:t>If data is insufficient, the Assistant asks clarifying questions.</w:t>
      </w:r>
    </w:p>
    <w:p w14:paraId="5699433C"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4.</w:t>
      </w:r>
      <w:r w:rsidRPr="00A07338">
        <w:rPr>
          <w:rFonts w:ascii="Arial" w:hAnsi="Arial" w:cs="Arial"/>
          <w:sz w:val="18"/>
          <w:szCs w:val="18"/>
        </w:rPr>
        <w:tab/>
        <w:t>The backend calculates incoming calorie value.</w:t>
      </w:r>
    </w:p>
    <w:p w14:paraId="50B548A3"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5.</w:t>
      </w:r>
      <w:r w:rsidRPr="00A07338">
        <w:rPr>
          <w:rFonts w:ascii="Arial" w:hAnsi="Arial" w:cs="Arial"/>
          <w:sz w:val="18"/>
          <w:szCs w:val="18"/>
        </w:rPr>
        <w:tab/>
        <w:t>The frontend receives calorie_result_preview.</w:t>
      </w:r>
    </w:p>
    <w:p w14:paraId="55B06802"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6.</w:t>
      </w:r>
      <w:r w:rsidRPr="00A07338">
        <w:rPr>
          <w:rFonts w:ascii="Arial" w:hAnsi="Arial" w:cs="Arial"/>
          <w:sz w:val="18"/>
          <w:szCs w:val="18"/>
        </w:rPr>
        <w:tab/>
        <w:t>The user confirms, clarifies or cancels the result.</w:t>
      </w:r>
    </w:p>
    <w:p w14:paraId="6B9309E9"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7.</w:t>
      </w:r>
      <w:r w:rsidRPr="00A07338">
        <w:rPr>
          <w:rFonts w:ascii="Arial" w:hAnsi="Arial" w:cs="Arial"/>
          <w:sz w:val="18"/>
          <w:szCs w:val="18"/>
        </w:rPr>
        <w:tab/>
        <w:t>A</w:t>
      </w:r>
      <w:r w:rsidRPr="00A07338">
        <w:rPr>
          <w:rFonts w:ascii="Arial" w:hAnsi="Arial" w:cs="Arial"/>
          <w:sz w:val="18"/>
          <w:szCs w:val="18"/>
        </w:rPr>
        <w:t>fter confirmation, an EventCard of type meal / food and a linked Health / calories record are created.</w:t>
      </w:r>
    </w:p>
    <w:p w14:paraId="02F03326"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8.</w:t>
      </w:r>
      <w:r w:rsidRPr="00A07338">
        <w:rPr>
          <w:rFonts w:ascii="Arial" w:hAnsi="Arial" w:cs="Arial"/>
          <w:sz w:val="18"/>
          <w:szCs w:val="18"/>
        </w:rPr>
        <w:tab/>
        <w:t xml:space="preserve">The </w:t>
      </w:r>
      <w:proofErr w:type="gramStart"/>
      <w:r w:rsidRPr="00A07338">
        <w:rPr>
          <w:rFonts w:ascii="Arial" w:hAnsi="Arial" w:cs="Arial"/>
          <w:sz w:val="18"/>
          <w:szCs w:val="18"/>
        </w:rPr>
        <w:t>Health</w:t>
      </w:r>
      <w:proofErr w:type="gramEnd"/>
      <w:r w:rsidRPr="00A07338">
        <w:rPr>
          <w:rFonts w:ascii="Arial" w:hAnsi="Arial" w:cs="Arial"/>
          <w:sz w:val="18"/>
          <w:szCs w:val="18"/>
        </w:rPr>
        <w:t xml:space="preserve"> section receives updated balance data.</w:t>
      </w:r>
    </w:p>
    <w:p w14:paraId="53E6E3E3" w14:textId="77777777" w:rsidR="00D40E4A" w:rsidRPr="00A07338" w:rsidRDefault="00B77817">
      <w:pPr>
        <w:spacing w:after="60"/>
        <w:rPr>
          <w:rFonts w:ascii="Arial" w:hAnsi="Arial" w:cs="Arial"/>
          <w:sz w:val="18"/>
          <w:szCs w:val="18"/>
        </w:rPr>
      </w:pPr>
      <w:r w:rsidRPr="00A07338">
        <w:rPr>
          <w:rFonts w:ascii="Arial" w:hAnsi="Arial" w:cs="Arial"/>
          <w:b/>
          <w:sz w:val="18"/>
          <w:szCs w:val="18"/>
        </w:rPr>
        <w:t>7.4. Scope of the First Release for Calories</w:t>
      </w:r>
    </w:p>
    <w:p w14:paraId="5BC16650"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 xml:space="preserve">AI scenario for calorie calculation from photo, </w:t>
      </w:r>
      <w:r w:rsidRPr="00A07338">
        <w:rPr>
          <w:rFonts w:ascii="Arial" w:hAnsi="Arial" w:cs="Arial"/>
          <w:sz w:val="18"/>
          <w:szCs w:val="18"/>
        </w:rPr>
        <w:t>text and their combination;</w:t>
      </w:r>
    </w:p>
    <w:p w14:paraId="257EFCA8"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dialogue-based clarification of portion / composition;</w:t>
      </w:r>
    </w:p>
    <w:p w14:paraId="13AF7A99"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preview of the result before saving;</w:t>
      </w:r>
    </w:p>
    <w:p w14:paraId="4DFEF096"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saving incoming calories after confirmation;</w:t>
      </w:r>
    </w:p>
    <w:p w14:paraId="48607C63"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use of existing activity data as the source of expenditure;</w:t>
      </w:r>
    </w:p>
    <w:p w14:paraId="3890D043"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 xml:space="preserve">display of </w:t>
      </w:r>
      <w:r w:rsidRPr="00A07338">
        <w:rPr>
          <w:rFonts w:ascii="Arial" w:hAnsi="Arial" w:cs="Arial"/>
          <w:sz w:val="18"/>
          <w:szCs w:val="18"/>
        </w:rPr>
        <w:t>current balance at the time of request;</w:t>
      </w:r>
    </w:p>
    <w:p w14:paraId="26925C34"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minimum required API for the calorie balance screen inside Health.</w:t>
      </w:r>
    </w:p>
    <w:p w14:paraId="57E803C4" w14:textId="77777777" w:rsidR="00D40E4A" w:rsidRPr="00A07338" w:rsidRDefault="00B77817">
      <w:pPr>
        <w:spacing w:after="60"/>
        <w:rPr>
          <w:rFonts w:ascii="Arial" w:hAnsi="Arial" w:cs="Arial"/>
          <w:sz w:val="18"/>
          <w:szCs w:val="18"/>
        </w:rPr>
      </w:pPr>
      <w:r w:rsidRPr="00A07338">
        <w:rPr>
          <w:rFonts w:ascii="Arial" w:hAnsi="Arial" w:cs="Arial"/>
          <w:b/>
          <w:sz w:val="18"/>
          <w:szCs w:val="18"/>
        </w:rPr>
        <w:t>7.5. Not Included in the First Release</w:t>
      </w:r>
    </w:p>
    <w:p w14:paraId="7AE55DFA"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external food database;</w:t>
      </w:r>
    </w:p>
    <w:p w14:paraId="4C532F9D"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barcode scanning;</w:t>
      </w:r>
    </w:p>
    <w:p w14:paraId="2E56742D"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complex nutrient analytics;</w:t>
      </w:r>
    </w:p>
    <w:p w14:paraId="45B3A988"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extended diet recommendations;</w:t>
      </w:r>
    </w:p>
    <w:p w14:paraId="187B8F50"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separate first-level section for calories;</w:t>
      </w:r>
    </w:p>
    <w:p w14:paraId="5735BFC9"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manual calorie input as an independent first-level form.</w:t>
      </w:r>
    </w:p>
    <w:p w14:paraId="440B660D"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lastRenderedPageBreak/>
        <w:t>8. Emotion Try-On</w:t>
      </w:r>
    </w:p>
    <w:p w14:paraId="0456C702" w14:textId="77777777" w:rsidR="00D40E4A" w:rsidRPr="00A07338" w:rsidRDefault="00B77817">
      <w:pPr>
        <w:spacing w:after="60"/>
        <w:rPr>
          <w:rFonts w:ascii="Arial" w:hAnsi="Arial" w:cs="Arial"/>
          <w:sz w:val="18"/>
          <w:szCs w:val="18"/>
        </w:rPr>
      </w:pPr>
      <w:r w:rsidRPr="00A07338">
        <w:rPr>
          <w:rFonts w:ascii="Arial" w:hAnsi="Arial" w:cs="Arial"/>
          <w:b/>
          <w:sz w:val="18"/>
          <w:szCs w:val="18"/>
        </w:rPr>
        <w:t>8.1. General Concept</w:t>
      </w:r>
    </w:p>
    <w:p w14:paraId="101D59BE" w14:textId="77777777" w:rsidR="00D40E4A" w:rsidRPr="00A07338" w:rsidRDefault="00B77817">
      <w:pPr>
        <w:spacing w:after="60"/>
        <w:rPr>
          <w:rFonts w:ascii="Arial" w:hAnsi="Arial" w:cs="Arial"/>
          <w:sz w:val="18"/>
          <w:szCs w:val="18"/>
        </w:rPr>
      </w:pPr>
      <w:r w:rsidRPr="00A07338">
        <w:rPr>
          <w:rFonts w:ascii="Arial" w:hAnsi="Arial" w:cs="Arial"/>
          <w:sz w:val="18"/>
          <w:szCs w:val="18"/>
        </w:rPr>
        <w:t>Emotion Try-On is a scenario for working with the Event Card inside the Assistant. It must not live separately f</w:t>
      </w:r>
      <w:r w:rsidRPr="00A07338">
        <w:rPr>
          <w:rFonts w:ascii="Arial" w:hAnsi="Arial" w:cs="Arial"/>
          <w:sz w:val="18"/>
          <w:szCs w:val="18"/>
        </w:rPr>
        <w:t>rom the Event Card if the scenario result is saved as a fact or preparation for an event.</w:t>
      </w:r>
    </w:p>
    <w:p w14:paraId="51088279" w14:textId="77777777" w:rsidR="00D40E4A" w:rsidRPr="00A07338" w:rsidRDefault="00B77817">
      <w:pPr>
        <w:spacing w:after="60"/>
        <w:rPr>
          <w:rFonts w:ascii="Arial" w:hAnsi="Arial" w:cs="Arial"/>
          <w:sz w:val="18"/>
          <w:szCs w:val="18"/>
        </w:rPr>
      </w:pPr>
      <w:r w:rsidRPr="00A07338">
        <w:rPr>
          <w:rFonts w:ascii="Arial" w:hAnsi="Arial" w:cs="Arial"/>
          <w:b/>
          <w:sz w:val="18"/>
          <w:szCs w:val="18"/>
        </w:rPr>
        <w:t>8.2. Launch Methods</w:t>
      </w:r>
    </w:p>
    <w:p w14:paraId="4E823B7D"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button on the Assistant screen;</w:t>
      </w:r>
    </w:p>
    <w:p w14:paraId="75311AF3"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user text request in chat;</w:t>
      </w:r>
    </w:p>
    <w:p w14:paraId="77E3D5BC"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Assistant suggestion inside a dialogue about an already created event;</w:t>
      </w:r>
    </w:p>
    <w:p w14:paraId="7A8B7811"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transiti</w:t>
      </w:r>
      <w:r w:rsidRPr="00A07338">
        <w:rPr>
          <w:rFonts w:ascii="Arial" w:hAnsi="Arial" w:cs="Arial"/>
          <w:sz w:val="18"/>
          <w:szCs w:val="18"/>
        </w:rPr>
        <w:t>on from the Event Card preview.</w:t>
      </w:r>
    </w:p>
    <w:p w14:paraId="538A1E3C" w14:textId="77777777" w:rsidR="00D40E4A" w:rsidRPr="00A07338" w:rsidRDefault="00B77817">
      <w:pPr>
        <w:spacing w:after="60"/>
        <w:rPr>
          <w:rFonts w:ascii="Arial" w:hAnsi="Arial" w:cs="Arial"/>
          <w:sz w:val="18"/>
          <w:szCs w:val="18"/>
        </w:rPr>
      </w:pPr>
      <w:r w:rsidRPr="00A07338">
        <w:rPr>
          <w:rFonts w:ascii="Arial" w:hAnsi="Arial" w:cs="Arial"/>
          <w:b/>
          <w:sz w:val="18"/>
          <w:szCs w:val="18"/>
        </w:rPr>
        <w:t>8.3. Target Scenario</w:t>
      </w:r>
    </w:p>
    <w:p w14:paraId="74B6B996"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1.</w:t>
      </w:r>
      <w:r w:rsidRPr="00A07338">
        <w:rPr>
          <w:rFonts w:ascii="Arial" w:hAnsi="Arial" w:cs="Arial"/>
          <w:sz w:val="18"/>
          <w:szCs w:val="18"/>
        </w:rPr>
        <w:tab/>
        <w:t>The user creates or selects an event.</w:t>
      </w:r>
    </w:p>
    <w:p w14:paraId="20FAAEDF"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2.</w:t>
      </w:r>
      <w:r w:rsidRPr="00A07338">
        <w:rPr>
          <w:rFonts w:ascii="Arial" w:hAnsi="Arial" w:cs="Arial"/>
          <w:sz w:val="18"/>
          <w:szCs w:val="18"/>
        </w:rPr>
        <w:tab/>
        <w:t>The Assistant offers to launch Emotion Try-On if relevant.</w:t>
      </w:r>
    </w:p>
    <w:p w14:paraId="4C1372C2"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3.</w:t>
      </w:r>
      <w:r w:rsidRPr="00A07338">
        <w:rPr>
          <w:rFonts w:ascii="Arial" w:hAnsi="Arial" w:cs="Arial"/>
          <w:sz w:val="18"/>
          <w:szCs w:val="18"/>
        </w:rPr>
        <w:tab/>
        <w:t>The user chooses an emotional mode or formulates it in text.</w:t>
      </w:r>
    </w:p>
    <w:p w14:paraId="21265CD6"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4.</w:t>
      </w:r>
      <w:r w:rsidRPr="00A07338">
        <w:rPr>
          <w:rFonts w:ascii="Arial" w:hAnsi="Arial" w:cs="Arial"/>
          <w:sz w:val="18"/>
          <w:szCs w:val="18"/>
        </w:rPr>
        <w:tab/>
        <w:t xml:space="preserve">The backend generates the try-on </w:t>
      </w:r>
      <w:r w:rsidRPr="00A07338">
        <w:rPr>
          <w:rFonts w:ascii="Arial" w:hAnsi="Arial" w:cs="Arial"/>
          <w:sz w:val="18"/>
          <w:szCs w:val="18"/>
        </w:rPr>
        <w:t>result.</w:t>
      </w:r>
    </w:p>
    <w:p w14:paraId="57C447D8"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5.</w:t>
      </w:r>
      <w:r w:rsidRPr="00A07338">
        <w:rPr>
          <w:rFonts w:ascii="Arial" w:hAnsi="Arial" w:cs="Arial"/>
          <w:sz w:val="18"/>
          <w:szCs w:val="18"/>
        </w:rPr>
        <w:tab/>
        <w:t>The frontend shows emotion_try_on_preview.</w:t>
      </w:r>
    </w:p>
    <w:p w14:paraId="20051BF6"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6.</w:t>
      </w:r>
      <w:r w:rsidRPr="00A07338">
        <w:rPr>
          <w:rFonts w:ascii="Arial" w:hAnsi="Arial" w:cs="Arial"/>
          <w:sz w:val="18"/>
          <w:szCs w:val="18"/>
        </w:rPr>
        <w:tab/>
        <w:t>The user confirms saving the result.</w:t>
      </w:r>
    </w:p>
    <w:p w14:paraId="7F0E74D2"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7.</w:t>
      </w:r>
      <w:r w:rsidRPr="00A07338">
        <w:rPr>
          <w:rFonts w:ascii="Arial" w:hAnsi="Arial" w:cs="Arial"/>
          <w:sz w:val="18"/>
          <w:szCs w:val="18"/>
        </w:rPr>
        <w:tab/>
        <w:t>The result is saved in the EventCard and linked context of the user's day.</w:t>
      </w:r>
    </w:p>
    <w:p w14:paraId="68A48EED" w14:textId="77777777" w:rsidR="00D40E4A" w:rsidRPr="00A07338" w:rsidRDefault="00B77817">
      <w:pPr>
        <w:spacing w:after="60"/>
        <w:rPr>
          <w:rFonts w:ascii="Arial" w:hAnsi="Arial" w:cs="Arial"/>
          <w:sz w:val="18"/>
          <w:szCs w:val="18"/>
        </w:rPr>
      </w:pPr>
      <w:r w:rsidRPr="00A07338">
        <w:rPr>
          <w:rFonts w:ascii="Arial" w:hAnsi="Arial" w:cs="Arial"/>
          <w:b/>
          <w:sz w:val="18"/>
          <w:szCs w:val="18"/>
        </w:rPr>
        <w:t>8.4. Scope of the First Release for Emotion Try-On</w:t>
      </w:r>
    </w:p>
    <w:p w14:paraId="0C0C1702"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 xml:space="preserve">scenario launch inside the </w:t>
      </w:r>
      <w:r w:rsidRPr="00A07338">
        <w:rPr>
          <w:rFonts w:ascii="Arial" w:hAnsi="Arial" w:cs="Arial"/>
          <w:sz w:val="18"/>
          <w:szCs w:val="18"/>
        </w:rPr>
        <w:t>Assistant;</w:t>
      </w:r>
    </w:p>
    <w:p w14:paraId="46DB5356"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receiving a basic result;</w:t>
      </w:r>
    </w:p>
    <w:p w14:paraId="6718D924"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result preview;</w:t>
      </w:r>
    </w:p>
    <w:p w14:paraId="3F4F1E2F"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saving the result as part of the EventCard;</w:t>
      </w:r>
    </w:p>
    <w:p w14:paraId="5945BE53"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linking the result with the MoodBoss calendar contour.</w:t>
      </w:r>
    </w:p>
    <w:p w14:paraId="63A35A68" w14:textId="77777777" w:rsidR="00D40E4A" w:rsidRPr="00A07338" w:rsidRDefault="00B77817">
      <w:pPr>
        <w:spacing w:after="60"/>
        <w:rPr>
          <w:rFonts w:ascii="Arial" w:hAnsi="Arial" w:cs="Arial"/>
          <w:sz w:val="18"/>
          <w:szCs w:val="18"/>
        </w:rPr>
      </w:pPr>
      <w:r w:rsidRPr="00A07338">
        <w:rPr>
          <w:rFonts w:ascii="Arial" w:hAnsi="Arial" w:cs="Arial"/>
          <w:b/>
          <w:sz w:val="18"/>
          <w:szCs w:val="18"/>
        </w:rPr>
        <w:t>8.5. Not Included in the First Release</w:t>
      </w:r>
    </w:p>
    <w:p w14:paraId="0CD022F9"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separate standalone first-level product section;</w:t>
      </w:r>
    </w:p>
    <w:p w14:paraId="27DA601C"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exte</w:t>
      </w:r>
      <w:r w:rsidRPr="00A07338">
        <w:rPr>
          <w:rFonts w:ascii="Arial" w:hAnsi="Arial" w:cs="Arial"/>
          <w:sz w:val="18"/>
          <w:szCs w:val="18"/>
        </w:rPr>
        <w:t>nded set of non-standard modes;</w:t>
      </w:r>
    </w:p>
    <w:p w14:paraId="7FA5C7BE"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complex behavioral analytics for the try-on scenario;</w:t>
      </w:r>
    </w:p>
    <w:p w14:paraId="15ECBF5C"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complex generative studio beyond the first-release scope, unless described in a separate Technical Specification.</w:t>
      </w:r>
    </w:p>
    <w:p w14:paraId="3675DF4D"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9. Assistant Topics</w:t>
      </w:r>
    </w:p>
    <w:p w14:paraId="63044D42" w14:textId="77777777" w:rsidR="00D40E4A" w:rsidRPr="00A07338" w:rsidRDefault="00B77817">
      <w:pPr>
        <w:spacing w:after="60"/>
        <w:rPr>
          <w:rFonts w:ascii="Arial" w:hAnsi="Arial" w:cs="Arial"/>
          <w:sz w:val="18"/>
          <w:szCs w:val="18"/>
        </w:rPr>
      </w:pPr>
      <w:r w:rsidRPr="00A07338">
        <w:rPr>
          <w:rFonts w:ascii="Arial" w:hAnsi="Arial" w:cs="Arial"/>
          <w:sz w:val="18"/>
          <w:szCs w:val="18"/>
        </w:rPr>
        <w:t>At the first stage, a topic is t</w:t>
      </w:r>
      <w:r w:rsidRPr="00A07338">
        <w:rPr>
          <w:rFonts w:ascii="Arial" w:hAnsi="Arial" w:cs="Arial"/>
          <w:sz w:val="18"/>
          <w:szCs w:val="18"/>
        </w:rPr>
        <w:t>reated as a separate chat / case inside the Assistant. Top-level projects combining several chats are not included in the first stage.</w:t>
      </w:r>
    </w:p>
    <w:p w14:paraId="3714D756"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create a topic;</w:t>
      </w:r>
    </w:p>
    <w:p w14:paraId="3595C979"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continue a topic;</w:t>
      </w:r>
    </w:p>
    <w:p w14:paraId="4E5EE885"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rename a topic;</w:t>
      </w:r>
    </w:p>
    <w:p w14:paraId="2A0B0DAF"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delete a topic;</w:t>
      </w:r>
    </w:p>
    <w:p w14:paraId="0518C47A"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view the list of topics.</w:t>
      </w:r>
    </w:p>
    <w:p w14:paraId="22361DE4" w14:textId="77777777" w:rsidR="00D40E4A" w:rsidRPr="00A07338" w:rsidRDefault="00B77817">
      <w:pPr>
        <w:spacing w:after="60"/>
        <w:rPr>
          <w:rFonts w:ascii="Arial" w:hAnsi="Arial" w:cs="Arial"/>
          <w:sz w:val="18"/>
          <w:szCs w:val="18"/>
        </w:rPr>
      </w:pPr>
      <w:r w:rsidRPr="00A07338">
        <w:rPr>
          <w:rFonts w:ascii="Arial" w:hAnsi="Arial" w:cs="Arial"/>
          <w:b/>
          <w:sz w:val="18"/>
          <w:szCs w:val="18"/>
        </w:rPr>
        <w:t xml:space="preserve">9.1. Data </w:t>
      </w:r>
      <w:r w:rsidRPr="00A07338">
        <w:rPr>
          <w:rFonts w:ascii="Arial" w:hAnsi="Arial" w:cs="Arial"/>
          <w:b/>
          <w:sz w:val="18"/>
          <w:szCs w:val="18"/>
        </w:rPr>
        <w:t>Preservation Rule</w:t>
      </w:r>
    </w:p>
    <w:p w14:paraId="112575B1" w14:textId="77777777" w:rsidR="00D40E4A" w:rsidRPr="00A07338" w:rsidRDefault="00B77817">
      <w:pPr>
        <w:spacing w:after="60"/>
        <w:rPr>
          <w:rFonts w:ascii="Arial" w:hAnsi="Arial" w:cs="Arial"/>
          <w:sz w:val="18"/>
          <w:szCs w:val="18"/>
        </w:rPr>
      </w:pPr>
      <w:r w:rsidRPr="00A07338">
        <w:rPr>
          <w:rFonts w:ascii="Arial" w:hAnsi="Arial" w:cs="Arial"/>
          <w:sz w:val="18"/>
          <w:szCs w:val="18"/>
        </w:rPr>
        <w:t>Deleting a topic must not automatically delete saved Event Cards, Health data, calorie records, Emotion Try-On results or the long-term user profile. The recommended backend model for the first release is soft delete / archiving of the to</w:t>
      </w:r>
      <w:r w:rsidRPr="00A07338">
        <w:rPr>
          <w:rFonts w:ascii="Arial" w:hAnsi="Arial" w:cs="Arial"/>
          <w:sz w:val="18"/>
          <w:szCs w:val="18"/>
        </w:rPr>
        <w:t>pic instead of physical deletion if the topic is linked to saved product objects.</w:t>
      </w:r>
    </w:p>
    <w:p w14:paraId="6520D42D"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10. Backend Contracts and OpenAPI</w:t>
      </w:r>
    </w:p>
    <w:p w14:paraId="3778AA20" w14:textId="77777777" w:rsidR="00D40E4A" w:rsidRPr="00A07338" w:rsidRDefault="00B77817">
      <w:pPr>
        <w:spacing w:after="60"/>
        <w:rPr>
          <w:rFonts w:ascii="Arial" w:hAnsi="Arial" w:cs="Arial"/>
          <w:sz w:val="18"/>
          <w:szCs w:val="18"/>
        </w:rPr>
      </w:pPr>
      <w:r w:rsidRPr="00A07338">
        <w:rPr>
          <w:rFonts w:ascii="Arial" w:hAnsi="Arial" w:cs="Arial"/>
          <w:sz w:val="18"/>
          <w:szCs w:val="18"/>
        </w:rPr>
        <w:t>As part of implementation, OpenAPI and backend contracts must be updated for the following groups of endpoints / operations:</w:t>
      </w:r>
    </w:p>
    <w:p w14:paraId="2B23570E"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create / list</w:t>
      </w:r>
      <w:r w:rsidRPr="00A07338">
        <w:rPr>
          <w:rFonts w:ascii="Arial" w:hAnsi="Arial" w:cs="Arial"/>
          <w:sz w:val="18"/>
          <w:szCs w:val="18"/>
        </w:rPr>
        <w:t xml:space="preserve"> / rename / delete topics as separate chats / cases;</w:t>
      </w:r>
    </w:p>
    <w:p w14:paraId="05CF8E3B"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send a message to the Assistant with structured response support;</w:t>
      </w:r>
    </w:p>
    <w:p w14:paraId="06900E42"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launch a scenario from a button;</w:t>
      </w:r>
    </w:p>
    <w:p w14:paraId="5F7F9C84"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create draft / pending action;</w:t>
      </w:r>
    </w:p>
    <w:p w14:paraId="3DA46A0A"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receive preview;</w:t>
      </w:r>
    </w:p>
    <w:p w14:paraId="6784E5A9"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lastRenderedPageBreak/>
        <w:t>•</w:t>
      </w:r>
      <w:r w:rsidRPr="00A07338">
        <w:rPr>
          <w:rFonts w:ascii="Arial" w:hAnsi="Arial" w:cs="Arial"/>
          <w:sz w:val="18"/>
          <w:szCs w:val="18"/>
        </w:rPr>
        <w:tab/>
        <w:t>edit draft;</w:t>
      </w:r>
    </w:p>
    <w:p w14:paraId="706B710A"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confirm / cancel draft;</w:t>
      </w:r>
    </w:p>
    <w:p w14:paraId="64DC7502"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r>
      <w:r w:rsidRPr="00A07338">
        <w:rPr>
          <w:rFonts w:ascii="Arial" w:hAnsi="Arial" w:cs="Arial"/>
          <w:sz w:val="18"/>
          <w:szCs w:val="18"/>
        </w:rPr>
        <w:t>create and retrieve EventCard;</w:t>
      </w:r>
    </w:p>
    <w:p w14:paraId="7881A89D"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save calorie result to EventCard and Health;</w:t>
      </w:r>
    </w:p>
    <w:p w14:paraId="212E758A"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save Emotion Try-On result to EventCard;</w:t>
      </w:r>
    </w:p>
    <w:p w14:paraId="0E5FF532"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retrieve data for the calorie balance screen inside Health.</w:t>
      </w:r>
    </w:p>
    <w:tbl>
      <w:tblPr>
        <w:tblStyle w:val="aff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312"/>
        <w:gridCol w:w="6768"/>
      </w:tblGrid>
      <w:tr w:rsidR="00D40E4A" w:rsidRPr="00A07338" w14:paraId="4F983AEF" w14:textId="77777777">
        <w:trPr>
          <w:jc w:val="center"/>
        </w:trPr>
        <w:tc>
          <w:tcPr>
            <w:tcW w:w="3312" w:type="dxa"/>
            <w:shd w:val="clear" w:color="auto" w:fill="D9EAF7"/>
          </w:tcPr>
          <w:p w14:paraId="124E2C46" w14:textId="77777777" w:rsidR="00D40E4A" w:rsidRPr="00A07338" w:rsidRDefault="00B77817">
            <w:pPr>
              <w:rPr>
                <w:rFonts w:ascii="Arial" w:hAnsi="Arial" w:cs="Arial"/>
                <w:sz w:val="18"/>
                <w:szCs w:val="18"/>
              </w:rPr>
            </w:pPr>
            <w:r w:rsidRPr="00A07338">
              <w:rPr>
                <w:rFonts w:ascii="Arial" w:hAnsi="Arial" w:cs="Arial"/>
                <w:b/>
                <w:sz w:val="18"/>
                <w:szCs w:val="18"/>
              </w:rPr>
              <w:t>API Group</w:t>
            </w:r>
          </w:p>
        </w:tc>
        <w:tc>
          <w:tcPr>
            <w:tcW w:w="6768" w:type="dxa"/>
            <w:shd w:val="clear" w:color="auto" w:fill="D9EAF7"/>
          </w:tcPr>
          <w:p w14:paraId="5C053A3E" w14:textId="77777777" w:rsidR="00D40E4A" w:rsidRPr="00A07338" w:rsidRDefault="00B77817">
            <w:pPr>
              <w:rPr>
                <w:rFonts w:ascii="Arial" w:hAnsi="Arial" w:cs="Arial"/>
                <w:sz w:val="18"/>
                <w:szCs w:val="18"/>
              </w:rPr>
            </w:pPr>
            <w:r w:rsidRPr="00A07338">
              <w:rPr>
                <w:rFonts w:ascii="Arial" w:hAnsi="Arial" w:cs="Arial"/>
                <w:b/>
                <w:sz w:val="18"/>
                <w:szCs w:val="18"/>
              </w:rPr>
              <w:t>Expected Operations</w:t>
            </w:r>
          </w:p>
        </w:tc>
      </w:tr>
      <w:tr w:rsidR="00D40E4A" w:rsidRPr="00A07338" w14:paraId="42750FC9" w14:textId="77777777">
        <w:trPr>
          <w:jc w:val="center"/>
        </w:trPr>
        <w:tc>
          <w:tcPr>
            <w:tcW w:w="3312" w:type="dxa"/>
          </w:tcPr>
          <w:p w14:paraId="1E19B792" w14:textId="77777777" w:rsidR="00D40E4A" w:rsidRPr="00A07338" w:rsidRDefault="00B77817">
            <w:pPr>
              <w:rPr>
                <w:rFonts w:ascii="Arial" w:hAnsi="Arial" w:cs="Arial"/>
                <w:sz w:val="18"/>
                <w:szCs w:val="18"/>
              </w:rPr>
            </w:pPr>
            <w:r w:rsidRPr="00A07338">
              <w:rPr>
                <w:rFonts w:ascii="Arial" w:hAnsi="Arial" w:cs="Arial"/>
                <w:sz w:val="18"/>
                <w:szCs w:val="18"/>
              </w:rPr>
              <w:t>Assistant messages</w:t>
            </w:r>
          </w:p>
        </w:tc>
        <w:tc>
          <w:tcPr>
            <w:tcW w:w="6768" w:type="dxa"/>
          </w:tcPr>
          <w:p w14:paraId="5BA42039" w14:textId="77777777" w:rsidR="00D40E4A" w:rsidRPr="00A07338" w:rsidRDefault="00B77817">
            <w:pPr>
              <w:rPr>
                <w:rFonts w:ascii="Arial" w:hAnsi="Arial" w:cs="Arial"/>
                <w:sz w:val="18"/>
                <w:szCs w:val="18"/>
              </w:rPr>
            </w:pPr>
            <w:r w:rsidRPr="00A07338">
              <w:rPr>
                <w:rFonts w:ascii="Arial" w:hAnsi="Arial" w:cs="Arial"/>
                <w:sz w:val="18"/>
                <w:szCs w:val="18"/>
              </w:rPr>
              <w:t>send message, attach ma</w:t>
            </w:r>
            <w:r w:rsidRPr="00A07338">
              <w:rPr>
                <w:rFonts w:ascii="Arial" w:hAnsi="Arial" w:cs="Arial"/>
                <w:sz w:val="18"/>
                <w:szCs w:val="18"/>
              </w:rPr>
              <w:t>terial, return structured blocks, return metadata.</w:t>
            </w:r>
          </w:p>
        </w:tc>
      </w:tr>
      <w:tr w:rsidR="00D40E4A" w:rsidRPr="00A07338" w14:paraId="4C1EB0C0" w14:textId="77777777">
        <w:trPr>
          <w:jc w:val="center"/>
        </w:trPr>
        <w:tc>
          <w:tcPr>
            <w:tcW w:w="3312" w:type="dxa"/>
          </w:tcPr>
          <w:p w14:paraId="1FEB6D22" w14:textId="77777777" w:rsidR="00D40E4A" w:rsidRPr="00A07338" w:rsidRDefault="00B77817">
            <w:pPr>
              <w:rPr>
                <w:rFonts w:ascii="Arial" w:hAnsi="Arial" w:cs="Arial"/>
                <w:sz w:val="18"/>
                <w:szCs w:val="18"/>
              </w:rPr>
            </w:pPr>
            <w:r w:rsidRPr="00A07338">
              <w:rPr>
                <w:rFonts w:ascii="Arial" w:hAnsi="Arial" w:cs="Arial"/>
                <w:sz w:val="18"/>
                <w:szCs w:val="18"/>
              </w:rPr>
              <w:t>Scenario router</w:t>
            </w:r>
          </w:p>
        </w:tc>
        <w:tc>
          <w:tcPr>
            <w:tcW w:w="6768" w:type="dxa"/>
          </w:tcPr>
          <w:p w14:paraId="25C68666" w14:textId="77777777" w:rsidR="00D40E4A" w:rsidRPr="00A07338" w:rsidRDefault="00B77817">
            <w:pPr>
              <w:rPr>
                <w:rFonts w:ascii="Arial" w:hAnsi="Arial" w:cs="Arial"/>
                <w:sz w:val="18"/>
                <w:szCs w:val="18"/>
              </w:rPr>
            </w:pPr>
            <w:r w:rsidRPr="00A07338">
              <w:rPr>
                <w:rFonts w:ascii="Arial" w:hAnsi="Arial" w:cs="Arial"/>
                <w:sz w:val="18"/>
                <w:szCs w:val="18"/>
              </w:rPr>
              <w:t>start by button, start by intent, continue scenario, fail gracefully.</w:t>
            </w:r>
          </w:p>
        </w:tc>
      </w:tr>
      <w:tr w:rsidR="00D40E4A" w:rsidRPr="00A07338" w14:paraId="47D6D116" w14:textId="77777777">
        <w:trPr>
          <w:jc w:val="center"/>
        </w:trPr>
        <w:tc>
          <w:tcPr>
            <w:tcW w:w="3312" w:type="dxa"/>
          </w:tcPr>
          <w:p w14:paraId="506F8A58" w14:textId="77777777" w:rsidR="00D40E4A" w:rsidRPr="00A07338" w:rsidRDefault="00B77817">
            <w:pPr>
              <w:rPr>
                <w:rFonts w:ascii="Arial" w:hAnsi="Arial" w:cs="Arial"/>
                <w:sz w:val="18"/>
                <w:szCs w:val="18"/>
              </w:rPr>
            </w:pPr>
            <w:r w:rsidRPr="00A07338">
              <w:rPr>
                <w:rFonts w:ascii="Arial" w:hAnsi="Arial" w:cs="Arial"/>
                <w:sz w:val="18"/>
                <w:szCs w:val="18"/>
              </w:rPr>
              <w:t>Draft / PendingAction</w:t>
            </w:r>
          </w:p>
        </w:tc>
        <w:tc>
          <w:tcPr>
            <w:tcW w:w="6768" w:type="dxa"/>
          </w:tcPr>
          <w:p w14:paraId="621B2E94" w14:textId="77777777" w:rsidR="00D40E4A" w:rsidRPr="00A07338" w:rsidRDefault="00B77817">
            <w:pPr>
              <w:rPr>
                <w:rFonts w:ascii="Arial" w:hAnsi="Arial" w:cs="Arial"/>
                <w:sz w:val="18"/>
                <w:szCs w:val="18"/>
              </w:rPr>
            </w:pPr>
            <w:r w:rsidRPr="00A07338">
              <w:rPr>
                <w:rFonts w:ascii="Arial" w:hAnsi="Arial" w:cs="Arial"/>
                <w:sz w:val="18"/>
                <w:szCs w:val="18"/>
              </w:rPr>
              <w:t>create, get, update, confirm, cancel, expire.</w:t>
            </w:r>
          </w:p>
        </w:tc>
      </w:tr>
      <w:tr w:rsidR="00D40E4A" w:rsidRPr="00A07338" w14:paraId="65C27C58" w14:textId="77777777">
        <w:trPr>
          <w:jc w:val="center"/>
        </w:trPr>
        <w:tc>
          <w:tcPr>
            <w:tcW w:w="3312" w:type="dxa"/>
          </w:tcPr>
          <w:p w14:paraId="1720135C" w14:textId="77777777" w:rsidR="00D40E4A" w:rsidRPr="00A07338" w:rsidRDefault="00B77817">
            <w:pPr>
              <w:rPr>
                <w:rFonts w:ascii="Arial" w:hAnsi="Arial" w:cs="Arial"/>
                <w:sz w:val="18"/>
                <w:szCs w:val="18"/>
              </w:rPr>
            </w:pPr>
            <w:r w:rsidRPr="00A07338">
              <w:rPr>
                <w:rFonts w:ascii="Arial" w:hAnsi="Arial" w:cs="Arial"/>
                <w:sz w:val="18"/>
                <w:szCs w:val="18"/>
              </w:rPr>
              <w:t>EventCard</w:t>
            </w:r>
          </w:p>
        </w:tc>
        <w:tc>
          <w:tcPr>
            <w:tcW w:w="6768" w:type="dxa"/>
          </w:tcPr>
          <w:p w14:paraId="44936625" w14:textId="77777777" w:rsidR="00D40E4A" w:rsidRPr="00A07338" w:rsidRDefault="00B77817">
            <w:pPr>
              <w:rPr>
                <w:rFonts w:ascii="Arial" w:hAnsi="Arial" w:cs="Arial"/>
                <w:sz w:val="18"/>
                <w:szCs w:val="18"/>
              </w:rPr>
            </w:pPr>
            <w:r w:rsidRPr="00A07338">
              <w:rPr>
                <w:rFonts w:ascii="Arial" w:hAnsi="Arial" w:cs="Arial"/>
                <w:sz w:val="18"/>
                <w:szCs w:val="18"/>
              </w:rPr>
              <w:t xml:space="preserve">create draft, preview, </w:t>
            </w:r>
            <w:r w:rsidRPr="00A07338">
              <w:rPr>
                <w:rFonts w:ascii="Arial" w:hAnsi="Arial" w:cs="Arial"/>
                <w:sz w:val="18"/>
                <w:szCs w:val="18"/>
              </w:rPr>
              <w:t>confirm, get, update, archive.</w:t>
            </w:r>
          </w:p>
        </w:tc>
      </w:tr>
      <w:tr w:rsidR="00D40E4A" w:rsidRPr="00A07338" w14:paraId="3073A4B1" w14:textId="77777777">
        <w:trPr>
          <w:jc w:val="center"/>
        </w:trPr>
        <w:tc>
          <w:tcPr>
            <w:tcW w:w="3312" w:type="dxa"/>
          </w:tcPr>
          <w:p w14:paraId="7129332D" w14:textId="77777777" w:rsidR="00D40E4A" w:rsidRPr="00A07338" w:rsidRDefault="00B77817">
            <w:pPr>
              <w:rPr>
                <w:rFonts w:ascii="Arial" w:hAnsi="Arial" w:cs="Arial"/>
                <w:sz w:val="18"/>
                <w:szCs w:val="18"/>
              </w:rPr>
            </w:pPr>
            <w:r w:rsidRPr="00A07338">
              <w:rPr>
                <w:rFonts w:ascii="Arial" w:hAnsi="Arial" w:cs="Arial"/>
                <w:sz w:val="18"/>
                <w:szCs w:val="18"/>
              </w:rPr>
              <w:t>Calories</w:t>
            </w:r>
          </w:p>
        </w:tc>
        <w:tc>
          <w:tcPr>
            <w:tcW w:w="6768" w:type="dxa"/>
          </w:tcPr>
          <w:p w14:paraId="549D452D" w14:textId="77777777" w:rsidR="00D40E4A" w:rsidRPr="00A07338" w:rsidRDefault="00B77817">
            <w:pPr>
              <w:rPr>
                <w:rFonts w:ascii="Arial" w:hAnsi="Arial" w:cs="Arial"/>
                <w:sz w:val="18"/>
                <w:szCs w:val="18"/>
              </w:rPr>
            </w:pPr>
            <w:r w:rsidRPr="00A07338">
              <w:rPr>
                <w:rFonts w:ascii="Arial" w:hAnsi="Arial" w:cs="Arial"/>
                <w:sz w:val="18"/>
                <w:szCs w:val="18"/>
              </w:rPr>
              <w:t>start, clarify, preview, confirm, save, get balance.</w:t>
            </w:r>
          </w:p>
        </w:tc>
      </w:tr>
      <w:tr w:rsidR="00D40E4A" w:rsidRPr="00A07338" w14:paraId="114A3D60" w14:textId="77777777">
        <w:trPr>
          <w:jc w:val="center"/>
        </w:trPr>
        <w:tc>
          <w:tcPr>
            <w:tcW w:w="3312" w:type="dxa"/>
          </w:tcPr>
          <w:p w14:paraId="5F81EFDE" w14:textId="77777777" w:rsidR="00D40E4A" w:rsidRPr="00A07338" w:rsidRDefault="00B77817">
            <w:pPr>
              <w:rPr>
                <w:rFonts w:ascii="Arial" w:hAnsi="Arial" w:cs="Arial"/>
                <w:sz w:val="18"/>
                <w:szCs w:val="18"/>
              </w:rPr>
            </w:pPr>
            <w:r w:rsidRPr="00A07338">
              <w:rPr>
                <w:rFonts w:ascii="Arial" w:hAnsi="Arial" w:cs="Arial"/>
                <w:sz w:val="18"/>
                <w:szCs w:val="18"/>
              </w:rPr>
              <w:t>Emotion try-on</w:t>
            </w:r>
          </w:p>
        </w:tc>
        <w:tc>
          <w:tcPr>
            <w:tcW w:w="6768" w:type="dxa"/>
          </w:tcPr>
          <w:p w14:paraId="16DC0220" w14:textId="77777777" w:rsidR="00D40E4A" w:rsidRPr="00A07338" w:rsidRDefault="00B77817">
            <w:pPr>
              <w:rPr>
                <w:rFonts w:ascii="Arial" w:hAnsi="Arial" w:cs="Arial"/>
                <w:sz w:val="18"/>
                <w:szCs w:val="18"/>
              </w:rPr>
            </w:pPr>
            <w:r w:rsidRPr="00A07338">
              <w:rPr>
                <w:rFonts w:ascii="Arial" w:hAnsi="Arial" w:cs="Arial"/>
                <w:sz w:val="18"/>
                <w:szCs w:val="18"/>
              </w:rPr>
              <w:t>start, preview, confirm, save result.</w:t>
            </w:r>
          </w:p>
        </w:tc>
      </w:tr>
      <w:tr w:rsidR="00D40E4A" w:rsidRPr="00A07338" w14:paraId="2DA884AB" w14:textId="77777777">
        <w:trPr>
          <w:jc w:val="center"/>
        </w:trPr>
        <w:tc>
          <w:tcPr>
            <w:tcW w:w="3312" w:type="dxa"/>
          </w:tcPr>
          <w:p w14:paraId="682144BE" w14:textId="77777777" w:rsidR="00D40E4A" w:rsidRPr="00A07338" w:rsidRDefault="00B77817">
            <w:pPr>
              <w:rPr>
                <w:rFonts w:ascii="Arial" w:hAnsi="Arial" w:cs="Arial"/>
                <w:sz w:val="18"/>
                <w:szCs w:val="18"/>
              </w:rPr>
            </w:pPr>
            <w:r w:rsidRPr="00A07338">
              <w:rPr>
                <w:rFonts w:ascii="Arial" w:hAnsi="Arial" w:cs="Arial"/>
                <w:sz w:val="18"/>
                <w:szCs w:val="18"/>
              </w:rPr>
              <w:t>Topics</w:t>
            </w:r>
          </w:p>
        </w:tc>
        <w:tc>
          <w:tcPr>
            <w:tcW w:w="6768" w:type="dxa"/>
          </w:tcPr>
          <w:p w14:paraId="5F57280E" w14:textId="77777777" w:rsidR="00D40E4A" w:rsidRPr="00A07338" w:rsidRDefault="00B77817">
            <w:pPr>
              <w:rPr>
                <w:rFonts w:ascii="Arial" w:hAnsi="Arial" w:cs="Arial"/>
                <w:sz w:val="18"/>
                <w:szCs w:val="18"/>
              </w:rPr>
            </w:pPr>
            <w:r w:rsidRPr="00A07338">
              <w:rPr>
                <w:rFonts w:ascii="Arial" w:hAnsi="Arial" w:cs="Arial"/>
                <w:sz w:val="18"/>
                <w:szCs w:val="18"/>
              </w:rPr>
              <w:t>list, create, continue, rename, soft delete.</w:t>
            </w:r>
          </w:p>
        </w:tc>
      </w:tr>
    </w:tbl>
    <w:p w14:paraId="34F656F5" w14:textId="77777777" w:rsidR="00D40E4A" w:rsidRPr="00A07338" w:rsidRDefault="00D40E4A">
      <w:pPr>
        <w:spacing w:after="40"/>
        <w:rPr>
          <w:rFonts w:ascii="Arial" w:hAnsi="Arial" w:cs="Arial"/>
          <w:sz w:val="18"/>
          <w:szCs w:val="18"/>
        </w:rPr>
      </w:pPr>
    </w:p>
    <w:p w14:paraId="6972CFBD"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11. Detailed Data Model</w:t>
      </w:r>
    </w:p>
    <w:p w14:paraId="74988496" w14:textId="77777777" w:rsidR="00D40E4A" w:rsidRPr="00A07338" w:rsidRDefault="00B77817">
      <w:pPr>
        <w:spacing w:after="60"/>
        <w:rPr>
          <w:rFonts w:ascii="Arial" w:hAnsi="Arial" w:cs="Arial"/>
          <w:sz w:val="18"/>
          <w:szCs w:val="18"/>
        </w:rPr>
      </w:pPr>
      <w:r w:rsidRPr="00A07338">
        <w:rPr>
          <w:rFonts w:ascii="Arial" w:hAnsi="Arial" w:cs="Arial"/>
          <w:sz w:val="18"/>
          <w:szCs w:val="18"/>
        </w:rPr>
        <w:t xml:space="preserve">This section is part of </w:t>
      </w:r>
      <w:r w:rsidRPr="00A07338">
        <w:rPr>
          <w:rFonts w:ascii="Arial" w:hAnsi="Arial" w:cs="Arial"/>
          <w:sz w:val="18"/>
          <w:szCs w:val="18"/>
        </w:rPr>
        <w:t>the main Technical Specification, not an appendix. It defines the minimum target data model for implementing TS13. Specific table, serializer and class names may be adapted to the current MoodBoss backend architecture, but fields, relationships and statuse</w:t>
      </w:r>
      <w:r w:rsidRPr="00A07338">
        <w:rPr>
          <w:rFonts w:ascii="Arial" w:hAnsi="Arial" w:cs="Arial"/>
          <w:sz w:val="18"/>
          <w:szCs w:val="18"/>
        </w:rPr>
        <w:t>s must be preserved by meaning.</w:t>
      </w:r>
    </w:p>
    <w:p w14:paraId="1A236328" w14:textId="77777777" w:rsidR="00D40E4A" w:rsidRPr="00A07338" w:rsidRDefault="00B77817">
      <w:pPr>
        <w:spacing w:after="60"/>
        <w:rPr>
          <w:rFonts w:ascii="Arial" w:hAnsi="Arial" w:cs="Arial"/>
          <w:sz w:val="18"/>
          <w:szCs w:val="18"/>
        </w:rPr>
      </w:pPr>
      <w:r w:rsidRPr="00A07338">
        <w:rPr>
          <w:rFonts w:ascii="Arial" w:hAnsi="Arial" w:cs="Arial"/>
          <w:b/>
          <w:sz w:val="18"/>
          <w:szCs w:val="18"/>
        </w:rPr>
        <w:t>11.1. EventCard</w:t>
      </w:r>
    </w:p>
    <w:p w14:paraId="5A9FC853" w14:textId="77777777" w:rsidR="00D40E4A" w:rsidRPr="00A07338" w:rsidRDefault="00B77817">
      <w:pPr>
        <w:spacing w:after="60"/>
        <w:rPr>
          <w:rFonts w:ascii="Arial" w:hAnsi="Arial" w:cs="Arial"/>
          <w:sz w:val="18"/>
          <w:szCs w:val="18"/>
        </w:rPr>
      </w:pPr>
      <w:r w:rsidRPr="00A07338">
        <w:rPr>
          <w:rFonts w:ascii="Arial" w:hAnsi="Arial" w:cs="Arial"/>
          <w:sz w:val="18"/>
          <w:szCs w:val="18"/>
        </w:rPr>
        <w:t>EventCard is the core cross-cutting MoodBoss entity linking the Assistant, Calendar, Health, calorie scenario and Emotion Try-On.</w:t>
      </w:r>
    </w:p>
    <w:tbl>
      <w:tblPr>
        <w:tblStyle w:val="aff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448"/>
        <w:gridCol w:w="2016"/>
        <w:gridCol w:w="2160"/>
        <w:gridCol w:w="3600"/>
      </w:tblGrid>
      <w:tr w:rsidR="00D40E4A" w:rsidRPr="00A07338" w14:paraId="1B9E22C0" w14:textId="77777777">
        <w:trPr>
          <w:jc w:val="center"/>
        </w:trPr>
        <w:tc>
          <w:tcPr>
            <w:tcW w:w="2448" w:type="dxa"/>
            <w:shd w:val="clear" w:color="auto" w:fill="D9EAF7"/>
          </w:tcPr>
          <w:p w14:paraId="3ED50D57" w14:textId="77777777" w:rsidR="00D40E4A" w:rsidRPr="00A07338" w:rsidRDefault="00B77817">
            <w:pPr>
              <w:rPr>
                <w:rFonts w:ascii="Arial" w:hAnsi="Arial" w:cs="Arial"/>
                <w:sz w:val="18"/>
                <w:szCs w:val="18"/>
              </w:rPr>
            </w:pPr>
            <w:r w:rsidRPr="00A07338">
              <w:rPr>
                <w:rFonts w:ascii="Arial" w:hAnsi="Arial" w:cs="Arial"/>
                <w:b/>
                <w:sz w:val="18"/>
                <w:szCs w:val="18"/>
              </w:rPr>
              <w:t>Field</w:t>
            </w:r>
          </w:p>
        </w:tc>
        <w:tc>
          <w:tcPr>
            <w:tcW w:w="2016" w:type="dxa"/>
            <w:shd w:val="clear" w:color="auto" w:fill="D9EAF7"/>
          </w:tcPr>
          <w:p w14:paraId="0E6D9FBF" w14:textId="77777777" w:rsidR="00D40E4A" w:rsidRPr="00A07338" w:rsidRDefault="00B77817">
            <w:pPr>
              <w:rPr>
                <w:rFonts w:ascii="Arial" w:hAnsi="Arial" w:cs="Arial"/>
                <w:sz w:val="18"/>
                <w:szCs w:val="18"/>
              </w:rPr>
            </w:pPr>
            <w:r w:rsidRPr="00A07338">
              <w:rPr>
                <w:rFonts w:ascii="Arial" w:hAnsi="Arial" w:cs="Arial"/>
                <w:b/>
                <w:sz w:val="18"/>
                <w:szCs w:val="18"/>
              </w:rPr>
              <w:t>Type / Format</w:t>
            </w:r>
          </w:p>
        </w:tc>
        <w:tc>
          <w:tcPr>
            <w:tcW w:w="2160" w:type="dxa"/>
            <w:shd w:val="clear" w:color="auto" w:fill="D9EAF7"/>
          </w:tcPr>
          <w:p w14:paraId="1E960D66" w14:textId="77777777" w:rsidR="00D40E4A" w:rsidRPr="00A07338" w:rsidRDefault="00B77817">
            <w:pPr>
              <w:rPr>
                <w:rFonts w:ascii="Arial" w:hAnsi="Arial" w:cs="Arial"/>
                <w:sz w:val="18"/>
                <w:szCs w:val="18"/>
              </w:rPr>
            </w:pPr>
            <w:r w:rsidRPr="00A07338">
              <w:rPr>
                <w:rFonts w:ascii="Arial" w:hAnsi="Arial" w:cs="Arial"/>
                <w:b/>
                <w:sz w:val="18"/>
                <w:szCs w:val="18"/>
              </w:rPr>
              <w:t>Mandatory</w:t>
            </w:r>
          </w:p>
        </w:tc>
        <w:tc>
          <w:tcPr>
            <w:tcW w:w="3600" w:type="dxa"/>
            <w:shd w:val="clear" w:color="auto" w:fill="D9EAF7"/>
          </w:tcPr>
          <w:p w14:paraId="7D8CBF91" w14:textId="77777777" w:rsidR="00D40E4A" w:rsidRPr="00A07338" w:rsidRDefault="00B77817">
            <w:pPr>
              <w:rPr>
                <w:rFonts w:ascii="Arial" w:hAnsi="Arial" w:cs="Arial"/>
                <w:sz w:val="18"/>
                <w:szCs w:val="18"/>
              </w:rPr>
            </w:pPr>
            <w:r w:rsidRPr="00A07338">
              <w:rPr>
                <w:rFonts w:ascii="Arial" w:hAnsi="Arial" w:cs="Arial"/>
                <w:b/>
                <w:sz w:val="18"/>
                <w:szCs w:val="18"/>
              </w:rPr>
              <w:t>Description</w:t>
            </w:r>
          </w:p>
        </w:tc>
      </w:tr>
      <w:tr w:rsidR="00D40E4A" w:rsidRPr="00A07338" w14:paraId="5E96B718" w14:textId="77777777">
        <w:trPr>
          <w:jc w:val="center"/>
        </w:trPr>
        <w:tc>
          <w:tcPr>
            <w:tcW w:w="2448" w:type="dxa"/>
          </w:tcPr>
          <w:p w14:paraId="1CA7EA02" w14:textId="77777777" w:rsidR="00D40E4A" w:rsidRPr="00A07338" w:rsidRDefault="00B77817">
            <w:pPr>
              <w:rPr>
                <w:rFonts w:ascii="Arial" w:hAnsi="Arial" w:cs="Arial"/>
                <w:sz w:val="18"/>
                <w:szCs w:val="18"/>
              </w:rPr>
            </w:pPr>
            <w:r w:rsidRPr="00A07338">
              <w:rPr>
                <w:rFonts w:ascii="Arial" w:hAnsi="Arial" w:cs="Arial"/>
                <w:sz w:val="18"/>
                <w:szCs w:val="18"/>
              </w:rPr>
              <w:t>event_card_id</w:t>
            </w:r>
          </w:p>
        </w:tc>
        <w:tc>
          <w:tcPr>
            <w:tcW w:w="2016" w:type="dxa"/>
          </w:tcPr>
          <w:p w14:paraId="70C9026D" w14:textId="77777777" w:rsidR="00D40E4A" w:rsidRPr="00A07338" w:rsidRDefault="00B77817">
            <w:pPr>
              <w:rPr>
                <w:rFonts w:ascii="Arial" w:hAnsi="Arial" w:cs="Arial"/>
                <w:sz w:val="18"/>
                <w:szCs w:val="18"/>
              </w:rPr>
            </w:pPr>
            <w:r w:rsidRPr="00A07338">
              <w:rPr>
                <w:rFonts w:ascii="Arial" w:hAnsi="Arial" w:cs="Arial"/>
                <w:sz w:val="18"/>
                <w:szCs w:val="18"/>
              </w:rPr>
              <w:t>uuid / string</w:t>
            </w:r>
          </w:p>
        </w:tc>
        <w:tc>
          <w:tcPr>
            <w:tcW w:w="2160" w:type="dxa"/>
          </w:tcPr>
          <w:p w14:paraId="6A6EF62C"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3DE6E973" w14:textId="77777777" w:rsidR="00D40E4A" w:rsidRPr="00A07338" w:rsidRDefault="00B77817">
            <w:pPr>
              <w:rPr>
                <w:rFonts w:ascii="Arial" w:hAnsi="Arial" w:cs="Arial"/>
                <w:sz w:val="18"/>
                <w:szCs w:val="18"/>
              </w:rPr>
            </w:pPr>
            <w:r w:rsidRPr="00A07338">
              <w:rPr>
                <w:rFonts w:ascii="Arial" w:hAnsi="Arial" w:cs="Arial"/>
                <w:sz w:val="18"/>
                <w:szCs w:val="18"/>
              </w:rPr>
              <w:t>Unique Event Card identifier.</w:t>
            </w:r>
          </w:p>
        </w:tc>
      </w:tr>
      <w:tr w:rsidR="00D40E4A" w:rsidRPr="00A07338" w14:paraId="4A93588C" w14:textId="77777777">
        <w:trPr>
          <w:jc w:val="center"/>
        </w:trPr>
        <w:tc>
          <w:tcPr>
            <w:tcW w:w="2448" w:type="dxa"/>
          </w:tcPr>
          <w:p w14:paraId="56FAF726" w14:textId="77777777" w:rsidR="00D40E4A" w:rsidRPr="00A07338" w:rsidRDefault="00B77817">
            <w:pPr>
              <w:rPr>
                <w:rFonts w:ascii="Arial" w:hAnsi="Arial" w:cs="Arial"/>
                <w:sz w:val="18"/>
                <w:szCs w:val="18"/>
              </w:rPr>
            </w:pPr>
            <w:r w:rsidRPr="00A07338">
              <w:rPr>
                <w:rFonts w:ascii="Arial" w:hAnsi="Arial" w:cs="Arial"/>
                <w:sz w:val="18"/>
                <w:szCs w:val="18"/>
              </w:rPr>
              <w:t>user_id</w:t>
            </w:r>
          </w:p>
        </w:tc>
        <w:tc>
          <w:tcPr>
            <w:tcW w:w="2016" w:type="dxa"/>
          </w:tcPr>
          <w:p w14:paraId="74E84810" w14:textId="77777777" w:rsidR="00D40E4A" w:rsidRPr="00A07338" w:rsidRDefault="00B77817">
            <w:pPr>
              <w:rPr>
                <w:rFonts w:ascii="Arial" w:hAnsi="Arial" w:cs="Arial"/>
                <w:sz w:val="18"/>
                <w:szCs w:val="18"/>
              </w:rPr>
            </w:pPr>
            <w:r w:rsidRPr="00A07338">
              <w:rPr>
                <w:rFonts w:ascii="Arial" w:hAnsi="Arial" w:cs="Arial"/>
                <w:sz w:val="18"/>
                <w:szCs w:val="18"/>
              </w:rPr>
              <w:t>uuid / string</w:t>
            </w:r>
          </w:p>
        </w:tc>
        <w:tc>
          <w:tcPr>
            <w:tcW w:w="2160" w:type="dxa"/>
          </w:tcPr>
          <w:p w14:paraId="0E219729"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39B0B16C" w14:textId="77777777" w:rsidR="00D40E4A" w:rsidRPr="00A07338" w:rsidRDefault="00B77817">
            <w:pPr>
              <w:rPr>
                <w:rFonts w:ascii="Arial" w:hAnsi="Arial" w:cs="Arial"/>
                <w:sz w:val="18"/>
                <w:szCs w:val="18"/>
              </w:rPr>
            </w:pPr>
            <w:r w:rsidRPr="00A07338">
              <w:rPr>
                <w:rFonts w:ascii="Arial" w:hAnsi="Arial" w:cs="Arial"/>
                <w:sz w:val="18"/>
                <w:szCs w:val="18"/>
              </w:rPr>
              <w:t>User who owns the card.</w:t>
            </w:r>
          </w:p>
        </w:tc>
      </w:tr>
      <w:tr w:rsidR="00D40E4A" w:rsidRPr="00A07338" w14:paraId="44141861" w14:textId="77777777">
        <w:trPr>
          <w:jc w:val="center"/>
        </w:trPr>
        <w:tc>
          <w:tcPr>
            <w:tcW w:w="2448" w:type="dxa"/>
          </w:tcPr>
          <w:p w14:paraId="11B8C44F" w14:textId="77777777" w:rsidR="00D40E4A" w:rsidRPr="00A07338" w:rsidRDefault="00B77817">
            <w:pPr>
              <w:rPr>
                <w:rFonts w:ascii="Arial" w:hAnsi="Arial" w:cs="Arial"/>
                <w:sz w:val="18"/>
                <w:szCs w:val="18"/>
              </w:rPr>
            </w:pPr>
            <w:r w:rsidRPr="00A07338">
              <w:rPr>
                <w:rFonts w:ascii="Arial" w:hAnsi="Arial" w:cs="Arial"/>
                <w:sz w:val="18"/>
                <w:szCs w:val="18"/>
              </w:rPr>
              <w:t>profile_id</w:t>
            </w:r>
          </w:p>
        </w:tc>
        <w:tc>
          <w:tcPr>
            <w:tcW w:w="2016" w:type="dxa"/>
          </w:tcPr>
          <w:p w14:paraId="784FCF2E" w14:textId="77777777" w:rsidR="00D40E4A" w:rsidRPr="00A07338" w:rsidRDefault="00B77817">
            <w:pPr>
              <w:rPr>
                <w:rFonts w:ascii="Arial" w:hAnsi="Arial" w:cs="Arial"/>
                <w:sz w:val="18"/>
                <w:szCs w:val="18"/>
              </w:rPr>
            </w:pPr>
            <w:r w:rsidRPr="00A07338">
              <w:rPr>
                <w:rFonts w:ascii="Arial" w:hAnsi="Arial" w:cs="Arial"/>
                <w:sz w:val="18"/>
                <w:szCs w:val="18"/>
              </w:rPr>
              <w:t>uuid / string</w:t>
            </w:r>
          </w:p>
        </w:tc>
        <w:tc>
          <w:tcPr>
            <w:tcW w:w="2160" w:type="dxa"/>
          </w:tcPr>
          <w:p w14:paraId="28CC18AA"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38DAFC76" w14:textId="77777777" w:rsidR="00D40E4A" w:rsidRPr="00A07338" w:rsidRDefault="00B77817">
            <w:pPr>
              <w:rPr>
                <w:rFonts w:ascii="Arial" w:hAnsi="Arial" w:cs="Arial"/>
                <w:sz w:val="18"/>
                <w:szCs w:val="18"/>
              </w:rPr>
            </w:pPr>
            <w:r w:rsidRPr="00A07338">
              <w:rPr>
                <w:rFonts w:ascii="Arial" w:hAnsi="Arial" w:cs="Arial"/>
                <w:sz w:val="18"/>
                <w:szCs w:val="18"/>
              </w:rPr>
              <w:t>User profile to which the event belongs.</w:t>
            </w:r>
          </w:p>
        </w:tc>
      </w:tr>
      <w:tr w:rsidR="00D40E4A" w:rsidRPr="00A07338" w14:paraId="06C0DAFE" w14:textId="77777777">
        <w:trPr>
          <w:jc w:val="center"/>
        </w:trPr>
        <w:tc>
          <w:tcPr>
            <w:tcW w:w="2448" w:type="dxa"/>
          </w:tcPr>
          <w:p w14:paraId="51F80F17" w14:textId="77777777" w:rsidR="00D40E4A" w:rsidRPr="00A07338" w:rsidRDefault="00B77817">
            <w:pPr>
              <w:rPr>
                <w:rFonts w:ascii="Arial" w:hAnsi="Arial" w:cs="Arial"/>
                <w:sz w:val="18"/>
                <w:szCs w:val="18"/>
              </w:rPr>
            </w:pPr>
            <w:r w:rsidRPr="00A07338">
              <w:rPr>
                <w:rFonts w:ascii="Arial" w:hAnsi="Arial" w:cs="Arial"/>
                <w:sz w:val="18"/>
                <w:szCs w:val="18"/>
              </w:rPr>
              <w:t>title</w:t>
            </w:r>
          </w:p>
        </w:tc>
        <w:tc>
          <w:tcPr>
            <w:tcW w:w="2016" w:type="dxa"/>
          </w:tcPr>
          <w:p w14:paraId="3467B4A1" w14:textId="77777777" w:rsidR="00D40E4A" w:rsidRPr="00A07338" w:rsidRDefault="00B77817">
            <w:pPr>
              <w:rPr>
                <w:rFonts w:ascii="Arial" w:hAnsi="Arial" w:cs="Arial"/>
                <w:sz w:val="18"/>
                <w:szCs w:val="18"/>
              </w:rPr>
            </w:pPr>
            <w:r w:rsidRPr="00A07338">
              <w:rPr>
                <w:rFonts w:ascii="Arial" w:hAnsi="Arial" w:cs="Arial"/>
                <w:sz w:val="18"/>
                <w:szCs w:val="18"/>
              </w:rPr>
              <w:t>string</w:t>
            </w:r>
          </w:p>
        </w:tc>
        <w:tc>
          <w:tcPr>
            <w:tcW w:w="2160" w:type="dxa"/>
          </w:tcPr>
          <w:p w14:paraId="09896513" w14:textId="77777777" w:rsidR="00D40E4A" w:rsidRPr="00A07338" w:rsidRDefault="00B77817">
            <w:pPr>
              <w:rPr>
                <w:rFonts w:ascii="Arial" w:hAnsi="Arial" w:cs="Arial"/>
                <w:sz w:val="18"/>
                <w:szCs w:val="18"/>
              </w:rPr>
            </w:pPr>
            <w:r w:rsidRPr="00A07338">
              <w:rPr>
                <w:rFonts w:ascii="Arial" w:hAnsi="Arial" w:cs="Arial"/>
                <w:sz w:val="18"/>
                <w:szCs w:val="18"/>
              </w:rPr>
              <w:t>required after preview</w:t>
            </w:r>
          </w:p>
        </w:tc>
        <w:tc>
          <w:tcPr>
            <w:tcW w:w="3600" w:type="dxa"/>
          </w:tcPr>
          <w:p w14:paraId="76F7428C" w14:textId="77777777" w:rsidR="00D40E4A" w:rsidRPr="00A07338" w:rsidRDefault="00B77817">
            <w:pPr>
              <w:rPr>
                <w:rFonts w:ascii="Arial" w:hAnsi="Arial" w:cs="Arial"/>
                <w:sz w:val="18"/>
                <w:szCs w:val="18"/>
              </w:rPr>
            </w:pPr>
            <w:r w:rsidRPr="00A07338">
              <w:rPr>
                <w:rFonts w:ascii="Arial" w:hAnsi="Arial" w:cs="Arial"/>
                <w:sz w:val="18"/>
                <w:szCs w:val="18"/>
              </w:rPr>
              <w:t xml:space="preserve">Event title proposed by the Assistant or set </w:t>
            </w:r>
            <w:r w:rsidRPr="00A07338">
              <w:rPr>
                <w:rFonts w:ascii="Arial" w:hAnsi="Arial" w:cs="Arial"/>
                <w:sz w:val="18"/>
                <w:szCs w:val="18"/>
              </w:rPr>
              <w:t>by the user.</w:t>
            </w:r>
          </w:p>
        </w:tc>
      </w:tr>
      <w:tr w:rsidR="00D40E4A" w:rsidRPr="00A07338" w14:paraId="0E7478C0" w14:textId="77777777">
        <w:trPr>
          <w:jc w:val="center"/>
        </w:trPr>
        <w:tc>
          <w:tcPr>
            <w:tcW w:w="2448" w:type="dxa"/>
          </w:tcPr>
          <w:p w14:paraId="2F9DE591" w14:textId="77777777" w:rsidR="00D40E4A" w:rsidRPr="00A07338" w:rsidRDefault="00B77817">
            <w:pPr>
              <w:rPr>
                <w:rFonts w:ascii="Arial" w:hAnsi="Arial" w:cs="Arial"/>
                <w:sz w:val="18"/>
                <w:szCs w:val="18"/>
              </w:rPr>
            </w:pPr>
            <w:r w:rsidRPr="00A07338">
              <w:rPr>
                <w:rFonts w:ascii="Arial" w:hAnsi="Arial" w:cs="Arial"/>
                <w:sz w:val="18"/>
                <w:szCs w:val="18"/>
              </w:rPr>
              <w:t>description</w:t>
            </w:r>
          </w:p>
        </w:tc>
        <w:tc>
          <w:tcPr>
            <w:tcW w:w="2016" w:type="dxa"/>
          </w:tcPr>
          <w:p w14:paraId="577CB45B" w14:textId="77777777" w:rsidR="00D40E4A" w:rsidRPr="00A07338" w:rsidRDefault="00B77817">
            <w:pPr>
              <w:rPr>
                <w:rFonts w:ascii="Arial" w:hAnsi="Arial" w:cs="Arial"/>
                <w:sz w:val="18"/>
                <w:szCs w:val="18"/>
              </w:rPr>
            </w:pPr>
            <w:r w:rsidRPr="00A07338">
              <w:rPr>
                <w:rFonts w:ascii="Arial" w:hAnsi="Arial" w:cs="Arial"/>
                <w:sz w:val="18"/>
                <w:szCs w:val="18"/>
              </w:rPr>
              <w:t>string / nullable</w:t>
            </w:r>
          </w:p>
        </w:tc>
        <w:tc>
          <w:tcPr>
            <w:tcW w:w="2160" w:type="dxa"/>
          </w:tcPr>
          <w:p w14:paraId="661FE83D" w14:textId="77777777" w:rsidR="00D40E4A" w:rsidRPr="00A07338" w:rsidRDefault="00B77817">
            <w:pPr>
              <w:rPr>
                <w:rFonts w:ascii="Arial" w:hAnsi="Arial" w:cs="Arial"/>
                <w:sz w:val="18"/>
                <w:szCs w:val="18"/>
              </w:rPr>
            </w:pPr>
            <w:r w:rsidRPr="00A07338">
              <w:rPr>
                <w:rFonts w:ascii="Arial" w:hAnsi="Arial" w:cs="Arial"/>
                <w:sz w:val="18"/>
                <w:szCs w:val="18"/>
              </w:rPr>
              <w:t>recommended</w:t>
            </w:r>
          </w:p>
        </w:tc>
        <w:tc>
          <w:tcPr>
            <w:tcW w:w="3600" w:type="dxa"/>
          </w:tcPr>
          <w:p w14:paraId="711D5C8D" w14:textId="77777777" w:rsidR="00D40E4A" w:rsidRPr="00A07338" w:rsidRDefault="00B77817">
            <w:pPr>
              <w:rPr>
                <w:rFonts w:ascii="Arial" w:hAnsi="Arial" w:cs="Arial"/>
                <w:sz w:val="18"/>
                <w:szCs w:val="18"/>
              </w:rPr>
            </w:pPr>
            <w:r w:rsidRPr="00A07338">
              <w:rPr>
                <w:rFonts w:ascii="Arial" w:hAnsi="Arial" w:cs="Arial"/>
                <w:sz w:val="18"/>
                <w:szCs w:val="18"/>
              </w:rPr>
              <w:t>Description of the event or scenario result.</w:t>
            </w:r>
          </w:p>
        </w:tc>
      </w:tr>
      <w:tr w:rsidR="00D40E4A" w:rsidRPr="00A07338" w14:paraId="1C9883FB" w14:textId="77777777">
        <w:trPr>
          <w:jc w:val="center"/>
        </w:trPr>
        <w:tc>
          <w:tcPr>
            <w:tcW w:w="2448" w:type="dxa"/>
          </w:tcPr>
          <w:p w14:paraId="2549040A" w14:textId="77777777" w:rsidR="00D40E4A" w:rsidRPr="00A07338" w:rsidRDefault="00B77817">
            <w:pPr>
              <w:rPr>
                <w:rFonts w:ascii="Arial" w:hAnsi="Arial" w:cs="Arial"/>
                <w:sz w:val="18"/>
                <w:szCs w:val="18"/>
              </w:rPr>
            </w:pPr>
            <w:r w:rsidRPr="00A07338">
              <w:rPr>
                <w:rFonts w:ascii="Arial" w:hAnsi="Arial" w:cs="Arial"/>
                <w:sz w:val="18"/>
                <w:szCs w:val="18"/>
              </w:rPr>
              <w:t>event_type</w:t>
            </w:r>
          </w:p>
        </w:tc>
        <w:tc>
          <w:tcPr>
            <w:tcW w:w="2016" w:type="dxa"/>
          </w:tcPr>
          <w:p w14:paraId="7D2CC680" w14:textId="77777777" w:rsidR="00D40E4A" w:rsidRPr="00A07338" w:rsidRDefault="00B77817">
            <w:pPr>
              <w:rPr>
                <w:rFonts w:ascii="Arial" w:hAnsi="Arial" w:cs="Arial"/>
                <w:sz w:val="18"/>
                <w:szCs w:val="18"/>
              </w:rPr>
            </w:pPr>
            <w:r w:rsidRPr="00A07338">
              <w:rPr>
                <w:rFonts w:ascii="Arial" w:hAnsi="Arial" w:cs="Arial"/>
                <w:sz w:val="18"/>
                <w:szCs w:val="18"/>
              </w:rPr>
              <w:t>enum</w:t>
            </w:r>
          </w:p>
        </w:tc>
        <w:tc>
          <w:tcPr>
            <w:tcW w:w="2160" w:type="dxa"/>
          </w:tcPr>
          <w:p w14:paraId="39C818A8"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4C66BE1F" w14:textId="77777777" w:rsidR="00D40E4A" w:rsidRPr="00A07338" w:rsidRDefault="00B77817">
            <w:pPr>
              <w:rPr>
                <w:rFonts w:ascii="Arial" w:hAnsi="Arial" w:cs="Arial"/>
                <w:sz w:val="18"/>
                <w:szCs w:val="18"/>
              </w:rPr>
            </w:pPr>
            <w:r w:rsidRPr="00A07338">
              <w:rPr>
                <w:rFonts w:ascii="Arial" w:hAnsi="Arial" w:cs="Arial"/>
                <w:sz w:val="18"/>
                <w:szCs w:val="18"/>
              </w:rPr>
              <w:t>meeting, meal, emotion_try_on, health, custom, other.</w:t>
            </w:r>
          </w:p>
        </w:tc>
      </w:tr>
      <w:tr w:rsidR="00D40E4A" w:rsidRPr="00A07338" w14:paraId="2BFC5A7B" w14:textId="77777777">
        <w:trPr>
          <w:jc w:val="center"/>
        </w:trPr>
        <w:tc>
          <w:tcPr>
            <w:tcW w:w="2448" w:type="dxa"/>
          </w:tcPr>
          <w:p w14:paraId="220BEA0F" w14:textId="77777777" w:rsidR="00D40E4A" w:rsidRPr="00A07338" w:rsidRDefault="00B77817">
            <w:pPr>
              <w:rPr>
                <w:rFonts w:ascii="Arial" w:hAnsi="Arial" w:cs="Arial"/>
                <w:sz w:val="18"/>
                <w:szCs w:val="18"/>
              </w:rPr>
            </w:pPr>
            <w:r w:rsidRPr="00A07338">
              <w:rPr>
                <w:rFonts w:ascii="Arial" w:hAnsi="Arial" w:cs="Arial"/>
                <w:sz w:val="18"/>
                <w:szCs w:val="18"/>
              </w:rPr>
              <w:t>scenario_type</w:t>
            </w:r>
          </w:p>
        </w:tc>
        <w:tc>
          <w:tcPr>
            <w:tcW w:w="2016" w:type="dxa"/>
          </w:tcPr>
          <w:p w14:paraId="3E1F0BEE" w14:textId="77777777" w:rsidR="00D40E4A" w:rsidRPr="00A07338" w:rsidRDefault="00B77817">
            <w:pPr>
              <w:rPr>
                <w:rFonts w:ascii="Arial" w:hAnsi="Arial" w:cs="Arial"/>
                <w:sz w:val="18"/>
                <w:szCs w:val="18"/>
              </w:rPr>
            </w:pPr>
            <w:r w:rsidRPr="00A07338">
              <w:rPr>
                <w:rFonts w:ascii="Arial" w:hAnsi="Arial" w:cs="Arial"/>
                <w:sz w:val="18"/>
                <w:szCs w:val="18"/>
              </w:rPr>
              <w:t>enum</w:t>
            </w:r>
          </w:p>
        </w:tc>
        <w:tc>
          <w:tcPr>
            <w:tcW w:w="2160" w:type="dxa"/>
          </w:tcPr>
          <w:p w14:paraId="48197211" w14:textId="77777777" w:rsidR="00D40E4A" w:rsidRPr="00A07338" w:rsidRDefault="00B77817">
            <w:pPr>
              <w:rPr>
                <w:rFonts w:ascii="Arial" w:hAnsi="Arial" w:cs="Arial"/>
                <w:sz w:val="18"/>
                <w:szCs w:val="18"/>
              </w:rPr>
            </w:pPr>
            <w:r w:rsidRPr="00A07338">
              <w:rPr>
                <w:rFonts w:ascii="Arial" w:hAnsi="Arial" w:cs="Arial"/>
                <w:sz w:val="18"/>
                <w:szCs w:val="18"/>
              </w:rPr>
              <w:t>required when created from Assistant</w:t>
            </w:r>
          </w:p>
        </w:tc>
        <w:tc>
          <w:tcPr>
            <w:tcW w:w="3600" w:type="dxa"/>
          </w:tcPr>
          <w:p w14:paraId="1339D064" w14:textId="77777777" w:rsidR="00D40E4A" w:rsidRPr="00A07338" w:rsidRDefault="00B77817">
            <w:pPr>
              <w:rPr>
                <w:rFonts w:ascii="Arial" w:hAnsi="Arial" w:cs="Arial"/>
                <w:sz w:val="18"/>
                <w:szCs w:val="18"/>
              </w:rPr>
            </w:pPr>
            <w:r w:rsidRPr="00A07338">
              <w:rPr>
                <w:rFonts w:ascii="Arial" w:hAnsi="Arial" w:cs="Arial"/>
                <w:sz w:val="18"/>
                <w:szCs w:val="18"/>
              </w:rPr>
              <w:t>event_creation, calorie_tracking, emotion_try_on, general_assistant.</w:t>
            </w:r>
          </w:p>
        </w:tc>
      </w:tr>
      <w:tr w:rsidR="00D40E4A" w:rsidRPr="00A07338" w14:paraId="2EF75969" w14:textId="77777777">
        <w:trPr>
          <w:jc w:val="center"/>
        </w:trPr>
        <w:tc>
          <w:tcPr>
            <w:tcW w:w="2448" w:type="dxa"/>
          </w:tcPr>
          <w:p w14:paraId="0B27E579" w14:textId="77777777" w:rsidR="00D40E4A" w:rsidRPr="00A07338" w:rsidRDefault="00B77817">
            <w:pPr>
              <w:rPr>
                <w:rFonts w:ascii="Arial" w:hAnsi="Arial" w:cs="Arial"/>
                <w:sz w:val="18"/>
                <w:szCs w:val="18"/>
              </w:rPr>
            </w:pPr>
            <w:r w:rsidRPr="00A07338">
              <w:rPr>
                <w:rFonts w:ascii="Arial" w:hAnsi="Arial" w:cs="Arial"/>
                <w:sz w:val="18"/>
                <w:szCs w:val="18"/>
              </w:rPr>
              <w:t>source</w:t>
            </w:r>
          </w:p>
        </w:tc>
        <w:tc>
          <w:tcPr>
            <w:tcW w:w="2016" w:type="dxa"/>
          </w:tcPr>
          <w:p w14:paraId="149AFCB2" w14:textId="77777777" w:rsidR="00D40E4A" w:rsidRPr="00A07338" w:rsidRDefault="00B77817">
            <w:pPr>
              <w:rPr>
                <w:rFonts w:ascii="Arial" w:hAnsi="Arial" w:cs="Arial"/>
                <w:sz w:val="18"/>
                <w:szCs w:val="18"/>
              </w:rPr>
            </w:pPr>
            <w:r w:rsidRPr="00A07338">
              <w:rPr>
                <w:rFonts w:ascii="Arial" w:hAnsi="Arial" w:cs="Arial"/>
                <w:sz w:val="18"/>
                <w:szCs w:val="18"/>
              </w:rPr>
              <w:t>enum</w:t>
            </w:r>
          </w:p>
        </w:tc>
        <w:tc>
          <w:tcPr>
            <w:tcW w:w="2160" w:type="dxa"/>
          </w:tcPr>
          <w:p w14:paraId="18DCF2D0"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6F5BC73D" w14:textId="77777777" w:rsidR="00D40E4A" w:rsidRPr="00A07338" w:rsidRDefault="00B77817">
            <w:pPr>
              <w:rPr>
                <w:rFonts w:ascii="Arial" w:hAnsi="Arial" w:cs="Arial"/>
                <w:sz w:val="18"/>
                <w:szCs w:val="18"/>
              </w:rPr>
            </w:pPr>
            <w:r w:rsidRPr="00A07338">
              <w:rPr>
                <w:rFonts w:ascii="Arial" w:hAnsi="Arial" w:cs="Arial"/>
                <w:sz w:val="18"/>
                <w:szCs w:val="18"/>
              </w:rPr>
              <w:t>assistant_button, assistant_chat_text, calendar, health, emotion_try_on.</w:t>
            </w:r>
          </w:p>
        </w:tc>
      </w:tr>
      <w:tr w:rsidR="00D40E4A" w:rsidRPr="00A07338" w14:paraId="0CA37542" w14:textId="77777777">
        <w:trPr>
          <w:jc w:val="center"/>
        </w:trPr>
        <w:tc>
          <w:tcPr>
            <w:tcW w:w="2448" w:type="dxa"/>
          </w:tcPr>
          <w:p w14:paraId="622DDA7F" w14:textId="77777777" w:rsidR="00D40E4A" w:rsidRPr="00A07338" w:rsidRDefault="00B77817">
            <w:pPr>
              <w:rPr>
                <w:rFonts w:ascii="Arial" w:hAnsi="Arial" w:cs="Arial"/>
                <w:sz w:val="18"/>
                <w:szCs w:val="18"/>
              </w:rPr>
            </w:pPr>
            <w:r w:rsidRPr="00A07338">
              <w:rPr>
                <w:rFonts w:ascii="Arial" w:hAnsi="Arial" w:cs="Arial"/>
                <w:sz w:val="18"/>
                <w:szCs w:val="18"/>
              </w:rPr>
              <w:t>status</w:t>
            </w:r>
          </w:p>
        </w:tc>
        <w:tc>
          <w:tcPr>
            <w:tcW w:w="2016" w:type="dxa"/>
          </w:tcPr>
          <w:p w14:paraId="142433AC" w14:textId="77777777" w:rsidR="00D40E4A" w:rsidRPr="00A07338" w:rsidRDefault="00B77817">
            <w:pPr>
              <w:rPr>
                <w:rFonts w:ascii="Arial" w:hAnsi="Arial" w:cs="Arial"/>
                <w:sz w:val="18"/>
                <w:szCs w:val="18"/>
              </w:rPr>
            </w:pPr>
            <w:r w:rsidRPr="00A07338">
              <w:rPr>
                <w:rFonts w:ascii="Arial" w:hAnsi="Arial" w:cs="Arial"/>
                <w:sz w:val="18"/>
                <w:szCs w:val="18"/>
              </w:rPr>
              <w:t>enum</w:t>
            </w:r>
          </w:p>
        </w:tc>
        <w:tc>
          <w:tcPr>
            <w:tcW w:w="2160" w:type="dxa"/>
          </w:tcPr>
          <w:p w14:paraId="4BDF18C9"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48C6C5EA" w14:textId="77777777" w:rsidR="00D40E4A" w:rsidRPr="00A07338" w:rsidRDefault="00B77817">
            <w:pPr>
              <w:rPr>
                <w:rFonts w:ascii="Arial" w:hAnsi="Arial" w:cs="Arial"/>
                <w:sz w:val="18"/>
                <w:szCs w:val="18"/>
              </w:rPr>
            </w:pPr>
            <w:r w:rsidRPr="00A07338">
              <w:rPr>
                <w:rFonts w:ascii="Arial" w:hAnsi="Arial" w:cs="Arial"/>
                <w:sz w:val="18"/>
                <w:szCs w:val="18"/>
              </w:rPr>
              <w:t>draft, preview_shown, confirmed, saved, cancelled, archived, failed.</w:t>
            </w:r>
          </w:p>
        </w:tc>
      </w:tr>
      <w:tr w:rsidR="00D40E4A" w:rsidRPr="00A07338" w14:paraId="71466305" w14:textId="77777777">
        <w:trPr>
          <w:jc w:val="center"/>
        </w:trPr>
        <w:tc>
          <w:tcPr>
            <w:tcW w:w="2448" w:type="dxa"/>
          </w:tcPr>
          <w:p w14:paraId="75D610E2" w14:textId="77777777" w:rsidR="00D40E4A" w:rsidRPr="00A07338" w:rsidRDefault="00B77817">
            <w:pPr>
              <w:rPr>
                <w:rFonts w:ascii="Arial" w:hAnsi="Arial" w:cs="Arial"/>
                <w:sz w:val="18"/>
                <w:szCs w:val="18"/>
              </w:rPr>
            </w:pPr>
            <w:r w:rsidRPr="00A07338">
              <w:rPr>
                <w:rFonts w:ascii="Arial" w:hAnsi="Arial" w:cs="Arial"/>
                <w:sz w:val="18"/>
                <w:szCs w:val="18"/>
              </w:rPr>
              <w:t>local_date</w:t>
            </w:r>
          </w:p>
        </w:tc>
        <w:tc>
          <w:tcPr>
            <w:tcW w:w="2016" w:type="dxa"/>
          </w:tcPr>
          <w:p w14:paraId="305298E0" w14:textId="77777777" w:rsidR="00D40E4A" w:rsidRPr="00A07338" w:rsidRDefault="00B77817">
            <w:pPr>
              <w:rPr>
                <w:rFonts w:ascii="Arial" w:hAnsi="Arial" w:cs="Arial"/>
                <w:sz w:val="18"/>
                <w:szCs w:val="18"/>
              </w:rPr>
            </w:pPr>
            <w:r w:rsidRPr="00A07338">
              <w:rPr>
                <w:rFonts w:ascii="Arial" w:hAnsi="Arial" w:cs="Arial"/>
                <w:sz w:val="18"/>
                <w:szCs w:val="18"/>
              </w:rPr>
              <w:t>date</w:t>
            </w:r>
          </w:p>
        </w:tc>
        <w:tc>
          <w:tcPr>
            <w:tcW w:w="2160" w:type="dxa"/>
          </w:tcPr>
          <w:p w14:paraId="6BBF9D11"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30F99142" w14:textId="77777777" w:rsidR="00D40E4A" w:rsidRPr="00A07338" w:rsidRDefault="00B77817">
            <w:pPr>
              <w:rPr>
                <w:rFonts w:ascii="Arial" w:hAnsi="Arial" w:cs="Arial"/>
                <w:sz w:val="18"/>
                <w:szCs w:val="18"/>
              </w:rPr>
            </w:pPr>
            <w:r w:rsidRPr="00A07338">
              <w:rPr>
                <w:rFonts w:ascii="Arial" w:hAnsi="Arial" w:cs="Arial"/>
                <w:sz w:val="18"/>
                <w:szCs w:val="18"/>
              </w:rPr>
              <w:t>User local date.</w:t>
            </w:r>
          </w:p>
        </w:tc>
      </w:tr>
      <w:tr w:rsidR="00D40E4A" w:rsidRPr="00A07338" w14:paraId="3A19C6A1" w14:textId="77777777">
        <w:trPr>
          <w:jc w:val="center"/>
        </w:trPr>
        <w:tc>
          <w:tcPr>
            <w:tcW w:w="2448" w:type="dxa"/>
          </w:tcPr>
          <w:p w14:paraId="3451B30C" w14:textId="77777777" w:rsidR="00D40E4A" w:rsidRPr="00A07338" w:rsidRDefault="00B77817">
            <w:pPr>
              <w:rPr>
                <w:rFonts w:ascii="Arial" w:hAnsi="Arial" w:cs="Arial"/>
                <w:sz w:val="18"/>
                <w:szCs w:val="18"/>
              </w:rPr>
            </w:pPr>
            <w:r w:rsidRPr="00A07338">
              <w:rPr>
                <w:rFonts w:ascii="Arial" w:hAnsi="Arial" w:cs="Arial"/>
                <w:sz w:val="18"/>
                <w:szCs w:val="18"/>
              </w:rPr>
              <w:t>time</w:t>
            </w:r>
          </w:p>
        </w:tc>
        <w:tc>
          <w:tcPr>
            <w:tcW w:w="2016" w:type="dxa"/>
          </w:tcPr>
          <w:p w14:paraId="3D4EB37E" w14:textId="77777777" w:rsidR="00D40E4A" w:rsidRPr="00A07338" w:rsidRDefault="00B77817">
            <w:pPr>
              <w:rPr>
                <w:rFonts w:ascii="Arial" w:hAnsi="Arial" w:cs="Arial"/>
                <w:sz w:val="18"/>
                <w:szCs w:val="18"/>
              </w:rPr>
            </w:pPr>
            <w:r w:rsidRPr="00A07338">
              <w:rPr>
                <w:rFonts w:ascii="Arial" w:hAnsi="Arial" w:cs="Arial"/>
                <w:sz w:val="18"/>
                <w:szCs w:val="18"/>
              </w:rPr>
              <w:t>time / nullable</w:t>
            </w:r>
          </w:p>
        </w:tc>
        <w:tc>
          <w:tcPr>
            <w:tcW w:w="2160" w:type="dxa"/>
          </w:tcPr>
          <w:p w14:paraId="0F48C457" w14:textId="77777777" w:rsidR="00D40E4A" w:rsidRPr="00A07338" w:rsidRDefault="00B77817">
            <w:pPr>
              <w:rPr>
                <w:rFonts w:ascii="Arial" w:hAnsi="Arial" w:cs="Arial"/>
                <w:sz w:val="18"/>
                <w:szCs w:val="18"/>
              </w:rPr>
            </w:pPr>
            <w:r w:rsidRPr="00A07338">
              <w:rPr>
                <w:rFonts w:ascii="Arial" w:hAnsi="Arial" w:cs="Arial"/>
                <w:sz w:val="18"/>
                <w:szCs w:val="18"/>
              </w:rPr>
              <w:t>optional</w:t>
            </w:r>
          </w:p>
        </w:tc>
        <w:tc>
          <w:tcPr>
            <w:tcW w:w="3600" w:type="dxa"/>
          </w:tcPr>
          <w:p w14:paraId="75A0EFBB" w14:textId="77777777" w:rsidR="00D40E4A" w:rsidRPr="00A07338" w:rsidRDefault="00B77817">
            <w:pPr>
              <w:rPr>
                <w:rFonts w:ascii="Arial" w:hAnsi="Arial" w:cs="Arial"/>
                <w:sz w:val="18"/>
                <w:szCs w:val="18"/>
              </w:rPr>
            </w:pPr>
            <w:r w:rsidRPr="00A07338">
              <w:rPr>
                <w:rFonts w:ascii="Arial" w:hAnsi="Arial" w:cs="Arial"/>
                <w:sz w:val="18"/>
                <w:szCs w:val="18"/>
              </w:rPr>
              <w:t>Local event time, if applicable.</w:t>
            </w:r>
          </w:p>
        </w:tc>
      </w:tr>
      <w:tr w:rsidR="00D40E4A" w:rsidRPr="00A07338" w14:paraId="40DF2084" w14:textId="77777777">
        <w:trPr>
          <w:jc w:val="center"/>
        </w:trPr>
        <w:tc>
          <w:tcPr>
            <w:tcW w:w="2448" w:type="dxa"/>
          </w:tcPr>
          <w:p w14:paraId="09E5E555" w14:textId="77777777" w:rsidR="00D40E4A" w:rsidRPr="00A07338" w:rsidRDefault="00B77817">
            <w:pPr>
              <w:rPr>
                <w:rFonts w:ascii="Arial" w:hAnsi="Arial" w:cs="Arial"/>
                <w:sz w:val="18"/>
                <w:szCs w:val="18"/>
              </w:rPr>
            </w:pPr>
            <w:r w:rsidRPr="00A07338">
              <w:rPr>
                <w:rFonts w:ascii="Arial" w:hAnsi="Arial" w:cs="Arial"/>
                <w:sz w:val="18"/>
                <w:szCs w:val="18"/>
              </w:rPr>
              <w:t>timezone</w:t>
            </w:r>
          </w:p>
        </w:tc>
        <w:tc>
          <w:tcPr>
            <w:tcW w:w="2016" w:type="dxa"/>
          </w:tcPr>
          <w:p w14:paraId="539BB55C" w14:textId="77777777" w:rsidR="00D40E4A" w:rsidRPr="00A07338" w:rsidRDefault="00B77817">
            <w:pPr>
              <w:rPr>
                <w:rFonts w:ascii="Arial" w:hAnsi="Arial" w:cs="Arial"/>
                <w:sz w:val="18"/>
                <w:szCs w:val="18"/>
              </w:rPr>
            </w:pPr>
            <w:r w:rsidRPr="00A07338">
              <w:rPr>
                <w:rFonts w:ascii="Arial" w:hAnsi="Arial" w:cs="Arial"/>
                <w:sz w:val="18"/>
                <w:szCs w:val="18"/>
              </w:rPr>
              <w:t>string</w:t>
            </w:r>
          </w:p>
        </w:tc>
        <w:tc>
          <w:tcPr>
            <w:tcW w:w="2160" w:type="dxa"/>
          </w:tcPr>
          <w:p w14:paraId="17896F34"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0E7BDD22" w14:textId="77777777" w:rsidR="00D40E4A" w:rsidRPr="00A07338" w:rsidRDefault="00B77817">
            <w:pPr>
              <w:rPr>
                <w:rFonts w:ascii="Arial" w:hAnsi="Arial" w:cs="Arial"/>
                <w:sz w:val="18"/>
                <w:szCs w:val="18"/>
              </w:rPr>
            </w:pPr>
            <w:r w:rsidRPr="00A07338">
              <w:rPr>
                <w:rFonts w:ascii="Arial" w:hAnsi="Arial" w:cs="Arial"/>
                <w:sz w:val="18"/>
                <w:szCs w:val="18"/>
              </w:rPr>
              <w:t>User timezone.</w:t>
            </w:r>
          </w:p>
        </w:tc>
      </w:tr>
      <w:tr w:rsidR="00D40E4A" w:rsidRPr="00A07338" w14:paraId="5996B2AD" w14:textId="77777777">
        <w:trPr>
          <w:jc w:val="center"/>
        </w:trPr>
        <w:tc>
          <w:tcPr>
            <w:tcW w:w="2448" w:type="dxa"/>
          </w:tcPr>
          <w:p w14:paraId="4AEF4683" w14:textId="77777777" w:rsidR="00D40E4A" w:rsidRPr="00A07338" w:rsidRDefault="00B77817">
            <w:pPr>
              <w:rPr>
                <w:rFonts w:ascii="Arial" w:hAnsi="Arial" w:cs="Arial"/>
                <w:sz w:val="18"/>
                <w:szCs w:val="18"/>
              </w:rPr>
            </w:pPr>
            <w:r w:rsidRPr="00A07338">
              <w:rPr>
                <w:rFonts w:ascii="Arial" w:hAnsi="Arial" w:cs="Arial"/>
                <w:sz w:val="18"/>
                <w:szCs w:val="18"/>
              </w:rPr>
              <w:t>assistant_chat_id / topic_id</w:t>
            </w:r>
          </w:p>
        </w:tc>
        <w:tc>
          <w:tcPr>
            <w:tcW w:w="2016" w:type="dxa"/>
          </w:tcPr>
          <w:p w14:paraId="5870F245" w14:textId="77777777" w:rsidR="00D40E4A" w:rsidRPr="00A07338" w:rsidRDefault="00B77817">
            <w:pPr>
              <w:rPr>
                <w:rFonts w:ascii="Arial" w:hAnsi="Arial" w:cs="Arial"/>
                <w:sz w:val="18"/>
                <w:szCs w:val="18"/>
              </w:rPr>
            </w:pPr>
            <w:r w:rsidRPr="00A07338">
              <w:rPr>
                <w:rFonts w:ascii="Arial" w:hAnsi="Arial" w:cs="Arial"/>
                <w:sz w:val="18"/>
                <w:szCs w:val="18"/>
              </w:rPr>
              <w:t>uuid / string / nullable</w:t>
            </w:r>
          </w:p>
        </w:tc>
        <w:tc>
          <w:tcPr>
            <w:tcW w:w="2160" w:type="dxa"/>
          </w:tcPr>
          <w:p w14:paraId="000B2360" w14:textId="77777777" w:rsidR="00D40E4A" w:rsidRPr="00A07338" w:rsidRDefault="00B77817">
            <w:pPr>
              <w:rPr>
                <w:rFonts w:ascii="Arial" w:hAnsi="Arial" w:cs="Arial"/>
                <w:sz w:val="18"/>
                <w:szCs w:val="18"/>
              </w:rPr>
            </w:pPr>
            <w:r w:rsidRPr="00A07338">
              <w:rPr>
                <w:rFonts w:ascii="Arial" w:hAnsi="Arial" w:cs="Arial"/>
                <w:sz w:val="18"/>
                <w:szCs w:val="18"/>
              </w:rPr>
              <w:t>if created from Assistant</w:t>
            </w:r>
          </w:p>
        </w:tc>
        <w:tc>
          <w:tcPr>
            <w:tcW w:w="3600" w:type="dxa"/>
          </w:tcPr>
          <w:p w14:paraId="4658D957" w14:textId="77777777" w:rsidR="00D40E4A" w:rsidRPr="00A07338" w:rsidRDefault="00B77817">
            <w:pPr>
              <w:rPr>
                <w:rFonts w:ascii="Arial" w:hAnsi="Arial" w:cs="Arial"/>
                <w:sz w:val="18"/>
                <w:szCs w:val="18"/>
              </w:rPr>
            </w:pPr>
            <w:r w:rsidRPr="00A07338">
              <w:rPr>
                <w:rFonts w:ascii="Arial" w:hAnsi="Arial" w:cs="Arial"/>
                <w:sz w:val="18"/>
                <w:szCs w:val="18"/>
              </w:rPr>
              <w:t xml:space="preserve">Link to Assistant </w:t>
            </w:r>
            <w:r w:rsidRPr="00A07338">
              <w:rPr>
                <w:rFonts w:ascii="Arial" w:hAnsi="Arial" w:cs="Arial"/>
                <w:sz w:val="18"/>
                <w:szCs w:val="18"/>
              </w:rPr>
              <w:t>topic.</w:t>
            </w:r>
          </w:p>
        </w:tc>
      </w:tr>
      <w:tr w:rsidR="00D40E4A" w:rsidRPr="00A07338" w14:paraId="3C6B6BE8" w14:textId="77777777">
        <w:trPr>
          <w:jc w:val="center"/>
        </w:trPr>
        <w:tc>
          <w:tcPr>
            <w:tcW w:w="2448" w:type="dxa"/>
          </w:tcPr>
          <w:p w14:paraId="055176AF" w14:textId="77777777" w:rsidR="00D40E4A" w:rsidRPr="00A07338" w:rsidRDefault="00B77817">
            <w:pPr>
              <w:rPr>
                <w:rFonts w:ascii="Arial" w:hAnsi="Arial" w:cs="Arial"/>
                <w:sz w:val="18"/>
                <w:szCs w:val="18"/>
              </w:rPr>
            </w:pPr>
            <w:r w:rsidRPr="00A07338">
              <w:rPr>
                <w:rFonts w:ascii="Arial" w:hAnsi="Arial" w:cs="Arial"/>
                <w:sz w:val="18"/>
                <w:szCs w:val="18"/>
              </w:rPr>
              <w:t>assistant_message_id</w:t>
            </w:r>
          </w:p>
        </w:tc>
        <w:tc>
          <w:tcPr>
            <w:tcW w:w="2016" w:type="dxa"/>
          </w:tcPr>
          <w:p w14:paraId="2142D744" w14:textId="77777777" w:rsidR="00D40E4A" w:rsidRPr="00A07338" w:rsidRDefault="00B77817">
            <w:pPr>
              <w:rPr>
                <w:rFonts w:ascii="Arial" w:hAnsi="Arial" w:cs="Arial"/>
                <w:sz w:val="18"/>
                <w:szCs w:val="18"/>
              </w:rPr>
            </w:pPr>
            <w:r w:rsidRPr="00A07338">
              <w:rPr>
                <w:rFonts w:ascii="Arial" w:hAnsi="Arial" w:cs="Arial"/>
                <w:sz w:val="18"/>
                <w:szCs w:val="18"/>
              </w:rPr>
              <w:t>uuid / string / nullable</w:t>
            </w:r>
          </w:p>
        </w:tc>
        <w:tc>
          <w:tcPr>
            <w:tcW w:w="2160" w:type="dxa"/>
          </w:tcPr>
          <w:p w14:paraId="1C490E51" w14:textId="77777777" w:rsidR="00D40E4A" w:rsidRPr="00A07338" w:rsidRDefault="00B77817">
            <w:pPr>
              <w:rPr>
                <w:rFonts w:ascii="Arial" w:hAnsi="Arial" w:cs="Arial"/>
                <w:sz w:val="18"/>
                <w:szCs w:val="18"/>
              </w:rPr>
            </w:pPr>
            <w:r w:rsidRPr="00A07338">
              <w:rPr>
                <w:rFonts w:ascii="Arial" w:hAnsi="Arial" w:cs="Arial"/>
                <w:sz w:val="18"/>
                <w:szCs w:val="18"/>
              </w:rPr>
              <w:t>if created from message</w:t>
            </w:r>
          </w:p>
        </w:tc>
        <w:tc>
          <w:tcPr>
            <w:tcW w:w="3600" w:type="dxa"/>
          </w:tcPr>
          <w:p w14:paraId="39B6FF42" w14:textId="77777777" w:rsidR="00D40E4A" w:rsidRPr="00A07338" w:rsidRDefault="00B77817">
            <w:pPr>
              <w:rPr>
                <w:rFonts w:ascii="Arial" w:hAnsi="Arial" w:cs="Arial"/>
                <w:sz w:val="18"/>
                <w:szCs w:val="18"/>
              </w:rPr>
            </w:pPr>
            <w:r w:rsidRPr="00A07338">
              <w:rPr>
                <w:rFonts w:ascii="Arial" w:hAnsi="Arial" w:cs="Arial"/>
                <w:sz w:val="18"/>
                <w:szCs w:val="18"/>
              </w:rPr>
              <w:t>Link to Assistant message.</w:t>
            </w:r>
          </w:p>
        </w:tc>
      </w:tr>
      <w:tr w:rsidR="00D40E4A" w:rsidRPr="00A07338" w14:paraId="6415E91B" w14:textId="77777777">
        <w:trPr>
          <w:jc w:val="center"/>
        </w:trPr>
        <w:tc>
          <w:tcPr>
            <w:tcW w:w="2448" w:type="dxa"/>
          </w:tcPr>
          <w:p w14:paraId="00177076" w14:textId="77777777" w:rsidR="00D40E4A" w:rsidRPr="00A07338" w:rsidRDefault="00B77817">
            <w:pPr>
              <w:rPr>
                <w:rFonts w:ascii="Arial" w:hAnsi="Arial" w:cs="Arial"/>
                <w:sz w:val="18"/>
                <w:szCs w:val="18"/>
              </w:rPr>
            </w:pPr>
            <w:r w:rsidRPr="00A07338">
              <w:rPr>
                <w:rFonts w:ascii="Arial" w:hAnsi="Arial" w:cs="Arial"/>
                <w:sz w:val="18"/>
                <w:szCs w:val="18"/>
              </w:rPr>
              <w:t>draft_id / pending_action_id</w:t>
            </w:r>
          </w:p>
        </w:tc>
        <w:tc>
          <w:tcPr>
            <w:tcW w:w="2016" w:type="dxa"/>
          </w:tcPr>
          <w:p w14:paraId="1E4215CB" w14:textId="77777777" w:rsidR="00D40E4A" w:rsidRPr="00A07338" w:rsidRDefault="00B77817">
            <w:pPr>
              <w:rPr>
                <w:rFonts w:ascii="Arial" w:hAnsi="Arial" w:cs="Arial"/>
                <w:sz w:val="18"/>
                <w:szCs w:val="18"/>
              </w:rPr>
            </w:pPr>
            <w:r w:rsidRPr="00A07338">
              <w:rPr>
                <w:rFonts w:ascii="Arial" w:hAnsi="Arial" w:cs="Arial"/>
                <w:sz w:val="18"/>
                <w:szCs w:val="18"/>
              </w:rPr>
              <w:t>uuid / string / nullable</w:t>
            </w:r>
          </w:p>
        </w:tc>
        <w:tc>
          <w:tcPr>
            <w:tcW w:w="2160" w:type="dxa"/>
          </w:tcPr>
          <w:p w14:paraId="684AC5B1" w14:textId="77777777" w:rsidR="00D40E4A" w:rsidRPr="00A07338" w:rsidRDefault="00B77817">
            <w:pPr>
              <w:rPr>
                <w:rFonts w:ascii="Arial" w:hAnsi="Arial" w:cs="Arial"/>
                <w:sz w:val="18"/>
                <w:szCs w:val="18"/>
              </w:rPr>
            </w:pPr>
            <w:r w:rsidRPr="00A07338">
              <w:rPr>
                <w:rFonts w:ascii="Arial" w:hAnsi="Arial" w:cs="Arial"/>
                <w:sz w:val="18"/>
                <w:szCs w:val="18"/>
              </w:rPr>
              <w:t>before saving</w:t>
            </w:r>
          </w:p>
        </w:tc>
        <w:tc>
          <w:tcPr>
            <w:tcW w:w="3600" w:type="dxa"/>
          </w:tcPr>
          <w:p w14:paraId="178F0094" w14:textId="77777777" w:rsidR="00D40E4A" w:rsidRPr="00A07338" w:rsidRDefault="00B77817">
            <w:pPr>
              <w:rPr>
                <w:rFonts w:ascii="Arial" w:hAnsi="Arial" w:cs="Arial"/>
                <w:sz w:val="18"/>
                <w:szCs w:val="18"/>
              </w:rPr>
            </w:pPr>
            <w:r w:rsidRPr="00A07338">
              <w:rPr>
                <w:rFonts w:ascii="Arial" w:hAnsi="Arial" w:cs="Arial"/>
                <w:sz w:val="18"/>
                <w:szCs w:val="18"/>
              </w:rPr>
              <w:t>Link to draft.</w:t>
            </w:r>
          </w:p>
        </w:tc>
      </w:tr>
      <w:tr w:rsidR="00D40E4A" w:rsidRPr="00A07338" w14:paraId="1F1C7495" w14:textId="77777777">
        <w:trPr>
          <w:jc w:val="center"/>
        </w:trPr>
        <w:tc>
          <w:tcPr>
            <w:tcW w:w="2448" w:type="dxa"/>
          </w:tcPr>
          <w:p w14:paraId="379CAB9E" w14:textId="77777777" w:rsidR="00D40E4A" w:rsidRPr="00A07338" w:rsidRDefault="00B77817">
            <w:pPr>
              <w:rPr>
                <w:rFonts w:ascii="Arial" w:hAnsi="Arial" w:cs="Arial"/>
                <w:sz w:val="18"/>
                <w:szCs w:val="18"/>
              </w:rPr>
            </w:pPr>
            <w:r w:rsidRPr="00A07338">
              <w:rPr>
                <w:rFonts w:ascii="Arial" w:hAnsi="Arial" w:cs="Arial"/>
                <w:sz w:val="18"/>
                <w:szCs w:val="18"/>
              </w:rPr>
              <w:t>health_entry_id</w:t>
            </w:r>
          </w:p>
        </w:tc>
        <w:tc>
          <w:tcPr>
            <w:tcW w:w="2016" w:type="dxa"/>
          </w:tcPr>
          <w:p w14:paraId="10709B14" w14:textId="77777777" w:rsidR="00D40E4A" w:rsidRPr="00A07338" w:rsidRDefault="00B77817">
            <w:pPr>
              <w:rPr>
                <w:rFonts w:ascii="Arial" w:hAnsi="Arial" w:cs="Arial"/>
                <w:sz w:val="18"/>
                <w:szCs w:val="18"/>
              </w:rPr>
            </w:pPr>
            <w:r w:rsidRPr="00A07338">
              <w:rPr>
                <w:rFonts w:ascii="Arial" w:hAnsi="Arial" w:cs="Arial"/>
                <w:sz w:val="18"/>
                <w:szCs w:val="18"/>
              </w:rPr>
              <w:t>uuid / string / nullable</w:t>
            </w:r>
          </w:p>
        </w:tc>
        <w:tc>
          <w:tcPr>
            <w:tcW w:w="2160" w:type="dxa"/>
          </w:tcPr>
          <w:p w14:paraId="4AF9F71A" w14:textId="77777777" w:rsidR="00D40E4A" w:rsidRPr="00A07338" w:rsidRDefault="00B77817">
            <w:pPr>
              <w:rPr>
                <w:rFonts w:ascii="Arial" w:hAnsi="Arial" w:cs="Arial"/>
                <w:sz w:val="18"/>
                <w:szCs w:val="18"/>
              </w:rPr>
            </w:pPr>
            <w:r w:rsidRPr="00A07338">
              <w:rPr>
                <w:rFonts w:ascii="Arial" w:hAnsi="Arial" w:cs="Arial"/>
                <w:sz w:val="18"/>
                <w:szCs w:val="18"/>
              </w:rPr>
              <w:t xml:space="preserve">if Health link </w:t>
            </w:r>
            <w:r w:rsidRPr="00A07338">
              <w:rPr>
                <w:rFonts w:ascii="Arial" w:hAnsi="Arial" w:cs="Arial"/>
                <w:sz w:val="18"/>
                <w:szCs w:val="18"/>
              </w:rPr>
              <w:t>exists</w:t>
            </w:r>
          </w:p>
        </w:tc>
        <w:tc>
          <w:tcPr>
            <w:tcW w:w="3600" w:type="dxa"/>
          </w:tcPr>
          <w:p w14:paraId="72897A0F" w14:textId="77777777" w:rsidR="00D40E4A" w:rsidRPr="00A07338" w:rsidRDefault="00B77817">
            <w:pPr>
              <w:rPr>
                <w:rFonts w:ascii="Arial" w:hAnsi="Arial" w:cs="Arial"/>
                <w:sz w:val="18"/>
                <w:szCs w:val="18"/>
              </w:rPr>
            </w:pPr>
            <w:r w:rsidRPr="00A07338">
              <w:rPr>
                <w:rFonts w:ascii="Arial" w:hAnsi="Arial" w:cs="Arial"/>
                <w:sz w:val="18"/>
                <w:szCs w:val="18"/>
              </w:rPr>
              <w:t>Link to Health.</w:t>
            </w:r>
          </w:p>
        </w:tc>
      </w:tr>
      <w:tr w:rsidR="00D40E4A" w:rsidRPr="00A07338" w14:paraId="57EAE047" w14:textId="77777777">
        <w:trPr>
          <w:jc w:val="center"/>
        </w:trPr>
        <w:tc>
          <w:tcPr>
            <w:tcW w:w="2448" w:type="dxa"/>
          </w:tcPr>
          <w:p w14:paraId="21B13798" w14:textId="77777777" w:rsidR="00D40E4A" w:rsidRPr="00A07338" w:rsidRDefault="00B77817">
            <w:pPr>
              <w:rPr>
                <w:rFonts w:ascii="Arial" w:hAnsi="Arial" w:cs="Arial"/>
                <w:sz w:val="18"/>
                <w:szCs w:val="18"/>
              </w:rPr>
            </w:pPr>
            <w:r w:rsidRPr="00A07338">
              <w:rPr>
                <w:rFonts w:ascii="Arial" w:hAnsi="Arial" w:cs="Arial"/>
                <w:sz w:val="18"/>
                <w:szCs w:val="18"/>
              </w:rPr>
              <w:t>calorie_entry_id</w:t>
            </w:r>
          </w:p>
        </w:tc>
        <w:tc>
          <w:tcPr>
            <w:tcW w:w="2016" w:type="dxa"/>
          </w:tcPr>
          <w:p w14:paraId="26AE964A" w14:textId="77777777" w:rsidR="00D40E4A" w:rsidRPr="00A07338" w:rsidRDefault="00B77817">
            <w:pPr>
              <w:rPr>
                <w:rFonts w:ascii="Arial" w:hAnsi="Arial" w:cs="Arial"/>
                <w:sz w:val="18"/>
                <w:szCs w:val="18"/>
              </w:rPr>
            </w:pPr>
            <w:r w:rsidRPr="00A07338">
              <w:rPr>
                <w:rFonts w:ascii="Arial" w:hAnsi="Arial" w:cs="Arial"/>
                <w:sz w:val="18"/>
                <w:szCs w:val="18"/>
              </w:rPr>
              <w:t>uuid / string / nullable</w:t>
            </w:r>
          </w:p>
        </w:tc>
        <w:tc>
          <w:tcPr>
            <w:tcW w:w="2160" w:type="dxa"/>
          </w:tcPr>
          <w:p w14:paraId="12C86715" w14:textId="77777777" w:rsidR="00D40E4A" w:rsidRPr="00A07338" w:rsidRDefault="00B77817">
            <w:pPr>
              <w:rPr>
                <w:rFonts w:ascii="Arial" w:hAnsi="Arial" w:cs="Arial"/>
                <w:sz w:val="18"/>
                <w:szCs w:val="18"/>
              </w:rPr>
            </w:pPr>
            <w:r w:rsidRPr="00A07338">
              <w:rPr>
                <w:rFonts w:ascii="Arial" w:hAnsi="Arial" w:cs="Arial"/>
                <w:sz w:val="18"/>
                <w:szCs w:val="18"/>
              </w:rPr>
              <w:t>if it is meal / food</w:t>
            </w:r>
          </w:p>
        </w:tc>
        <w:tc>
          <w:tcPr>
            <w:tcW w:w="3600" w:type="dxa"/>
          </w:tcPr>
          <w:p w14:paraId="2D274E12" w14:textId="77777777" w:rsidR="00D40E4A" w:rsidRPr="00A07338" w:rsidRDefault="00B77817">
            <w:pPr>
              <w:rPr>
                <w:rFonts w:ascii="Arial" w:hAnsi="Arial" w:cs="Arial"/>
                <w:sz w:val="18"/>
                <w:szCs w:val="18"/>
              </w:rPr>
            </w:pPr>
            <w:r w:rsidRPr="00A07338">
              <w:rPr>
                <w:rFonts w:ascii="Arial" w:hAnsi="Arial" w:cs="Arial"/>
                <w:sz w:val="18"/>
                <w:szCs w:val="18"/>
              </w:rPr>
              <w:t>Link to calorie record.</w:t>
            </w:r>
          </w:p>
        </w:tc>
      </w:tr>
      <w:tr w:rsidR="00D40E4A" w:rsidRPr="00A07338" w14:paraId="53CD8A6D" w14:textId="77777777">
        <w:trPr>
          <w:jc w:val="center"/>
        </w:trPr>
        <w:tc>
          <w:tcPr>
            <w:tcW w:w="2448" w:type="dxa"/>
          </w:tcPr>
          <w:p w14:paraId="68AAF887" w14:textId="77777777" w:rsidR="00D40E4A" w:rsidRPr="00A07338" w:rsidRDefault="00B77817">
            <w:pPr>
              <w:rPr>
                <w:rFonts w:ascii="Arial" w:hAnsi="Arial" w:cs="Arial"/>
                <w:sz w:val="18"/>
                <w:szCs w:val="18"/>
              </w:rPr>
            </w:pPr>
            <w:r w:rsidRPr="00A07338">
              <w:rPr>
                <w:rFonts w:ascii="Arial" w:hAnsi="Arial" w:cs="Arial"/>
                <w:sz w:val="18"/>
                <w:szCs w:val="18"/>
              </w:rPr>
              <w:t>emotion_try_on_result_id</w:t>
            </w:r>
          </w:p>
        </w:tc>
        <w:tc>
          <w:tcPr>
            <w:tcW w:w="2016" w:type="dxa"/>
          </w:tcPr>
          <w:p w14:paraId="020D5319" w14:textId="77777777" w:rsidR="00D40E4A" w:rsidRPr="00A07338" w:rsidRDefault="00B77817">
            <w:pPr>
              <w:rPr>
                <w:rFonts w:ascii="Arial" w:hAnsi="Arial" w:cs="Arial"/>
                <w:sz w:val="18"/>
                <w:szCs w:val="18"/>
              </w:rPr>
            </w:pPr>
            <w:r w:rsidRPr="00A07338">
              <w:rPr>
                <w:rFonts w:ascii="Arial" w:hAnsi="Arial" w:cs="Arial"/>
                <w:sz w:val="18"/>
                <w:szCs w:val="18"/>
              </w:rPr>
              <w:t>uuid / string / nullable</w:t>
            </w:r>
          </w:p>
        </w:tc>
        <w:tc>
          <w:tcPr>
            <w:tcW w:w="2160" w:type="dxa"/>
          </w:tcPr>
          <w:p w14:paraId="5439A9D1" w14:textId="77777777" w:rsidR="00D40E4A" w:rsidRPr="00A07338" w:rsidRDefault="00B77817">
            <w:pPr>
              <w:rPr>
                <w:rFonts w:ascii="Arial" w:hAnsi="Arial" w:cs="Arial"/>
                <w:sz w:val="18"/>
                <w:szCs w:val="18"/>
              </w:rPr>
            </w:pPr>
            <w:r w:rsidRPr="00A07338">
              <w:rPr>
                <w:rFonts w:ascii="Arial" w:hAnsi="Arial" w:cs="Arial"/>
                <w:sz w:val="18"/>
                <w:szCs w:val="18"/>
              </w:rPr>
              <w:t>if try-on result exists</w:t>
            </w:r>
          </w:p>
        </w:tc>
        <w:tc>
          <w:tcPr>
            <w:tcW w:w="3600" w:type="dxa"/>
          </w:tcPr>
          <w:p w14:paraId="4334988F" w14:textId="77777777" w:rsidR="00D40E4A" w:rsidRPr="00A07338" w:rsidRDefault="00B77817">
            <w:pPr>
              <w:rPr>
                <w:rFonts w:ascii="Arial" w:hAnsi="Arial" w:cs="Arial"/>
                <w:sz w:val="18"/>
                <w:szCs w:val="18"/>
              </w:rPr>
            </w:pPr>
            <w:r w:rsidRPr="00A07338">
              <w:rPr>
                <w:rFonts w:ascii="Arial" w:hAnsi="Arial" w:cs="Arial"/>
                <w:sz w:val="18"/>
                <w:szCs w:val="18"/>
              </w:rPr>
              <w:t>Link to Emotion Try-On result.</w:t>
            </w:r>
          </w:p>
        </w:tc>
      </w:tr>
      <w:tr w:rsidR="00D40E4A" w:rsidRPr="00A07338" w14:paraId="2A78B7BB" w14:textId="77777777">
        <w:trPr>
          <w:jc w:val="center"/>
        </w:trPr>
        <w:tc>
          <w:tcPr>
            <w:tcW w:w="2448" w:type="dxa"/>
          </w:tcPr>
          <w:p w14:paraId="0F4467B2" w14:textId="77777777" w:rsidR="00D40E4A" w:rsidRPr="00A07338" w:rsidRDefault="00B77817">
            <w:pPr>
              <w:rPr>
                <w:rFonts w:ascii="Arial" w:hAnsi="Arial" w:cs="Arial"/>
                <w:sz w:val="18"/>
                <w:szCs w:val="18"/>
              </w:rPr>
            </w:pPr>
            <w:r w:rsidRPr="00A07338">
              <w:rPr>
                <w:rFonts w:ascii="Arial" w:hAnsi="Arial" w:cs="Arial"/>
                <w:sz w:val="18"/>
                <w:szCs w:val="18"/>
              </w:rPr>
              <w:t>created_at / updated_at</w:t>
            </w:r>
          </w:p>
        </w:tc>
        <w:tc>
          <w:tcPr>
            <w:tcW w:w="2016" w:type="dxa"/>
          </w:tcPr>
          <w:p w14:paraId="4E4AC0F3" w14:textId="77777777" w:rsidR="00D40E4A" w:rsidRPr="00A07338" w:rsidRDefault="00B77817">
            <w:pPr>
              <w:rPr>
                <w:rFonts w:ascii="Arial" w:hAnsi="Arial" w:cs="Arial"/>
                <w:sz w:val="18"/>
                <w:szCs w:val="18"/>
              </w:rPr>
            </w:pPr>
            <w:r w:rsidRPr="00A07338">
              <w:rPr>
                <w:rFonts w:ascii="Arial" w:hAnsi="Arial" w:cs="Arial"/>
                <w:sz w:val="18"/>
                <w:szCs w:val="18"/>
              </w:rPr>
              <w:t>datetime UTC</w:t>
            </w:r>
          </w:p>
        </w:tc>
        <w:tc>
          <w:tcPr>
            <w:tcW w:w="2160" w:type="dxa"/>
          </w:tcPr>
          <w:p w14:paraId="24D90757"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34FB5F03" w14:textId="77777777" w:rsidR="00D40E4A" w:rsidRPr="00A07338" w:rsidRDefault="00B77817">
            <w:pPr>
              <w:rPr>
                <w:rFonts w:ascii="Arial" w:hAnsi="Arial" w:cs="Arial"/>
                <w:sz w:val="18"/>
                <w:szCs w:val="18"/>
              </w:rPr>
            </w:pPr>
            <w:r w:rsidRPr="00A07338">
              <w:rPr>
                <w:rFonts w:ascii="Arial" w:hAnsi="Arial" w:cs="Arial"/>
                <w:sz w:val="18"/>
                <w:szCs w:val="18"/>
              </w:rPr>
              <w:t>Service timestamps.</w:t>
            </w:r>
          </w:p>
        </w:tc>
      </w:tr>
      <w:tr w:rsidR="00D40E4A" w:rsidRPr="00A07338" w14:paraId="2D31A57E" w14:textId="77777777">
        <w:trPr>
          <w:jc w:val="center"/>
        </w:trPr>
        <w:tc>
          <w:tcPr>
            <w:tcW w:w="2448" w:type="dxa"/>
          </w:tcPr>
          <w:p w14:paraId="742D38E7" w14:textId="77777777" w:rsidR="00D40E4A" w:rsidRPr="00A07338" w:rsidRDefault="00B77817">
            <w:pPr>
              <w:rPr>
                <w:rFonts w:ascii="Arial" w:hAnsi="Arial" w:cs="Arial"/>
                <w:sz w:val="18"/>
                <w:szCs w:val="18"/>
              </w:rPr>
            </w:pPr>
            <w:r w:rsidRPr="00A07338">
              <w:rPr>
                <w:rFonts w:ascii="Arial" w:hAnsi="Arial" w:cs="Arial"/>
                <w:sz w:val="18"/>
                <w:szCs w:val="18"/>
              </w:rPr>
              <w:t>confirmed_at / cancelled_at</w:t>
            </w:r>
          </w:p>
        </w:tc>
        <w:tc>
          <w:tcPr>
            <w:tcW w:w="2016" w:type="dxa"/>
          </w:tcPr>
          <w:p w14:paraId="05ECEA10" w14:textId="77777777" w:rsidR="00D40E4A" w:rsidRPr="00A07338" w:rsidRDefault="00B77817">
            <w:pPr>
              <w:rPr>
                <w:rFonts w:ascii="Arial" w:hAnsi="Arial" w:cs="Arial"/>
                <w:sz w:val="18"/>
                <w:szCs w:val="18"/>
              </w:rPr>
            </w:pPr>
            <w:r w:rsidRPr="00A07338">
              <w:rPr>
                <w:rFonts w:ascii="Arial" w:hAnsi="Arial" w:cs="Arial"/>
                <w:sz w:val="18"/>
                <w:szCs w:val="18"/>
              </w:rPr>
              <w:t>datetime UTC / nullable</w:t>
            </w:r>
          </w:p>
        </w:tc>
        <w:tc>
          <w:tcPr>
            <w:tcW w:w="2160" w:type="dxa"/>
          </w:tcPr>
          <w:p w14:paraId="6CDC09E7" w14:textId="77777777" w:rsidR="00D40E4A" w:rsidRPr="00A07338" w:rsidRDefault="00B77817">
            <w:pPr>
              <w:rPr>
                <w:rFonts w:ascii="Arial" w:hAnsi="Arial" w:cs="Arial"/>
                <w:sz w:val="18"/>
                <w:szCs w:val="18"/>
              </w:rPr>
            </w:pPr>
            <w:r w:rsidRPr="00A07338">
              <w:rPr>
                <w:rFonts w:ascii="Arial" w:hAnsi="Arial" w:cs="Arial"/>
                <w:sz w:val="18"/>
                <w:szCs w:val="18"/>
              </w:rPr>
              <w:t>depending on status</w:t>
            </w:r>
          </w:p>
        </w:tc>
        <w:tc>
          <w:tcPr>
            <w:tcW w:w="3600" w:type="dxa"/>
          </w:tcPr>
          <w:p w14:paraId="5074D58F" w14:textId="77777777" w:rsidR="00D40E4A" w:rsidRPr="00A07338" w:rsidRDefault="00B77817">
            <w:pPr>
              <w:rPr>
                <w:rFonts w:ascii="Arial" w:hAnsi="Arial" w:cs="Arial"/>
                <w:sz w:val="18"/>
                <w:szCs w:val="18"/>
              </w:rPr>
            </w:pPr>
            <w:r w:rsidRPr="00A07338">
              <w:rPr>
                <w:rFonts w:ascii="Arial" w:hAnsi="Arial" w:cs="Arial"/>
                <w:sz w:val="18"/>
                <w:szCs w:val="18"/>
              </w:rPr>
              <w:t>Confirmation or cancellation timestamps.</w:t>
            </w:r>
          </w:p>
        </w:tc>
      </w:tr>
    </w:tbl>
    <w:p w14:paraId="64A6A4BE" w14:textId="77777777" w:rsidR="00D40E4A" w:rsidRPr="00A07338" w:rsidRDefault="00D40E4A">
      <w:pPr>
        <w:spacing w:after="40"/>
        <w:rPr>
          <w:rFonts w:ascii="Arial" w:hAnsi="Arial" w:cs="Arial"/>
          <w:sz w:val="18"/>
          <w:szCs w:val="18"/>
        </w:rPr>
      </w:pPr>
    </w:p>
    <w:p w14:paraId="680B0249" w14:textId="77777777" w:rsidR="00D40E4A" w:rsidRPr="00A07338" w:rsidRDefault="00B77817">
      <w:pPr>
        <w:spacing w:after="60"/>
        <w:rPr>
          <w:rFonts w:ascii="Arial" w:hAnsi="Arial" w:cs="Arial"/>
          <w:sz w:val="18"/>
          <w:szCs w:val="18"/>
        </w:rPr>
      </w:pPr>
      <w:r w:rsidRPr="00A07338">
        <w:rPr>
          <w:rFonts w:ascii="Arial" w:hAnsi="Arial" w:cs="Arial"/>
          <w:sz w:val="18"/>
          <w:szCs w:val="18"/>
        </w:rPr>
        <w:t>EventCard relationships: one user may have many EventCards; one EventCard may be linked to one Dra</w:t>
      </w:r>
      <w:r w:rsidRPr="00A07338">
        <w:rPr>
          <w:rFonts w:ascii="Arial" w:hAnsi="Arial" w:cs="Arial"/>
          <w:sz w:val="18"/>
          <w:szCs w:val="18"/>
        </w:rPr>
        <w:t>ft / PendingAction before saving; one EventCard may have one CalorieEntry or one EmotionTryOnResult within the first release; deleting an Assistant topic does not delete the EventCard.</w:t>
      </w:r>
    </w:p>
    <w:p w14:paraId="09638EA1" w14:textId="77777777" w:rsidR="00D40E4A" w:rsidRPr="00A07338" w:rsidRDefault="00B77817">
      <w:pPr>
        <w:spacing w:after="60"/>
        <w:rPr>
          <w:rFonts w:ascii="Arial" w:hAnsi="Arial" w:cs="Arial"/>
          <w:sz w:val="18"/>
          <w:szCs w:val="18"/>
        </w:rPr>
      </w:pPr>
      <w:r w:rsidRPr="00A07338">
        <w:rPr>
          <w:rFonts w:ascii="Arial" w:hAnsi="Arial" w:cs="Arial"/>
          <w:b/>
          <w:sz w:val="18"/>
          <w:szCs w:val="18"/>
        </w:rPr>
        <w:t>11.2. Draft / PendingAction</w:t>
      </w:r>
    </w:p>
    <w:p w14:paraId="4B635D60" w14:textId="77777777" w:rsidR="00D40E4A" w:rsidRPr="00A07338" w:rsidRDefault="00B77817">
      <w:pPr>
        <w:spacing w:after="60"/>
        <w:rPr>
          <w:rFonts w:ascii="Arial" w:hAnsi="Arial" w:cs="Arial"/>
          <w:sz w:val="18"/>
          <w:szCs w:val="18"/>
        </w:rPr>
      </w:pPr>
      <w:r w:rsidRPr="00A07338">
        <w:rPr>
          <w:rFonts w:ascii="Arial" w:hAnsi="Arial" w:cs="Arial"/>
          <w:sz w:val="18"/>
          <w:szCs w:val="18"/>
        </w:rPr>
        <w:t xml:space="preserve">Draft / PendingAction records an </w:t>
      </w:r>
      <w:r w:rsidRPr="00A07338">
        <w:rPr>
          <w:rFonts w:ascii="Arial" w:hAnsi="Arial" w:cs="Arial"/>
          <w:sz w:val="18"/>
          <w:szCs w:val="18"/>
        </w:rPr>
        <w:t>intermediate scenario result before user confirmation. It is needed for preview, editing, cancel and protection against silent saving.</w:t>
      </w:r>
    </w:p>
    <w:tbl>
      <w:tblPr>
        <w:tblStyle w:val="aff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448"/>
        <w:gridCol w:w="2016"/>
        <w:gridCol w:w="2160"/>
        <w:gridCol w:w="3600"/>
      </w:tblGrid>
      <w:tr w:rsidR="00D40E4A" w:rsidRPr="00A07338" w14:paraId="63FC8A64" w14:textId="77777777">
        <w:trPr>
          <w:jc w:val="center"/>
        </w:trPr>
        <w:tc>
          <w:tcPr>
            <w:tcW w:w="2448" w:type="dxa"/>
            <w:shd w:val="clear" w:color="auto" w:fill="D9EAF7"/>
          </w:tcPr>
          <w:p w14:paraId="3E021021" w14:textId="77777777" w:rsidR="00D40E4A" w:rsidRPr="00A07338" w:rsidRDefault="00B77817">
            <w:pPr>
              <w:rPr>
                <w:rFonts w:ascii="Arial" w:hAnsi="Arial" w:cs="Arial"/>
                <w:sz w:val="18"/>
                <w:szCs w:val="18"/>
              </w:rPr>
            </w:pPr>
            <w:r w:rsidRPr="00A07338">
              <w:rPr>
                <w:rFonts w:ascii="Arial" w:hAnsi="Arial" w:cs="Arial"/>
                <w:b/>
                <w:sz w:val="18"/>
                <w:szCs w:val="18"/>
              </w:rPr>
              <w:t>Field</w:t>
            </w:r>
          </w:p>
        </w:tc>
        <w:tc>
          <w:tcPr>
            <w:tcW w:w="2016" w:type="dxa"/>
            <w:shd w:val="clear" w:color="auto" w:fill="D9EAF7"/>
          </w:tcPr>
          <w:p w14:paraId="70319D2C" w14:textId="77777777" w:rsidR="00D40E4A" w:rsidRPr="00A07338" w:rsidRDefault="00B77817">
            <w:pPr>
              <w:rPr>
                <w:rFonts w:ascii="Arial" w:hAnsi="Arial" w:cs="Arial"/>
                <w:sz w:val="18"/>
                <w:szCs w:val="18"/>
              </w:rPr>
            </w:pPr>
            <w:r w:rsidRPr="00A07338">
              <w:rPr>
                <w:rFonts w:ascii="Arial" w:hAnsi="Arial" w:cs="Arial"/>
                <w:b/>
                <w:sz w:val="18"/>
                <w:szCs w:val="18"/>
              </w:rPr>
              <w:t>Type / Format</w:t>
            </w:r>
          </w:p>
        </w:tc>
        <w:tc>
          <w:tcPr>
            <w:tcW w:w="2160" w:type="dxa"/>
            <w:shd w:val="clear" w:color="auto" w:fill="D9EAF7"/>
          </w:tcPr>
          <w:p w14:paraId="3A67A35C" w14:textId="77777777" w:rsidR="00D40E4A" w:rsidRPr="00A07338" w:rsidRDefault="00B77817">
            <w:pPr>
              <w:rPr>
                <w:rFonts w:ascii="Arial" w:hAnsi="Arial" w:cs="Arial"/>
                <w:sz w:val="18"/>
                <w:szCs w:val="18"/>
              </w:rPr>
            </w:pPr>
            <w:r w:rsidRPr="00A07338">
              <w:rPr>
                <w:rFonts w:ascii="Arial" w:hAnsi="Arial" w:cs="Arial"/>
                <w:b/>
                <w:sz w:val="18"/>
                <w:szCs w:val="18"/>
              </w:rPr>
              <w:t>Mandatory</w:t>
            </w:r>
          </w:p>
        </w:tc>
        <w:tc>
          <w:tcPr>
            <w:tcW w:w="3600" w:type="dxa"/>
            <w:shd w:val="clear" w:color="auto" w:fill="D9EAF7"/>
          </w:tcPr>
          <w:p w14:paraId="34F2DC5C" w14:textId="77777777" w:rsidR="00D40E4A" w:rsidRPr="00A07338" w:rsidRDefault="00B77817">
            <w:pPr>
              <w:rPr>
                <w:rFonts w:ascii="Arial" w:hAnsi="Arial" w:cs="Arial"/>
                <w:sz w:val="18"/>
                <w:szCs w:val="18"/>
              </w:rPr>
            </w:pPr>
            <w:r w:rsidRPr="00A07338">
              <w:rPr>
                <w:rFonts w:ascii="Arial" w:hAnsi="Arial" w:cs="Arial"/>
                <w:b/>
                <w:sz w:val="18"/>
                <w:szCs w:val="18"/>
              </w:rPr>
              <w:t>Description</w:t>
            </w:r>
          </w:p>
        </w:tc>
      </w:tr>
      <w:tr w:rsidR="00D40E4A" w:rsidRPr="00A07338" w14:paraId="67F7AD0F" w14:textId="77777777">
        <w:trPr>
          <w:jc w:val="center"/>
        </w:trPr>
        <w:tc>
          <w:tcPr>
            <w:tcW w:w="2448" w:type="dxa"/>
          </w:tcPr>
          <w:p w14:paraId="6A55F76A" w14:textId="77777777" w:rsidR="00D40E4A" w:rsidRPr="00A07338" w:rsidRDefault="00B77817">
            <w:pPr>
              <w:rPr>
                <w:rFonts w:ascii="Arial" w:hAnsi="Arial" w:cs="Arial"/>
                <w:sz w:val="18"/>
                <w:szCs w:val="18"/>
              </w:rPr>
            </w:pPr>
            <w:r w:rsidRPr="00A07338">
              <w:rPr>
                <w:rFonts w:ascii="Arial" w:hAnsi="Arial" w:cs="Arial"/>
                <w:sz w:val="18"/>
                <w:szCs w:val="18"/>
              </w:rPr>
              <w:lastRenderedPageBreak/>
              <w:t>draft_id / pending_action_id</w:t>
            </w:r>
          </w:p>
        </w:tc>
        <w:tc>
          <w:tcPr>
            <w:tcW w:w="2016" w:type="dxa"/>
          </w:tcPr>
          <w:p w14:paraId="7F019C95" w14:textId="77777777" w:rsidR="00D40E4A" w:rsidRPr="00A07338" w:rsidRDefault="00B77817">
            <w:pPr>
              <w:rPr>
                <w:rFonts w:ascii="Arial" w:hAnsi="Arial" w:cs="Arial"/>
                <w:sz w:val="18"/>
                <w:szCs w:val="18"/>
              </w:rPr>
            </w:pPr>
            <w:r w:rsidRPr="00A07338">
              <w:rPr>
                <w:rFonts w:ascii="Arial" w:hAnsi="Arial" w:cs="Arial"/>
                <w:sz w:val="18"/>
                <w:szCs w:val="18"/>
              </w:rPr>
              <w:t>uuid / string</w:t>
            </w:r>
          </w:p>
        </w:tc>
        <w:tc>
          <w:tcPr>
            <w:tcW w:w="2160" w:type="dxa"/>
          </w:tcPr>
          <w:p w14:paraId="7BE102BA"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02328A7E" w14:textId="77777777" w:rsidR="00D40E4A" w:rsidRPr="00A07338" w:rsidRDefault="00B77817">
            <w:pPr>
              <w:rPr>
                <w:rFonts w:ascii="Arial" w:hAnsi="Arial" w:cs="Arial"/>
                <w:sz w:val="18"/>
                <w:szCs w:val="18"/>
              </w:rPr>
            </w:pPr>
            <w:r w:rsidRPr="00A07338">
              <w:rPr>
                <w:rFonts w:ascii="Arial" w:hAnsi="Arial" w:cs="Arial"/>
                <w:sz w:val="18"/>
                <w:szCs w:val="18"/>
              </w:rPr>
              <w:t xml:space="preserve">Unique draft </w:t>
            </w:r>
            <w:r w:rsidRPr="00A07338">
              <w:rPr>
                <w:rFonts w:ascii="Arial" w:hAnsi="Arial" w:cs="Arial"/>
                <w:sz w:val="18"/>
                <w:szCs w:val="18"/>
              </w:rPr>
              <w:t>identifier.</w:t>
            </w:r>
          </w:p>
        </w:tc>
      </w:tr>
      <w:tr w:rsidR="00D40E4A" w:rsidRPr="00A07338" w14:paraId="53F43E3A" w14:textId="77777777">
        <w:trPr>
          <w:jc w:val="center"/>
        </w:trPr>
        <w:tc>
          <w:tcPr>
            <w:tcW w:w="2448" w:type="dxa"/>
          </w:tcPr>
          <w:p w14:paraId="23B6F584" w14:textId="77777777" w:rsidR="00D40E4A" w:rsidRPr="00A07338" w:rsidRDefault="00B77817">
            <w:pPr>
              <w:rPr>
                <w:rFonts w:ascii="Arial" w:hAnsi="Arial" w:cs="Arial"/>
                <w:sz w:val="18"/>
                <w:szCs w:val="18"/>
              </w:rPr>
            </w:pPr>
            <w:r w:rsidRPr="00A07338">
              <w:rPr>
                <w:rFonts w:ascii="Arial" w:hAnsi="Arial" w:cs="Arial"/>
                <w:sz w:val="18"/>
                <w:szCs w:val="18"/>
              </w:rPr>
              <w:t>user_id</w:t>
            </w:r>
          </w:p>
        </w:tc>
        <w:tc>
          <w:tcPr>
            <w:tcW w:w="2016" w:type="dxa"/>
          </w:tcPr>
          <w:p w14:paraId="3CF583FF" w14:textId="77777777" w:rsidR="00D40E4A" w:rsidRPr="00A07338" w:rsidRDefault="00B77817">
            <w:pPr>
              <w:rPr>
                <w:rFonts w:ascii="Arial" w:hAnsi="Arial" w:cs="Arial"/>
                <w:sz w:val="18"/>
                <w:szCs w:val="18"/>
              </w:rPr>
            </w:pPr>
            <w:r w:rsidRPr="00A07338">
              <w:rPr>
                <w:rFonts w:ascii="Arial" w:hAnsi="Arial" w:cs="Arial"/>
                <w:sz w:val="18"/>
                <w:szCs w:val="18"/>
              </w:rPr>
              <w:t>uuid / string</w:t>
            </w:r>
          </w:p>
        </w:tc>
        <w:tc>
          <w:tcPr>
            <w:tcW w:w="2160" w:type="dxa"/>
          </w:tcPr>
          <w:p w14:paraId="31D5AC92"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6D4A3C32" w14:textId="77777777" w:rsidR="00D40E4A" w:rsidRPr="00A07338" w:rsidRDefault="00B77817">
            <w:pPr>
              <w:rPr>
                <w:rFonts w:ascii="Arial" w:hAnsi="Arial" w:cs="Arial"/>
                <w:sz w:val="18"/>
                <w:szCs w:val="18"/>
              </w:rPr>
            </w:pPr>
            <w:r w:rsidRPr="00A07338">
              <w:rPr>
                <w:rFonts w:ascii="Arial" w:hAnsi="Arial" w:cs="Arial"/>
                <w:sz w:val="18"/>
                <w:szCs w:val="18"/>
              </w:rPr>
              <w:t>Draft owner.</w:t>
            </w:r>
          </w:p>
        </w:tc>
      </w:tr>
      <w:tr w:rsidR="00D40E4A" w:rsidRPr="00A07338" w14:paraId="1CF0568E" w14:textId="77777777">
        <w:trPr>
          <w:jc w:val="center"/>
        </w:trPr>
        <w:tc>
          <w:tcPr>
            <w:tcW w:w="2448" w:type="dxa"/>
          </w:tcPr>
          <w:p w14:paraId="5C041ED8" w14:textId="77777777" w:rsidR="00D40E4A" w:rsidRPr="00A07338" w:rsidRDefault="00B77817">
            <w:pPr>
              <w:rPr>
                <w:rFonts w:ascii="Arial" w:hAnsi="Arial" w:cs="Arial"/>
                <w:sz w:val="18"/>
                <w:szCs w:val="18"/>
              </w:rPr>
            </w:pPr>
            <w:r w:rsidRPr="00A07338">
              <w:rPr>
                <w:rFonts w:ascii="Arial" w:hAnsi="Arial" w:cs="Arial"/>
                <w:sz w:val="18"/>
                <w:szCs w:val="18"/>
              </w:rPr>
              <w:t>profile_id</w:t>
            </w:r>
          </w:p>
        </w:tc>
        <w:tc>
          <w:tcPr>
            <w:tcW w:w="2016" w:type="dxa"/>
          </w:tcPr>
          <w:p w14:paraId="25203444" w14:textId="77777777" w:rsidR="00D40E4A" w:rsidRPr="00A07338" w:rsidRDefault="00B77817">
            <w:pPr>
              <w:rPr>
                <w:rFonts w:ascii="Arial" w:hAnsi="Arial" w:cs="Arial"/>
                <w:sz w:val="18"/>
                <w:szCs w:val="18"/>
              </w:rPr>
            </w:pPr>
            <w:r w:rsidRPr="00A07338">
              <w:rPr>
                <w:rFonts w:ascii="Arial" w:hAnsi="Arial" w:cs="Arial"/>
                <w:sz w:val="18"/>
                <w:szCs w:val="18"/>
              </w:rPr>
              <w:t>uuid / string</w:t>
            </w:r>
          </w:p>
        </w:tc>
        <w:tc>
          <w:tcPr>
            <w:tcW w:w="2160" w:type="dxa"/>
          </w:tcPr>
          <w:p w14:paraId="5F81C87A"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10F4DDDE" w14:textId="77777777" w:rsidR="00D40E4A" w:rsidRPr="00A07338" w:rsidRDefault="00B77817">
            <w:pPr>
              <w:rPr>
                <w:rFonts w:ascii="Arial" w:hAnsi="Arial" w:cs="Arial"/>
                <w:sz w:val="18"/>
                <w:szCs w:val="18"/>
              </w:rPr>
            </w:pPr>
            <w:r w:rsidRPr="00A07338">
              <w:rPr>
                <w:rFonts w:ascii="Arial" w:hAnsi="Arial" w:cs="Arial"/>
                <w:sz w:val="18"/>
                <w:szCs w:val="18"/>
              </w:rPr>
              <w:t>Profile to which the action relates.</w:t>
            </w:r>
          </w:p>
        </w:tc>
      </w:tr>
      <w:tr w:rsidR="00D40E4A" w:rsidRPr="00A07338" w14:paraId="5D9A7EF2" w14:textId="77777777">
        <w:trPr>
          <w:jc w:val="center"/>
        </w:trPr>
        <w:tc>
          <w:tcPr>
            <w:tcW w:w="2448" w:type="dxa"/>
          </w:tcPr>
          <w:p w14:paraId="4B35554F" w14:textId="77777777" w:rsidR="00D40E4A" w:rsidRPr="00A07338" w:rsidRDefault="00B77817">
            <w:pPr>
              <w:rPr>
                <w:rFonts w:ascii="Arial" w:hAnsi="Arial" w:cs="Arial"/>
                <w:sz w:val="18"/>
                <w:szCs w:val="18"/>
              </w:rPr>
            </w:pPr>
            <w:r w:rsidRPr="00A07338">
              <w:rPr>
                <w:rFonts w:ascii="Arial" w:hAnsi="Arial" w:cs="Arial"/>
                <w:sz w:val="18"/>
                <w:szCs w:val="18"/>
              </w:rPr>
              <w:t>assistant_chat_id / topic_id</w:t>
            </w:r>
          </w:p>
        </w:tc>
        <w:tc>
          <w:tcPr>
            <w:tcW w:w="2016" w:type="dxa"/>
          </w:tcPr>
          <w:p w14:paraId="58169BBA" w14:textId="77777777" w:rsidR="00D40E4A" w:rsidRPr="00A07338" w:rsidRDefault="00B77817">
            <w:pPr>
              <w:rPr>
                <w:rFonts w:ascii="Arial" w:hAnsi="Arial" w:cs="Arial"/>
                <w:sz w:val="18"/>
                <w:szCs w:val="18"/>
              </w:rPr>
            </w:pPr>
            <w:r w:rsidRPr="00A07338">
              <w:rPr>
                <w:rFonts w:ascii="Arial" w:hAnsi="Arial" w:cs="Arial"/>
                <w:sz w:val="18"/>
                <w:szCs w:val="18"/>
              </w:rPr>
              <w:t>uuid / string / nullable</w:t>
            </w:r>
          </w:p>
        </w:tc>
        <w:tc>
          <w:tcPr>
            <w:tcW w:w="2160" w:type="dxa"/>
          </w:tcPr>
          <w:p w14:paraId="76611B37" w14:textId="77777777" w:rsidR="00D40E4A" w:rsidRPr="00A07338" w:rsidRDefault="00B77817">
            <w:pPr>
              <w:rPr>
                <w:rFonts w:ascii="Arial" w:hAnsi="Arial" w:cs="Arial"/>
                <w:sz w:val="18"/>
                <w:szCs w:val="18"/>
              </w:rPr>
            </w:pPr>
            <w:r w:rsidRPr="00A07338">
              <w:rPr>
                <w:rFonts w:ascii="Arial" w:hAnsi="Arial" w:cs="Arial"/>
                <w:sz w:val="18"/>
                <w:szCs w:val="18"/>
              </w:rPr>
              <w:t>if created in chat</w:t>
            </w:r>
          </w:p>
        </w:tc>
        <w:tc>
          <w:tcPr>
            <w:tcW w:w="3600" w:type="dxa"/>
          </w:tcPr>
          <w:p w14:paraId="065DF55C" w14:textId="77777777" w:rsidR="00D40E4A" w:rsidRPr="00A07338" w:rsidRDefault="00B77817">
            <w:pPr>
              <w:rPr>
                <w:rFonts w:ascii="Arial" w:hAnsi="Arial" w:cs="Arial"/>
                <w:sz w:val="18"/>
                <w:szCs w:val="18"/>
              </w:rPr>
            </w:pPr>
            <w:r w:rsidRPr="00A07338">
              <w:rPr>
                <w:rFonts w:ascii="Arial" w:hAnsi="Arial" w:cs="Arial"/>
                <w:sz w:val="18"/>
                <w:szCs w:val="18"/>
              </w:rPr>
              <w:t>Assistant topic.</w:t>
            </w:r>
          </w:p>
        </w:tc>
      </w:tr>
      <w:tr w:rsidR="00D40E4A" w:rsidRPr="00A07338" w14:paraId="67C3139F" w14:textId="77777777">
        <w:trPr>
          <w:jc w:val="center"/>
        </w:trPr>
        <w:tc>
          <w:tcPr>
            <w:tcW w:w="2448" w:type="dxa"/>
          </w:tcPr>
          <w:p w14:paraId="0B04F06B" w14:textId="77777777" w:rsidR="00D40E4A" w:rsidRPr="00A07338" w:rsidRDefault="00B77817">
            <w:pPr>
              <w:rPr>
                <w:rFonts w:ascii="Arial" w:hAnsi="Arial" w:cs="Arial"/>
                <w:sz w:val="18"/>
                <w:szCs w:val="18"/>
              </w:rPr>
            </w:pPr>
            <w:r w:rsidRPr="00A07338">
              <w:rPr>
                <w:rFonts w:ascii="Arial" w:hAnsi="Arial" w:cs="Arial"/>
                <w:sz w:val="18"/>
                <w:szCs w:val="18"/>
              </w:rPr>
              <w:t>assistant_message_id</w:t>
            </w:r>
          </w:p>
        </w:tc>
        <w:tc>
          <w:tcPr>
            <w:tcW w:w="2016" w:type="dxa"/>
          </w:tcPr>
          <w:p w14:paraId="5787FEEE" w14:textId="77777777" w:rsidR="00D40E4A" w:rsidRPr="00A07338" w:rsidRDefault="00B77817">
            <w:pPr>
              <w:rPr>
                <w:rFonts w:ascii="Arial" w:hAnsi="Arial" w:cs="Arial"/>
                <w:sz w:val="18"/>
                <w:szCs w:val="18"/>
              </w:rPr>
            </w:pPr>
            <w:r w:rsidRPr="00A07338">
              <w:rPr>
                <w:rFonts w:ascii="Arial" w:hAnsi="Arial" w:cs="Arial"/>
                <w:sz w:val="18"/>
                <w:szCs w:val="18"/>
              </w:rPr>
              <w:t>uuid / string / nullable</w:t>
            </w:r>
          </w:p>
        </w:tc>
        <w:tc>
          <w:tcPr>
            <w:tcW w:w="2160" w:type="dxa"/>
          </w:tcPr>
          <w:p w14:paraId="174BC3EF" w14:textId="77777777" w:rsidR="00D40E4A" w:rsidRPr="00A07338" w:rsidRDefault="00B77817">
            <w:pPr>
              <w:rPr>
                <w:rFonts w:ascii="Arial" w:hAnsi="Arial" w:cs="Arial"/>
                <w:sz w:val="18"/>
                <w:szCs w:val="18"/>
              </w:rPr>
            </w:pPr>
            <w:r w:rsidRPr="00A07338">
              <w:rPr>
                <w:rFonts w:ascii="Arial" w:hAnsi="Arial" w:cs="Arial"/>
                <w:sz w:val="18"/>
                <w:szCs w:val="18"/>
              </w:rPr>
              <w:t>if created from message</w:t>
            </w:r>
          </w:p>
        </w:tc>
        <w:tc>
          <w:tcPr>
            <w:tcW w:w="3600" w:type="dxa"/>
          </w:tcPr>
          <w:p w14:paraId="50A868A3" w14:textId="77777777" w:rsidR="00D40E4A" w:rsidRPr="00A07338" w:rsidRDefault="00B77817">
            <w:pPr>
              <w:rPr>
                <w:rFonts w:ascii="Arial" w:hAnsi="Arial" w:cs="Arial"/>
                <w:sz w:val="18"/>
                <w:szCs w:val="18"/>
              </w:rPr>
            </w:pPr>
            <w:r w:rsidRPr="00A07338">
              <w:rPr>
                <w:rFonts w:ascii="Arial" w:hAnsi="Arial" w:cs="Arial"/>
                <w:sz w:val="18"/>
                <w:szCs w:val="18"/>
              </w:rPr>
              <w:t>Original user message.</w:t>
            </w:r>
          </w:p>
        </w:tc>
      </w:tr>
      <w:tr w:rsidR="00D40E4A" w:rsidRPr="00A07338" w14:paraId="35E11E42" w14:textId="77777777">
        <w:trPr>
          <w:jc w:val="center"/>
        </w:trPr>
        <w:tc>
          <w:tcPr>
            <w:tcW w:w="2448" w:type="dxa"/>
          </w:tcPr>
          <w:p w14:paraId="41D4B5DE" w14:textId="77777777" w:rsidR="00D40E4A" w:rsidRPr="00A07338" w:rsidRDefault="00B77817">
            <w:pPr>
              <w:rPr>
                <w:rFonts w:ascii="Arial" w:hAnsi="Arial" w:cs="Arial"/>
                <w:sz w:val="18"/>
                <w:szCs w:val="18"/>
              </w:rPr>
            </w:pPr>
            <w:r w:rsidRPr="00A07338">
              <w:rPr>
                <w:rFonts w:ascii="Arial" w:hAnsi="Arial" w:cs="Arial"/>
                <w:sz w:val="18"/>
                <w:szCs w:val="18"/>
              </w:rPr>
              <w:t>scenario_type</w:t>
            </w:r>
          </w:p>
        </w:tc>
        <w:tc>
          <w:tcPr>
            <w:tcW w:w="2016" w:type="dxa"/>
          </w:tcPr>
          <w:p w14:paraId="1851F033" w14:textId="77777777" w:rsidR="00D40E4A" w:rsidRPr="00A07338" w:rsidRDefault="00B77817">
            <w:pPr>
              <w:rPr>
                <w:rFonts w:ascii="Arial" w:hAnsi="Arial" w:cs="Arial"/>
                <w:sz w:val="18"/>
                <w:szCs w:val="18"/>
              </w:rPr>
            </w:pPr>
            <w:r w:rsidRPr="00A07338">
              <w:rPr>
                <w:rFonts w:ascii="Arial" w:hAnsi="Arial" w:cs="Arial"/>
                <w:sz w:val="18"/>
                <w:szCs w:val="18"/>
              </w:rPr>
              <w:t>enum</w:t>
            </w:r>
          </w:p>
        </w:tc>
        <w:tc>
          <w:tcPr>
            <w:tcW w:w="2160" w:type="dxa"/>
          </w:tcPr>
          <w:p w14:paraId="1A78933F"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1EB58CA3" w14:textId="77777777" w:rsidR="00D40E4A" w:rsidRPr="00A07338" w:rsidRDefault="00B77817">
            <w:pPr>
              <w:rPr>
                <w:rFonts w:ascii="Arial" w:hAnsi="Arial" w:cs="Arial"/>
                <w:sz w:val="18"/>
                <w:szCs w:val="18"/>
              </w:rPr>
            </w:pPr>
            <w:r w:rsidRPr="00A07338">
              <w:rPr>
                <w:rFonts w:ascii="Arial" w:hAnsi="Arial" w:cs="Arial"/>
                <w:sz w:val="18"/>
                <w:szCs w:val="18"/>
              </w:rPr>
              <w:t>event_creation, calorie_tracking, emotion_try_on.</w:t>
            </w:r>
          </w:p>
        </w:tc>
      </w:tr>
      <w:tr w:rsidR="00D40E4A" w:rsidRPr="00A07338" w14:paraId="5C7AF6F4" w14:textId="77777777">
        <w:trPr>
          <w:jc w:val="center"/>
        </w:trPr>
        <w:tc>
          <w:tcPr>
            <w:tcW w:w="2448" w:type="dxa"/>
          </w:tcPr>
          <w:p w14:paraId="1852AA0A" w14:textId="77777777" w:rsidR="00D40E4A" w:rsidRPr="00A07338" w:rsidRDefault="00B77817">
            <w:pPr>
              <w:rPr>
                <w:rFonts w:ascii="Arial" w:hAnsi="Arial" w:cs="Arial"/>
                <w:sz w:val="18"/>
                <w:szCs w:val="18"/>
              </w:rPr>
            </w:pPr>
            <w:r w:rsidRPr="00A07338">
              <w:rPr>
                <w:rFonts w:ascii="Arial" w:hAnsi="Arial" w:cs="Arial"/>
                <w:sz w:val="18"/>
                <w:szCs w:val="18"/>
              </w:rPr>
              <w:t>intent_type</w:t>
            </w:r>
          </w:p>
        </w:tc>
        <w:tc>
          <w:tcPr>
            <w:tcW w:w="2016" w:type="dxa"/>
          </w:tcPr>
          <w:p w14:paraId="3651EFDD" w14:textId="77777777" w:rsidR="00D40E4A" w:rsidRPr="00A07338" w:rsidRDefault="00B77817">
            <w:pPr>
              <w:rPr>
                <w:rFonts w:ascii="Arial" w:hAnsi="Arial" w:cs="Arial"/>
                <w:sz w:val="18"/>
                <w:szCs w:val="18"/>
              </w:rPr>
            </w:pPr>
            <w:r w:rsidRPr="00A07338">
              <w:rPr>
                <w:rFonts w:ascii="Arial" w:hAnsi="Arial" w:cs="Arial"/>
                <w:sz w:val="18"/>
                <w:szCs w:val="18"/>
              </w:rPr>
              <w:t>enum / nullable</w:t>
            </w:r>
          </w:p>
        </w:tc>
        <w:tc>
          <w:tcPr>
            <w:tcW w:w="2160" w:type="dxa"/>
          </w:tcPr>
          <w:p w14:paraId="006BCDE7" w14:textId="77777777" w:rsidR="00D40E4A" w:rsidRPr="00A07338" w:rsidRDefault="00B77817">
            <w:pPr>
              <w:rPr>
                <w:rFonts w:ascii="Arial" w:hAnsi="Arial" w:cs="Arial"/>
                <w:sz w:val="18"/>
                <w:szCs w:val="18"/>
              </w:rPr>
            </w:pPr>
            <w:r w:rsidRPr="00A07338">
              <w:rPr>
                <w:rFonts w:ascii="Arial" w:hAnsi="Arial" w:cs="Arial"/>
                <w:sz w:val="18"/>
                <w:szCs w:val="18"/>
              </w:rPr>
              <w:t>if intent is detected</w:t>
            </w:r>
          </w:p>
        </w:tc>
        <w:tc>
          <w:tcPr>
            <w:tcW w:w="3600" w:type="dxa"/>
          </w:tcPr>
          <w:p w14:paraId="42C6B783" w14:textId="77777777" w:rsidR="00D40E4A" w:rsidRPr="00A07338" w:rsidRDefault="00B77817">
            <w:pPr>
              <w:rPr>
                <w:rFonts w:ascii="Arial" w:hAnsi="Arial" w:cs="Arial"/>
                <w:sz w:val="18"/>
                <w:szCs w:val="18"/>
              </w:rPr>
            </w:pPr>
            <w:r w:rsidRPr="00A07338">
              <w:rPr>
                <w:rFonts w:ascii="Arial" w:hAnsi="Arial" w:cs="Arial"/>
                <w:sz w:val="18"/>
                <w:szCs w:val="18"/>
              </w:rPr>
              <w:t>Recognized user intent.</w:t>
            </w:r>
          </w:p>
        </w:tc>
      </w:tr>
      <w:tr w:rsidR="00D40E4A" w:rsidRPr="00A07338" w14:paraId="1421D689" w14:textId="77777777">
        <w:trPr>
          <w:jc w:val="center"/>
        </w:trPr>
        <w:tc>
          <w:tcPr>
            <w:tcW w:w="2448" w:type="dxa"/>
          </w:tcPr>
          <w:p w14:paraId="7460D630" w14:textId="77777777" w:rsidR="00D40E4A" w:rsidRPr="00A07338" w:rsidRDefault="00B77817">
            <w:pPr>
              <w:rPr>
                <w:rFonts w:ascii="Arial" w:hAnsi="Arial" w:cs="Arial"/>
                <w:sz w:val="18"/>
                <w:szCs w:val="18"/>
              </w:rPr>
            </w:pPr>
            <w:r w:rsidRPr="00A07338">
              <w:rPr>
                <w:rFonts w:ascii="Arial" w:hAnsi="Arial" w:cs="Arial"/>
                <w:sz w:val="18"/>
                <w:szCs w:val="18"/>
              </w:rPr>
              <w:t>source</w:t>
            </w:r>
          </w:p>
        </w:tc>
        <w:tc>
          <w:tcPr>
            <w:tcW w:w="2016" w:type="dxa"/>
          </w:tcPr>
          <w:p w14:paraId="4205F0B0" w14:textId="77777777" w:rsidR="00D40E4A" w:rsidRPr="00A07338" w:rsidRDefault="00B77817">
            <w:pPr>
              <w:rPr>
                <w:rFonts w:ascii="Arial" w:hAnsi="Arial" w:cs="Arial"/>
                <w:sz w:val="18"/>
                <w:szCs w:val="18"/>
              </w:rPr>
            </w:pPr>
            <w:r w:rsidRPr="00A07338">
              <w:rPr>
                <w:rFonts w:ascii="Arial" w:hAnsi="Arial" w:cs="Arial"/>
                <w:sz w:val="18"/>
                <w:szCs w:val="18"/>
              </w:rPr>
              <w:t>enum</w:t>
            </w:r>
          </w:p>
        </w:tc>
        <w:tc>
          <w:tcPr>
            <w:tcW w:w="2160" w:type="dxa"/>
          </w:tcPr>
          <w:p w14:paraId="78EF7683"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15A272FB" w14:textId="77777777" w:rsidR="00D40E4A" w:rsidRPr="00A07338" w:rsidRDefault="00B77817">
            <w:pPr>
              <w:rPr>
                <w:rFonts w:ascii="Arial" w:hAnsi="Arial" w:cs="Arial"/>
                <w:sz w:val="18"/>
                <w:szCs w:val="18"/>
              </w:rPr>
            </w:pPr>
            <w:r w:rsidRPr="00A07338">
              <w:rPr>
                <w:rFonts w:ascii="Arial" w:hAnsi="Arial" w:cs="Arial"/>
                <w:sz w:val="18"/>
                <w:szCs w:val="18"/>
              </w:rPr>
              <w:t>assistant_button, assistant_chat_text, attachment.</w:t>
            </w:r>
          </w:p>
        </w:tc>
      </w:tr>
      <w:tr w:rsidR="00D40E4A" w:rsidRPr="00A07338" w14:paraId="3067828D" w14:textId="77777777">
        <w:trPr>
          <w:jc w:val="center"/>
        </w:trPr>
        <w:tc>
          <w:tcPr>
            <w:tcW w:w="2448" w:type="dxa"/>
          </w:tcPr>
          <w:p w14:paraId="713006F4" w14:textId="77777777" w:rsidR="00D40E4A" w:rsidRPr="00A07338" w:rsidRDefault="00B77817">
            <w:pPr>
              <w:rPr>
                <w:rFonts w:ascii="Arial" w:hAnsi="Arial" w:cs="Arial"/>
                <w:sz w:val="18"/>
                <w:szCs w:val="18"/>
              </w:rPr>
            </w:pPr>
            <w:r w:rsidRPr="00A07338">
              <w:rPr>
                <w:rFonts w:ascii="Arial" w:hAnsi="Arial" w:cs="Arial"/>
                <w:sz w:val="18"/>
                <w:szCs w:val="18"/>
              </w:rPr>
              <w:t>status</w:t>
            </w:r>
          </w:p>
        </w:tc>
        <w:tc>
          <w:tcPr>
            <w:tcW w:w="2016" w:type="dxa"/>
          </w:tcPr>
          <w:p w14:paraId="5A87BFE4" w14:textId="77777777" w:rsidR="00D40E4A" w:rsidRPr="00A07338" w:rsidRDefault="00B77817">
            <w:pPr>
              <w:rPr>
                <w:rFonts w:ascii="Arial" w:hAnsi="Arial" w:cs="Arial"/>
                <w:sz w:val="18"/>
                <w:szCs w:val="18"/>
              </w:rPr>
            </w:pPr>
            <w:r w:rsidRPr="00A07338">
              <w:rPr>
                <w:rFonts w:ascii="Arial" w:hAnsi="Arial" w:cs="Arial"/>
                <w:sz w:val="18"/>
                <w:szCs w:val="18"/>
              </w:rPr>
              <w:t>enum</w:t>
            </w:r>
          </w:p>
        </w:tc>
        <w:tc>
          <w:tcPr>
            <w:tcW w:w="2160" w:type="dxa"/>
          </w:tcPr>
          <w:p w14:paraId="24D97468"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455386CF" w14:textId="77777777" w:rsidR="00D40E4A" w:rsidRPr="00A07338" w:rsidRDefault="00B77817">
            <w:pPr>
              <w:rPr>
                <w:rFonts w:ascii="Arial" w:hAnsi="Arial" w:cs="Arial"/>
                <w:sz w:val="18"/>
                <w:szCs w:val="18"/>
              </w:rPr>
            </w:pPr>
            <w:r w:rsidRPr="00A07338">
              <w:rPr>
                <w:rFonts w:ascii="Arial" w:hAnsi="Arial" w:cs="Arial"/>
                <w:sz w:val="18"/>
                <w:szCs w:val="18"/>
              </w:rPr>
              <w:t>draft_created, waiting_clarification, preview_shown, confirmed, cancelled, expired, failed.</w:t>
            </w:r>
          </w:p>
        </w:tc>
      </w:tr>
      <w:tr w:rsidR="00D40E4A" w:rsidRPr="00A07338" w14:paraId="07AC485D" w14:textId="77777777">
        <w:trPr>
          <w:jc w:val="center"/>
        </w:trPr>
        <w:tc>
          <w:tcPr>
            <w:tcW w:w="2448" w:type="dxa"/>
          </w:tcPr>
          <w:p w14:paraId="0E081C6A" w14:textId="77777777" w:rsidR="00D40E4A" w:rsidRPr="00A07338" w:rsidRDefault="00B77817">
            <w:pPr>
              <w:rPr>
                <w:rFonts w:ascii="Arial" w:hAnsi="Arial" w:cs="Arial"/>
                <w:sz w:val="18"/>
                <w:szCs w:val="18"/>
              </w:rPr>
            </w:pPr>
            <w:r w:rsidRPr="00A07338">
              <w:rPr>
                <w:rFonts w:ascii="Arial" w:hAnsi="Arial" w:cs="Arial"/>
                <w:sz w:val="18"/>
                <w:szCs w:val="18"/>
              </w:rPr>
              <w:t>payload</w:t>
            </w:r>
          </w:p>
        </w:tc>
        <w:tc>
          <w:tcPr>
            <w:tcW w:w="2016" w:type="dxa"/>
          </w:tcPr>
          <w:p w14:paraId="6836C308" w14:textId="77777777" w:rsidR="00D40E4A" w:rsidRPr="00A07338" w:rsidRDefault="00B77817">
            <w:pPr>
              <w:rPr>
                <w:rFonts w:ascii="Arial" w:hAnsi="Arial" w:cs="Arial"/>
                <w:sz w:val="18"/>
                <w:szCs w:val="18"/>
              </w:rPr>
            </w:pPr>
            <w:r w:rsidRPr="00A07338">
              <w:rPr>
                <w:rFonts w:ascii="Arial" w:hAnsi="Arial" w:cs="Arial"/>
                <w:sz w:val="18"/>
                <w:szCs w:val="18"/>
              </w:rPr>
              <w:t>json</w:t>
            </w:r>
          </w:p>
        </w:tc>
        <w:tc>
          <w:tcPr>
            <w:tcW w:w="2160" w:type="dxa"/>
          </w:tcPr>
          <w:p w14:paraId="17E4F069"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44E7B234" w14:textId="77777777" w:rsidR="00D40E4A" w:rsidRPr="00A07338" w:rsidRDefault="00B77817">
            <w:pPr>
              <w:rPr>
                <w:rFonts w:ascii="Arial" w:hAnsi="Arial" w:cs="Arial"/>
                <w:sz w:val="18"/>
                <w:szCs w:val="18"/>
              </w:rPr>
            </w:pPr>
            <w:r w:rsidRPr="00A07338">
              <w:rPr>
                <w:rFonts w:ascii="Arial" w:hAnsi="Arial" w:cs="Arial"/>
                <w:sz w:val="18"/>
                <w:szCs w:val="18"/>
              </w:rPr>
              <w:t>Structured draft data.</w:t>
            </w:r>
          </w:p>
        </w:tc>
      </w:tr>
      <w:tr w:rsidR="00D40E4A" w:rsidRPr="00A07338" w14:paraId="75D7F513" w14:textId="77777777">
        <w:trPr>
          <w:jc w:val="center"/>
        </w:trPr>
        <w:tc>
          <w:tcPr>
            <w:tcW w:w="2448" w:type="dxa"/>
          </w:tcPr>
          <w:p w14:paraId="7760D898" w14:textId="77777777" w:rsidR="00D40E4A" w:rsidRPr="00A07338" w:rsidRDefault="00B77817">
            <w:pPr>
              <w:rPr>
                <w:rFonts w:ascii="Arial" w:hAnsi="Arial" w:cs="Arial"/>
                <w:sz w:val="18"/>
                <w:szCs w:val="18"/>
              </w:rPr>
            </w:pPr>
            <w:r w:rsidRPr="00A07338">
              <w:rPr>
                <w:rFonts w:ascii="Arial" w:hAnsi="Arial" w:cs="Arial"/>
                <w:sz w:val="18"/>
                <w:szCs w:val="18"/>
              </w:rPr>
              <w:t>preview_payload</w:t>
            </w:r>
          </w:p>
        </w:tc>
        <w:tc>
          <w:tcPr>
            <w:tcW w:w="2016" w:type="dxa"/>
          </w:tcPr>
          <w:p w14:paraId="596243FE" w14:textId="77777777" w:rsidR="00D40E4A" w:rsidRPr="00A07338" w:rsidRDefault="00B77817">
            <w:pPr>
              <w:rPr>
                <w:rFonts w:ascii="Arial" w:hAnsi="Arial" w:cs="Arial"/>
                <w:sz w:val="18"/>
                <w:szCs w:val="18"/>
              </w:rPr>
            </w:pPr>
            <w:r w:rsidRPr="00A07338">
              <w:rPr>
                <w:rFonts w:ascii="Arial" w:hAnsi="Arial" w:cs="Arial"/>
                <w:sz w:val="18"/>
                <w:szCs w:val="18"/>
              </w:rPr>
              <w:t>json / nullable</w:t>
            </w:r>
          </w:p>
        </w:tc>
        <w:tc>
          <w:tcPr>
            <w:tcW w:w="2160" w:type="dxa"/>
          </w:tcPr>
          <w:p w14:paraId="29D73C05" w14:textId="77777777" w:rsidR="00D40E4A" w:rsidRPr="00A07338" w:rsidRDefault="00B77817">
            <w:pPr>
              <w:rPr>
                <w:rFonts w:ascii="Arial" w:hAnsi="Arial" w:cs="Arial"/>
                <w:sz w:val="18"/>
                <w:szCs w:val="18"/>
              </w:rPr>
            </w:pPr>
            <w:r w:rsidRPr="00A07338">
              <w:rPr>
                <w:rFonts w:ascii="Arial" w:hAnsi="Arial" w:cs="Arial"/>
                <w:sz w:val="18"/>
                <w:szCs w:val="18"/>
              </w:rPr>
              <w:t>after preview</w:t>
            </w:r>
          </w:p>
        </w:tc>
        <w:tc>
          <w:tcPr>
            <w:tcW w:w="3600" w:type="dxa"/>
          </w:tcPr>
          <w:p w14:paraId="41265000" w14:textId="77777777" w:rsidR="00D40E4A" w:rsidRPr="00A07338" w:rsidRDefault="00B77817">
            <w:pPr>
              <w:rPr>
                <w:rFonts w:ascii="Arial" w:hAnsi="Arial" w:cs="Arial"/>
                <w:sz w:val="18"/>
                <w:szCs w:val="18"/>
              </w:rPr>
            </w:pPr>
            <w:r w:rsidRPr="00A07338">
              <w:rPr>
                <w:rFonts w:ascii="Arial" w:hAnsi="Arial" w:cs="Arial"/>
                <w:sz w:val="18"/>
                <w:szCs w:val="18"/>
              </w:rPr>
              <w:t>Data shown to the user.</w:t>
            </w:r>
          </w:p>
        </w:tc>
      </w:tr>
      <w:tr w:rsidR="00D40E4A" w:rsidRPr="00A07338" w14:paraId="674CF2E7" w14:textId="77777777">
        <w:trPr>
          <w:jc w:val="center"/>
        </w:trPr>
        <w:tc>
          <w:tcPr>
            <w:tcW w:w="2448" w:type="dxa"/>
          </w:tcPr>
          <w:p w14:paraId="78E1DB60" w14:textId="77777777" w:rsidR="00D40E4A" w:rsidRPr="00A07338" w:rsidRDefault="00B77817">
            <w:pPr>
              <w:rPr>
                <w:rFonts w:ascii="Arial" w:hAnsi="Arial" w:cs="Arial"/>
                <w:sz w:val="18"/>
                <w:szCs w:val="18"/>
              </w:rPr>
            </w:pPr>
            <w:r w:rsidRPr="00A07338">
              <w:rPr>
                <w:rFonts w:ascii="Arial" w:hAnsi="Arial" w:cs="Arial"/>
                <w:sz w:val="18"/>
                <w:szCs w:val="18"/>
              </w:rPr>
              <w:t>idempotency_key</w:t>
            </w:r>
          </w:p>
        </w:tc>
        <w:tc>
          <w:tcPr>
            <w:tcW w:w="2016" w:type="dxa"/>
          </w:tcPr>
          <w:p w14:paraId="0BA9ED49" w14:textId="77777777" w:rsidR="00D40E4A" w:rsidRPr="00A07338" w:rsidRDefault="00B77817">
            <w:pPr>
              <w:rPr>
                <w:rFonts w:ascii="Arial" w:hAnsi="Arial" w:cs="Arial"/>
                <w:sz w:val="18"/>
                <w:szCs w:val="18"/>
              </w:rPr>
            </w:pPr>
            <w:r w:rsidRPr="00A07338">
              <w:rPr>
                <w:rFonts w:ascii="Arial" w:hAnsi="Arial" w:cs="Arial"/>
                <w:sz w:val="18"/>
                <w:szCs w:val="18"/>
              </w:rPr>
              <w:t>string</w:t>
            </w:r>
          </w:p>
        </w:tc>
        <w:tc>
          <w:tcPr>
            <w:tcW w:w="2160" w:type="dxa"/>
          </w:tcPr>
          <w:p w14:paraId="1100C34B" w14:textId="77777777" w:rsidR="00D40E4A" w:rsidRPr="00A07338" w:rsidRDefault="00B77817">
            <w:pPr>
              <w:rPr>
                <w:rFonts w:ascii="Arial" w:hAnsi="Arial" w:cs="Arial"/>
                <w:sz w:val="18"/>
                <w:szCs w:val="18"/>
              </w:rPr>
            </w:pPr>
            <w:r w:rsidRPr="00A07338">
              <w:rPr>
                <w:rFonts w:ascii="Arial" w:hAnsi="Arial" w:cs="Arial"/>
                <w:sz w:val="18"/>
                <w:szCs w:val="18"/>
              </w:rPr>
              <w:t>required for confirm</w:t>
            </w:r>
          </w:p>
        </w:tc>
        <w:tc>
          <w:tcPr>
            <w:tcW w:w="3600" w:type="dxa"/>
          </w:tcPr>
          <w:p w14:paraId="6550C971" w14:textId="77777777" w:rsidR="00D40E4A" w:rsidRPr="00A07338" w:rsidRDefault="00B77817">
            <w:pPr>
              <w:rPr>
                <w:rFonts w:ascii="Arial" w:hAnsi="Arial" w:cs="Arial"/>
                <w:sz w:val="18"/>
                <w:szCs w:val="18"/>
              </w:rPr>
            </w:pPr>
            <w:r w:rsidRPr="00A07338">
              <w:rPr>
                <w:rFonts w:ascii="Arial" w:hAnsi="Arial" w:cs="Arial"/>
                <w:sz w:val="18"/>
                <w:szCs w:val="18"/>
              </w:rPr>
              <w:t>Protection key against duplicate saving.</w:t>
            </w:r>
          </w:p>
        </w:tc>
      </w:tr>
      <w:tr w:rsidR="00D40E4A" w:rsidRPr="00A07338" w14:paraId="70F733DD" w14:textId="77777777">
        <w:trPr>
          <w:jc w:val="center"/>
        </w:trPr>
        <w:tc>
          <w:tcPr>
            <w:tcW w:w="2448" w:type="dxa"/>
          </w:tcPr>
          <w:p w14:paraId="0E0F759E" w14:textId="77777777" w:rsidR="00D40E4A" w:rsidRPr="00A07338" w:rsidRDefault="00B77817">
            <w:pPr>
              <w:rPr>
                <w:rFonts w:ascii="Arial" w:hAnsi="Arial" w:cs="Arial"/>
                <w:sz w:val="18"/>
                <w:szCs w:val="18"/>
              </w:rPr>
            </w:pPr>
            <w:r w:rsidRPr="00A07338">
              <w:rPr>
                <w:rFonts w:ascii="Arial" w:hAnsi="Arial" w:cs="Arial"/>
                <w:sz w:val="18"/>
                <w:szCs w:val="18"/>
              </w:rPr>
              <w:t>expires_at</w:t>
            </w:r>
          </w:p>
        </w:tc>
        <w:tc>
          <w:tcPr>
            <w:tcW w:w="2016" w:type="dxa"/>
          </w:tcPr>
          <w:p w14:paraId="021FDEE2" w14:textId="77777777" w:rsidR="00D40E4A" w:rsidRPr="00A07338" w:rsidRDefault="00B77817">
            <w:pPr>
              <w:rPr>
                <w:rFonts w:ascii="Arial" w:hAnsi="Arial" w:cs="Arial"/>
                <w:sz w:val="18"/>
                <w:szCs w:val="18"/>
              </w:rPr>
            </w:pPr>
            <w:r w:rsidRPr="00A07338">
              <w:rPr>
                <w:rFonts w:ascii="Arial" w:hAnsi="Arial" w:cs="Arial"/>
                <w:sz w:val="18"/>
                <w:szCs w:val="18"/>
              </w:rPr>
              <w:t>datetime UTC / nullable</w:t>
            </w:r>
          </w:p>
        </w:tc>
        <w:tc>
          <w:tcPr>
            <w:tcW w:w="2160" w:type="dxa"/>
          </w:tcPr>
          <w:p w14:paraId="1BB62539" w14:textId="77777777" w:rsidR="00D40E4A" w:rsidRPr="00A07338" w:rsidRDefault="00B77817">
            <w:pPr>
              <w:rPr>
                <w:rFonts w:ascii="Arial" w:hAnsi="Arial" w:cs="Arial"/>
                <w:sz w:val="18"/>
                <w:szCs w:val="18"/>
              </w:rPr>
            </w:pPr>
            <w:r w:rsidRPr="00A07338">
              <w:rPr>
                <w:rFonts w:ascii="Arial" w:hAnsi="Arial" w:cs="Arial"/>
                <w:sz w:val="18"/>
                <w:szCs w:val="18"/>
              </w:rPr>
              <w:t>recommended</w:t>
            </w:r>
          </w:p>
        </w:tc>
        <w:tc>
          <w:tcPr>
            <w:tcW w:w="3600" w:type="dxa"/>
          </w:tcPr>
          <w:p w14:paraId="35BEBA20" w14:textId="77777777" w:rsidR="00D40E4A" w:rsidRPr="00A07338" w:rsidRDefault="00B77817">
            <w:pPr>
              <w:rPr>
                <w:rFonts w:ascii="Arial" w:hAnsi="Arial" w:cs="Arial"/>
                <w:sz w:val="18"/>
                <w:szCs w:val="18"/>
              </w:rPr>
            </w:pPr>
            <w:r w:rsidRPr="00A07338">
              <w:rPr>
                <w:rFonts w:ascii="Arial" w:hAnsi="Arial" w:cs="Arial"/>
                <w:sz w:val="18"/>
                <w:szCs w:val="18"/>
              </w:rPr>
              <w:t>Draft lifetime.</w:t>
            </w:r>
          </w:p>
        </w:tc>
      </w:tr>
      <w:tr w:rsidR="00D40E4A" w:rsidRPr="00A07338" w14:paraId="5C43C711" w14:textId="77777777">
        <w:trPr>
          <w:jc w:val="center"/>
        </w:trPr>
        <w:tc>
          <w:tcPr>
            <w:tcW w:w="2448" w:type="dxa"/>
          </w:tcPr>
          <w:p w14:paraId="568DA81C" w14:textId="77777777" w:rsidR="00D40E4A" w:rsidRPr="00A07338" w:rsidRDefault="00B77817">
            <w:pPr>
              <w:rPr>
                <w:rFonts w:ascii="Arial" w:hAnsi="Arial" w:cs="Arial"/>
                <w:sz w:val="18"/>
                <w:szCs w:val="18"/>
              </w:rPr>
            </w:pPr>
            <w:r w:rsidRPr="00A07338">
              <w:rPr>
                <w:rFonts w:ascii="Arial" w:hAnsi="Arial" w:cs="Arial"/>
                <w:sz w:val="18"/>
                <w:szCs w:val="18"/>
              </w:rPr>
              <w:t>created_at / updated_at</w:t>
            </w:r>
          </w:p>
        </w:tc>
        <w:tc>
          <w:tcPr>
            <w:tcW w:w="2016" w:type="dxa"/>
          </w:tcPr>
          <w:p w14:paraId="137719B5" w14:textId="77777777" w:rsidR="00D40E4A" w:rsidRPr="00A07338" w:rsidRDefault="00B77817">
            <w:pPr>
              <w:rPr>
                <w:rFonts w:ascii="Arial" w:hAnsi="Arial" w:cs="Arial"/>
                <w:sz w:val="18"/>
                <w:szCs w:val="18"/>
              </w:rPr>
            </w:pPr>
            <w:r w:rsidRPr="00A07338">
              <w:rPr>
                <w:rFonts w:ascii="Arial" w:hAnsi="Arial" w:cs="Arial"/>
                <w:sz w:val="18"/>
                <w:szCs w:val="18"/>
              </w:rPr>
              <w:t>datetime UTC</w:t>
            </w:r>
          </w:p>
        </w:tc>
        <w:tc>
          <w:tcPr>
            <w:tcW w:w="2160" w:type="dxa"/>
          </w:tcPr>
          <w:p w14:paraId="5B21FEEE"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423DE9EB" w14:textId="77777777" w:rsidR="00D40E4A" w:rsidRPr="00A07338" w:rsidRDefault="00B77817">
            <w:pPr>
              <w:rPr>
                <w:rFonts w:ascii="Arial" w:hAnsi="Arial" w:cs="Arial"/>
                <w:sz w:val="18"/>
                <w:szCs w:val="18"/>
              </w:rPr>
            </w:pPr>
            <w:r w:rsidRPr="00A07338">
              <w:rPr>
                <w:rFonts w:ascii="Arial" w:hAnsi="Arial" w:cs="Arial"/>
                <w:sz w:val="18"/>
                <w:szCs w:val="18"/>
              </w:rPr>
              <w:t>Service timestamps.</w:t>
            </w:r>
          </w:p>
        </w:tc>
      </w:tr>
    </w:tbl>
    <w:p w14:paraId="2F38CA31" w14:textId="77777777" w:rsidR="00D40E4A" w:rsidRPr="00A07338" w:rsidRDefault="00D40E4A">
      <w:pPr>
        <w:spacing w:after="40"/>
        <w:rPr>
          <w:rFonts w:ascii="Arial" w:hAnsi="Arial" w:cs="Arial"/>
          <w:sz w:val="18"/>
          <w:szCs w:val="18"/>
        </w:rPr>
      </w:pPr>
    </w:p>
    <w:p w14:paraId="30B18CAC" w14:textId="77777777" w:rsidR="00D40E4A" w:rsidRPr="00A07338" w:rsidRDefault="00B77817">
      <w:pPr>
        <w:spacing w:after="60"/>
        <w:rPr>
          <w:rFonts w:ascii="Arial" w:hAnsi="Arial" w:cs="Arial"/>
          <w:sz w:val="18"/>
          <w:szCs w:val="18"/>
        </w:rPr>
      </w:pPr>
      <w:r w:rsidRPr="00A07338">
        <w:rPr>
          <w:rFonts w:ascii="Arial" w:hAnsi="Arial" w:cs="Arial"/>
          <w:b/>
          <w:sz w:val="18"/>
          <w:szCs w:val="18"/>
        </w:rPr>
        <w:t>11.3. CalorieEntry</w:t>
      </w:r>
    </w:p>
    <w:p w14:paraId="266E7847" w14:textId="77777777" w:rsidR="00D40E4A" w:rsidRPr="00A07338" w:rsidRDefault="00B77817">
      <w:pPr>
        <w:spacing w:after="60"/>
        <w:rPr>
          <w:rFonts w:ascii="Arial" w:hAnsi="Arial" w:cs="Arial"/>
          <w:sz w:val="18"/>
          <w:szCs w:val="18"/>
        </w:rPr>
      </w:pPr>
      <w:r w:rsidRPr="00A07338">
        <w:rPr>
          <w:rFonts w:ascii="Arial" w:hAnsi="Arial" w:cs="Arial"/>
          <w:sz w:val="18"/>
          <w:szCs w:val="18"/>
        </w:rPr>
        <w:t>CalorieEntry records the calorie scenario result after user confirmation. Before confirmation, the result exists only as a preview inside Draft / PendingAction.</w:t>
      </w:r>
    </w:p>
    <w:tbl>
      <w:tblPr>
        <w:tblStyle w:val="aff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448"/>
        <w:gridCol w:w="2016"/>
        <w:gridCol w:w="2160"/>
        <w:gridCol w:w="3600"/>
      </w:tblGrid>
      <w:tr w:rsidR="00D40E4A" w:rsidRPr="00A07338" w14:paraId="51104EC9" w14:textId="77777777">
        <w:trPr>
          <w:jc w:val="center"/>
        </w:trPr>
        <w:tc>
          <w:tcPr>
            <w:tcW w:w="2448" w:type="dxa"/>
            <w:shd w:val="clear" w:color="auto" w:fill="D9EAF7"/>
          </w:tcPr>
          <w:p w14:paraId="770914CE" w14:textId="77777777" w:rsidR="00D40E4A" w:rsidRPr="00A07338" w:rsidRDefault="00B77817">
            <w:pPr>
              <w:rPr>
                <w:rFonts w:ascii="Arial" w:hAnsi="Arial" w:cs="Arial"/>
                <w:sz w:val="18"/>
                <w:szCs w:val="18"/>
              </w:rPr>
            </w:pPr>
            <w:r w:rsidRPr="00A07338">
              <w:rPr>
                <w:rFonts w:ascii="Arial" w:hAnsi="Arial" w:cs="Arial"/>
                <w:b/>
                <w:sz w:val="18"/>
                <w:szCs w:val="18"/>
              </w:rPr>
              <w:t>Field</w:t>
            </w:r>
          </w:p>
        </w:tc>
        <w:tc>
          <w:tcPr>
            <w:tcW w:w="2016" w:type="dxa"/>
            <w:shd w:val="clear" w:color="auto" w:fill="D9EAF7"/>
          </w:tcPr>
          <w:p w14:paraId="32701AF2" w14:textId="77777777" w:rsidR="00D40E4A" w:rsidRPr="00A07338" w:rsidRDefault="00B77817">
            <w:pPr>
              <w:rPr>
                <w:rFonts w:ascii="Arial" w:hAnsi="Arial" w:cs="Arial"/>
                <w:sz w:val="18"/>
                <w:szCs w:val="18"/>
              </w:rPr>
            </w:pPr>
            <w:r w:rsidRPr="00A07338">
              <w:rPr>
                <w:rFonts w:ascii="Arial" w:hAnsi="Arial" w:cs="Arial"/>
                <w:b/>
                <w:sz w:val="18"/>
                <w:szCs w:val="18"/>
              </w:rPr>
              <w:t>Type / Format</w:t>
            </w:r>
          </w:p>
        </w:tc>
        <w:tc>
          <w:tcPr>
            <w:tcW w:w="2160" w:type="dxa"/>
            <w:shd w:val="clear" w:color="auto" w:fill="D9EAF7"/>
          </w:tcPr>
          <w:p w14:paraId="11C6965A" w14:textId="77777777" w:rsidR="00D40E4A" w:rsidRPr="00A07338" w:rsidRDefault="00B77817">
            <w:pPr>
              <w:rPr>
                <w:rFonts w:ascii="Arial" w:hAnsi="Arial" w:cs="Arial"/>
                <w:sz w:val="18"/>
                <w:szCs w:val="18"/>
              </w:rPr>
            </w:pPr>
            <w:r w:rsidRPr="00A07338">
              <w:rPr>
                <w:rFonts w:ascii="Arial" w:hAnsi="Arial" w:cs="Arial"/>
                <w:b/>
                <w:sz w:val="18"/>
                <w:szCs w:val="18"/>
              </w:rPr>
              <w:t>Mandatory</w:t>
            </w:r>
          </w:p>
        </w:tc>
        <w:tc>
          <w:tcPr>
            <w:tcW w:w="3600" w:type="dxa"/>
            <w:shd w:val="clear" w:color="auto" w:fill="D9EAF7"/>
          </w:tcPr>
          <w:p w14:paraId="0A82A568" w14:textId="77777777" w:rsidR="00D40E4A" w:rsidRPr="00A07338" w:rsidRDefault="00B77817">
            <w:pPr>
              <w:rPr>
                <w:rFonts w:ascii="Arial" w:hAnsi="Arial" w:cs="Arial"/>
                <w:sz w:val="18"/>
                <w:szCs w:val="18"/>
              </w:rPr>
            </w:pPr>
            <w:r w:rsidRPr="00A07338">
              <w:rPr>
                <w:rFonts w:ascii="Arial" w:hAnsi="Arial" w:cs="Arial"/>
                <w:b/>
                <w:sz w:val="18"/>
                <w:szCs w:val="18"/>
              </w:rPr>
              <w:t>De</w:t>
            </w:r>
            <w:r w:rsidRPr="00A07338">
              <w:rPr>
                <w:rFonts w:ascii="Arial" w:hAnsi="Arial" w:cs="Arial"/>
                <w:b/>
                <w:sz w:val="18"/>
                <w:szCs w:val="18"/>
              </w:rPr>
              <w:t>scription</w:t>
            </w:r>
          </w:p>
        </w:tc>
      </w:tr>
      <w:tr w:rsidR="00D40E4A" w:rsidRPr="00A07338" w14:paraId="1AC0625D" w14:textId="77777777">
        <w:trPr>
          <w:jc w:val="center"/>
        </w:trPr>
        <w:tc>
          <w:tcPr>
            <w:tcW w:w="2448" w:type="dxa"/>
          </w:tcPr>
          <w:p w14:paraId="79AB6436" w14:textId="77777777" w:rsidR="00D40E4A" w:rsidRPr="00A07338" w:rsidRDefault="00B77817">
            <w:pPr>
              <w:rPr>
                <w:rFonts w:ascii="Arial" w:hAnsi="Arial" w:cs="Arial"/>
                <w:sz w:val="18"/>
                <w:szCs w:val="18"/>
              </w:rPr>
            </w:pPr>
            <w:r w:rsidRPr="00A07338">
              <w:rPr>
                <w:rFonts w:ascii="Arial" w:hAnsi="Arial" w:cs="Arial"/>
                <w:sz w:val="18"/>
                <w:szCs w:val="18"/>
              </w:rPr>
              <w:t>calorie_entry_id</w:t>
            </w:r>
          </w:p>
        </w:tc>
        <w:tc>
          <w:tcPr>
            <w:tcW w:w="2016" w:type="dxa"/>
          </w:tcPr>
          <w:p w14:paraId="3F305ABC" w14:textId="77777777" w:rsidR="00D40E4A" w:rsidRPr="00A07338" w:rsidRDefault="00B77817">
            <w:pPr>
              <w:rPr>
                <w:rFonts w:ascii="Arial" w:hAnsi="Arial" w:cs="Arial"/>
                <w:sz w:val="18"/>
                <w:szCs w:val="18"/>
              </w:rPr>
            </w:pPr>
            <w:r w:rsidRPr="00A07338">
              <w:rPr>
                <w:rFonts w:ascii="Arial" w:hAnsi="Arial" w:cs="Arial"/>
                <w:sz w:val="18"/>
                <w:szCs w:val="18"/>
              </w:rPr>
              <w:t>uuid / string</w:t>
            </w:r>
          </w:p>
        </w:tc>
        <w:tc>
          <w:tcPr>
            <w:tcW w:w="2160" w:type="dxa"/>
          </w:tcPr>
          <w:p w14:paraId="3D15C686" w14:textId="77777777" w:rsidR="00D40E4A" w:rsidRPr="00A07338" w:rsidRDefault="00B77817">
            <w:pPr>
              <w:rPr>
                <w:rFonts w:ascii="Arial" w:hAnsi="Arial" w:cs="Arial"/>
                <w:sz w:val="18"/>
                <w:szCs w:val="18"/>
              </w:rPr>
            </w:pPr>
            <w:r w:rsidRPr="00A07338">
              <w:rPr>
                <w:rFonts w:ascii="Arial" w:hAnsi="Arial" w:cs="Arial"/>
                <w:sz w:val="18"/>
                <w:szCs w:val="18"/>
              </w:rPr>
              <w:t>required after save</w:t>
            </w:r>
          </w:p>
        </w:tc>
        <w:tc>
          <w:tcPr>
            <w:tcW w:w="3600" w:type="dxa"/>
          </w:tcPr>
          <w:p w14:paraId="076DCF8F" w14:textId="77777777" w:rsidR="00D40E4A" w:rsidRPr="00A07338" w:rsidRDefault="00B77817">
            <w:pPr>
              <w:rPr>
                <w:rFonts w:ascii="Arial" w:hAnsi="Arial" w:cs="Arial"/>
                <w:sz w:val="18"/>
                <w:szCs w:val="18"/>
              </w:rPr>
            </w:pPr>
            <w:r w:rsidRPr="00A07338">
              <w:rPr>
                <w:rFonts w:ascii="Arial" w:hAnsi="Arial" w:cs="Arial"/>
                <w:sz w:val="18"/>
                <w:szCs w:val="18"/>
              </w:rPr>
              <w:t>Unique calorie record identifier.</w:t>
            </w:r>
          </w:p>
        </w:tc>
      </w:tr>
      <w:tr w:rsidR="00D40E4A" w:rsidRPr="00A07338" w14:paraId="08CCC684" w14:textId="77777777">
        <w:trPr>
          <w:jc w:val="center"/>
        </w:trPr>
        <w:tc>
          <w:tcPr>
            <w:tcW w:w="2448" w:type="dxa"/>
          </w:tcPr>
          <w:p w14:paraId="618A5337" w14:textId="77777777" w:rsidR="00D40E4A" w:rsidRPr="00A07338" w:rsidRDefault="00B77817">
            <w:pPr>
              <w:rPr>
                <w:rFonts w:ascii="Arial" w:hAnsi="Arial" w:cs="Arial"/>
                <w:sz w:val="18"/>
                <w:szCs w:val="18"/>
              </w:rPr>
            </w:pPr>
            <w:r w:rsidRPr="00A07338">
              <w:rPr>
                <w:rFonts w:ascii="Arial" w:hAnsi="Arial" w:cs="Arial"/>
                <w:sz w:val="18"/>
                <w:szCs w:val="18"/>
              </w:rPr>
              <w:t>event_card_id</w:t>
            </w:r>
          </w:p>
        </w:tc>
        <w:tc>
          <w:tcPr>
            <w:tcW w:w="2016" w:type="dxa"/>
          </w:tcPr>
          <w:p w14:paraId="12A73F1F" w14:textId="77777777" w:rsidR="00D40E4A" w:rsidRPr="00A07338" w:rsidRDefault="00B77817">
            <w:pPr>
              <w:rPr>
                <w:rFonts w:ascii="Arial" w:hAnsi="Arial" w:cs="Arial"/>
                <w:sz w:val="18"/>
                <w:szCs w:val="18"/>
              </w:rPr>
            </w:pPr>
            <w:r w:rsidRPr="00A07338">
              <w:rPr>
                <w:rFonts w:ascii="Arial" w:hAnsi="Arial" w:cs="Arial"/>
                <w:sz w:val="18"/>
                <w:szCs w:val="18"/>
              </w:rPr>
              <w:t>uuid / string</w:t>
            </w:r>
          </w:p>
        </w:tc>
        <w:tc>
          <w:tcPr>
            <w:tcW w:w="2160" w:type="dxa"/>
          </w:tcPr>
          <w:p w14:paraId="352D4F72"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264D9152" w14:textId="77777777" w:rsidR="00D40E4A" w:rsidRPr="00A07338" w:rsidRDefault="00B77817">
            <w:pPr>
              <w:rPr>
                <w:rFonts w:ascii="Arial" w:hAnsi="Arial" w:cs="Arial"/>
                <w:sz w:val="18"/>
                <w:szCs w:val="18"/>
              </w:rPr>
            </w:pPr>
            <w:r w:rsidRPr="00A07338">
              <w:rPr>
                <w:rFonts w:ascii="Arial" w:hAnsi="Arial" w:cs="Arial"/>
                <w:sz w:val="18"/>
                <w:szCs w:val="18"/>
              </w:rPr>
              <w:t>Link to EventCard of type meal / food.</w:t>
            </w:r>
          </w:p>
        </w:tc>
      </w:tr>
      <w:tr w:rsidR="00D40E4A" w:rsidRPr="00A07338" w14:paraId="6CB00DAF" w14:textId="77777777">
        <w:trPr>
          <w:jc w:val="center"/>
        </w:trPr>
        <w:tc>
          <w:tcPr>
            <w:tcW w:w="2448" w:type="dxa"/>
          </w:tcPr>
          <w:p w14:paraId="32E8739F" w14:textId="77777777" w:rsidR="00D40E4A" w:rsidRPr="00A07338" w:rsidRDefault="00B77817">
            <w:pPr>
              <w:rPr>
                <w:rFonts w:ascii="Arial" w:hAnsi="Arial" w:cs="Arial"/>
                <w:sz w:val="18"/>
                <w:szCs w:val="18"/>
              </w:rPr>
            </w:pPr>
            <w:r w:rsidRPr="00A07338">
              <w:rPr>
                <w:rFonts w:ascii="Arial" w:hAnsi="Arial" w:cs="Arial"/>
                <w:sz w:val="18"/>
                <w:szCs w:val="18"/>
              </w:rPr>
              <w:t>health_entry_id</w:t>
            </w:r>
          </w:p>
        </w:tc>
        <w:tc>
          <w:tcPr>
            <w:tcW w:w="2016" w:type="dxa"/>
          </w:tcPr>
          <w:p w14:paraId="1AA8610C" w14:textId="77777777" w:rsidR="00D40E4A" w:rsidRPr="00A07338" w:rsidRDefault="00B77817">
            <w:pPr>
              <w:rPr>
                <w:rFonts w:ascii="Arial" w:hAnsi="Arial" w:cs="Arial"/>
                <w:sz w:val="18"/>
                <w:szCs w:val="18"/>
              </w:rPr>
            </w:pPr>
            <w:r w:rsidRPr="00A07338">
              <w:rPr>
                <w:rFonts w:ascii="Arial" w:hAnsi="Arial" w:cs="Arial"/>
                <w:sz w:val="18"/>
                <w:szCs w:val="18"/>
              </w:rPr>
              <w:t>uuid / string / nullable</w:t>
            </w:r>
          </w:p>
        </w:tc>
        <w:tc>
          <w:tcPr>
            <w:tcW w:w="2160" w:type="dxa"/>
          </w:tcPr>
          <w:p w14:paraId="489FCB5F" w14:textId="77777777" w:rsidR="00D40E4A" w:rsidRPr="00A07338" w:rsidRDefault="00B77817">
            <w:pPr>
              <w:rPr>
                <w:rFonts w:ascii="Arial" w:hAnsi="Arial" w:cs="Arial"/>
                <w:sz w:val="18"/>
                <w:szCs w:val="18"/>
              </w:rPr>
            </w:pPr>
            <w:r w:rsidRPr="00A07338">
              <w:rPr>
                <w:rFonts w:ascii="Arial" w:hAnsi="Arial" w:cs="Arial"/>
                <w:sz w:val="18"/>
                <w:szCs w:val="18"/>
              </w:rPr>
              <w:t>if Health record is created</w:t>
            </w:r>
          </w:p>
        </w:tc>
        <w:tc>
          <w:tcPr>
            <w:tcW w:w="3600" w:type="dxa"/>
          </w:tcPr>
          <w:p w14:paraId="3549D653" w14:textId="77777777" w:rsidR="00D40E4A" w:rsidRPr="00A07338" w:rsidRDefault="00B77817">
            <w:pPr>
              <w:rPr>
                <w:rFonts w:ascii="Arial" w:hAnsi="Arial" w:cs="Arial"/>
                <w:sz w:val="18"/>
                <w:szCs w:val="18"/>
              </w:rPr>
            </w:pPr>
            <w:r w:rsidRPr="00A07338">
              <w:rPr>
                <w:rFonts w:ascii="Arial" w:hAnsi="Arial" w:cs="Arial"/>
                <w:sz w:val="18"/>
                <w:szCs w:val="18"/>
              </w:rPr>
              <w:t xml:space="preserve">Link to </w:t>
            </w:r>
            <w:r w:rsidRPr="00A07338">
              <w:rPr>
                <w:rFonts w:ascii="Arial" w:hAnsi="Arial" w:cs="Arial"/>
                <w:sz w:val="18"/>
                <w:szCs w:val="18"/>
              </w:rPr>
              <w:t>Health.</w:t>
            </w:r>
          </w:p>
        </w:tc>
      </w:tr>
      <w:tr w:rsidR="00D40E4A" w:rsidRPr="00A07338" w14:paraId="33CA6086" w14:textId="77777777">
        <w:trPr>
          <w:jc w:val="center"/>
        </w:trPr>
        <w:tc>
          <w:tcPr>
            <w:tcW w:w="2448" w:type="dxa"/>
          </w:tcPr>
          <w:p w14:paraId="3909E31E" w14:textId="77777777" w:rsidR="00D40E4A" w:rsidRPr="00A07338" w:rsidRDefault="00B77817">
            <w:pPr>
              <w:rPr>
                <w:rFonts w:ascii="Arial" w:hAnsi="Arial" w:cs="Arial"/>
                <w:sz w:val="18"/>
                <w:szCs w:val="18"/>
              </w:rPr>
            </w:pPr>
            <w:r w:rsidRPr="00A07338">
              <w:rPr>
                <w:rFonts w:ascii="Arial" w:hAnsi="Arial" w:cs="Arial"/>
                <w:sz w:val="18"/>
                <w:szCs w:val="18"/>
              </w:rPr>
              <w:t>user_id / profile_id</w:t>
            </w:r>
          </w:p>
        </w:tc>
        <w:tc>
          <w:tcPr>
            <w:tcW w:w="2016" w:type="dxa"/>
          </w:tcPr>
          <w:p w14:paraId="4B5AC925" w14:textId="77777777" w:rsidR="00D40E4A" w:rsidRPr="00A07338" w:rsidRDefault="00B77817">
            <w:pPr>
              <w:rPr>
                <w:rFonts w:ascii="Arial" w:hAnsi="Arial" w:cs="Arial"/>
                <w:sz w:val="18"/>
                <w:szCs w:val="18"/>
              </w:rPr>
            </w:pPr>
            <w:r w:rsidRPr="00A07338">
              <w:rPr>
                <w:rFonts w:ascii="Arial" w:hAnsi="Arial" w:cs="Arial"/>
                <w:sz w:val="18"/>
                <w:szCs w:val="18"/>
              </w:rPr>
              <w:t>uuid / string</w:t>
            </w:r>
          </w:p>
        </w:tc>
        <w:tc>
          <w:tcPr>
            <w:tcW w:w="2160" w:type="dxa"/>
          </w:tcPr>
          <w:p w14:paraId="74E362B6"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524ECAE4" w14:textId="77777777" w:rsidR="00D40E4A" w:rsidRPr="00A07338" w:rsidRDefault="00B77817">
            <w:pPr>
              <w:rPr>
                <w:rFonts w:ascii="Arial" w:hAnsi="Arial" w:cs="Arial"/>
                <w:sz w:val="18"/>
                <w:szCs w:val="18"/>
              </w:rPr>
            </w:pPr>
            <w:r w:rsidRPr="00A07338">
              <w:rPr>
                <w:rFonts w:ascii="Arial" w:hAnsi="Arial" w:cs="Arial"/>
                <w:sz w:val="18"/>
                <w:szCs w:val="18"/>
              </w:rPr>
              <w:t>Owner and profile.</w:t>
            </w:r>
          </w:p>
        </w:tc>
      </w:tr>
      <w:tr w:rsidR="00D40E4A" w:rsidRPr="00A07338" w14:paraId="63E190E0" w14:textId="77777777">
        <w:trPr>
          <w:jc w:val="center"/>
        </w:trPr>
        <w:tc>
          <w:tcPr>
            <w:tcW w:w="2448" w:type="dxa"/>
          </w:tcPr>
          <w:p w14:paraId="75E5CA65" w14:textId="77777777" w:rsidR="00D40E4A" w:rsidRPr="00A07338" w:rsidRDefault="00B77817">
            <w:pPr>
              <w:rPr>
                <w:rFonts w:ascii="Arial" w:hAnsi="Arial" w:cs="Arial"/>
                <w:sz w:val="18"/>
                <w:szCs w:val="18"/>
              </w:rPr>
            </w:pPr>
            <w:r w:rsidRPr="00A07338">
              <w:rPr>
                <w:rFonts w:ascii="Arial" w:hAnsi="Arial" w:cs="Arial"/>
                <w:sz w:val="18"/>
                <w:szCs w:val="18"/>
              </w:rPr>
              <w:t>input_type</w:t>
            </w:r>
          </w:p>
        </w:tc>
        <w:tc>
          <w:tcPr>
            <w:tcW w:w="2016" w:type="dxa"/>
          </w:tcPr>
          <w:p w14:paraId="0B927D1B" w14:textId="77777777" w:rsidR="00D40E4A" w:rsidRPr="00A07338" w:rsidRDefault="00B77817">
            <w:pPr>
              <w:rPr>
                <w:rFonts w:ascii="Arial" w:hAnsi="Arial" w:cs="Arial"/>
                <w:sz w:val="18"/>
                <w:szCs w:val="18"/>
              </w:rPr>
            </w:pPr>
            <w:r w:rsidRPr="00A07338">
              <w:rPr>
                <w:rFonts w:ascii="Arial" w:hAnsi="Arial" w:cs="Arial"/>
                <w:sz w:val="18"/>
                <w:szCs w:val="18"/>
              </w:rPr>
              <w:t>enum</w:t>
            </w:r>
          </w:p>
        </w:tc>
        <w:tc>
          <w:tcPr>
            <w:tcW w:w="2160" w:type="dxa"/>
          </w:tcPr>
          <w:p w14:paraId="0DD62464"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6B3ED0EA" w14:textId="77777777" w:rsidR="00D40E4A" w:rsidRPr="00A07338" w:rsidRDefault="00B77817">
            <w:pPr>
              <w:rPr>
                <w:rFonts w:ascii="Arial" w:hAnsi="Arial" w:cs="Arial"/>
                <w:sz w:val="18"/>
                <w:szCs w:val="18"/>
              </w:rPr>
            </w:pPr>
            <w:r w:rsidRPr="00A07338">
              <w:rPr>
                <w:rFonts w:ascii="Arial" w:hAnsi="Arial" w:cs="Arial"/>
                <w:sz w:val="18"/>
                <w:szCs w:val="18"/>
              </w:rPr>
              <w:t>text, photo, text_photo.</w:t>
            </w:r>
          </w:p>
        </w:tc>
      </w:tr>
      <w:tr w:rsidR="00D40E4A" w:rsidRPr="00A07338" w14:paraId="2FE1B9C3" w14:textId="77777777">
        <w:trPr>
          <w:jc w:val="center"/>
        </w:trPr>
        <w:tc>
          <w:tcPr>
            <w:tcW w:w="2448" w:type="dxa"/>
          </w:tcPr>
          <w:p w14:paraId="5F7FC28E" w14:textId="77777777" w:rsidR="00D40E4A" w:rsidRPr="00A07338" w:rsidRDefault="00B77817">
            <w:pPr>
              <w:rPr>
                <w:rFonts w:ascii="Arial" w:hAnsi="Arial" w:cs="Arial"/>
                <w:sz w:val="18"/>
                <w:szCs w:val="18"/>
              </w:rPr>
            </w:pPr>
            <w:r w:rsidRPr="00A07338">
              <w:rPr>
                <w:rFonts w:ascii="Arial" w:hAnsi="Arial" w:cs="Arial"/>
                <w:sz w:val="18"/>
                <w:szCs w:val="18"/>
              </w:rPr>
              <w:t>source_text</w:t>
            </w:r>
          </w:p>
        </w:tc>
        <w:tc>
          <w:tcPr>
            <w:tcW w:w="2016" w:type="dxa"/>
          </w:tcPr>
          <w:p w14:paraId="4357B1FA" w14:textId="77777777" w:rsidR="00D40E4A" w:rsidRPr="00A07338" w:rsidRDefault="00B77817">
            <w:pPr>
              <w:rPr>
                <w:rFonts w:ascii="Arial" w:hAnsi="Arial" w:cs="Arial"/>
                <w:sz w:val="18"/>
                <w:szCs w:val="18"/>
              </w:rPr>
            </w:pPr>
            <w:r w:rsidRPr="00A07338">
              <w:rPr>
                <w:rFonts w:ascii="Arial" w:hAnsi="Arial" w:cs="Arial"/>
                <w:sz w:val="18"/>
                <w:szCs w:val="18"/>
              </w:rPr>
              <w:t>string / nullable</w:t>
            </w:r>
          </w:p>
        </w:tc>
        <w:tc>
          <w:tcPr>
            <w:tcW w:w="2160" w:type="dxa"/>
          </w:tcPr>
          <w:p w14:paraId="1653AF58" w14:textId="77777777" w:rsidR="00D40E4A" w:rsidRPr="00A07338" w:rsidRDefault="00B77817">
            <w:pPr>
              <w:rPr>
                <w:rFonts w:ascii="Arial" w:hAnsi="Arial" w:cs="Arial"/>
                <w:sz w:val="18"/>
                <w:szCs w:val="18"/>
              </w:rPr>
            </w:pPr>
            <w:r w:rsidRPr="00A07338">
              <w:rPr>
                <w:rFonts w:ascii="Arial" w:hAnsi="Arial" w:cs="Arial"/>
                <w:sz w:val="18"/>
                <w:szCs w:val="18"/>
              </w:rPr>
              <w:t>if text existed</w:t>
            </w:r>
          </w:p>
        </w:tc>
        <w:tc>
          <w:tcPr>
            <w:tcW w:w="3600" w:type="dxa"/>
          </w:tcPr>
          <w:p w14:paraId="237A8F8C" w14:textId="77777777" w:rsidR="00D40E4A" w:rsidRPr="00A07338" w:rsidRDefault="00B77817">
            <w:pPr>
              <w:rPr>
                <w:rFonts w:ascii="Arial" w:hAnsi="Arial" w:cs="Arial"/>
                <w:sz w:val="18"/>
                <w:szCs w:val="18"/>
              </w:rPr>
            </w:pPr>
            <w:r w:rsidRPr="00A07338">
              <w:rPr>
                <w:rFonts w:ascii="Arial" w:hAnsi="Arial" w:cs="Arial"/>
                <w:sz w:val="18"/>
                <w:szCs w:val="18"/>
              </w:rPr>
              <w:t>User description of food.</w:t>
            </w:r>
          </w:p>
        </w:tc>
      </w:tr>
      <w:tr w:rsidR="00D40E4A" w:rsidRPr="00A07338" w14:paraId="16215935" w14:textId="77777777">
        <w:trPr>
          <w:jc w:val="center"/>
        </w:trPr>
        <w:tc>
          <w:tcPr>
            <w:tcW w:w="2448" w:type="dxa"/>
          </w:tcPr>
          <w:p w14:paraId="01A047C2" w14:textId="77777777" w:rsidR="00D40E4A" w:rsidRPr="00A07338" w:rsidRDefault="00B77817">
            <w:pPr>
              <w:rPr>
                <w:rFonts w:ascii="Arial" w:hAnsi="Arial" w:cs="Arial"/>
                <w:sz w:val="18"/>
                <w:szCs w:val="18"/>
              </w:rPr>
            </w:pPr>
            <w:r w:rsidRPr="00A07338">
              <w:rPr>
                <w:rFonts w:ascii="Arial" w:hAnsi="Arial" w:cs="Arial"/>
                <w:sz w:val="18"/>
                <w:szCs w:val="18"/>
              </w:rPr>
              <w:t>attachment_id</w:t>
            </w:r>
          </w:p>
        </w:tc>
        <w:tc>
          <w:tcPr>
            <w:tcW w:w="2016" w:type="dxa"/>
          </w:tcPr>
          <w:p w14:paraId="7CED8FC0" w14:textId="77777777" w:rsidR="00D40E4A" w:rsidRPr="00A07338" w:rsidRDefault="00B77817">
            <w:pPr>
              <w:rPr>
                <w:rFonts w:ascii="Arial" w:hAnsi="Arial" w:cs="Arial"/>
                <w:sz w:val="18"/>
                <w:szCs w:val="18"/>
              </w:rPr>
            </w:pPr>
            <w:r w:rsidRPr="00A07338">
              <w:rPr>
                <w:rFonts w:ascii="Arial" w:hAnsi="Arial" w:cs="Arial"/>
                <w:sz w:val="18"/>
                <w:szCs w:val="18"/>
              </w:rPr>
              <w:t>uuid / string / nullable</w:t>
            </w:r>
          </w:p>
        </w:tc>
        <w:tc>
          <w:tcPr>
            <w:tcW w:w="2160" w:type="dxa"/>
          </w:tcPr>
          <w:p w14:paraId="40B0B462" w14:textId="77777777" w:rsidR="00D40E4A" w:rsidRPr="00A07338" w:rsidRDefault="00B77817">
            <w:pPr>
              <w:rPr>
                <w:rFonts w:ascii="Arial" w:hAnsi="Arial" w:cs="Arial"/>
                <w:sz w:val="18"/>
                <w:szCs w:val="18"/>
              </w:rPr>
            </w:pPr>
            <w:r w:rsidRPr="00A07338">
              <w:rPr>
                <w:rFonts w:ascii="Arial" w:hAnsi="Arial" w:cs="Arial"/>
                <w:sz w:val="18"/>
                <w:szCs w:val="18"/>
              </w:rPr>
              <w:t xml:space="preserve">if photo </w:t>
            </w:r>
            <w:r w:rsidRPr="00A07338">
              <w:rPr>
                <w:rFonts w:ascii="Arial" w:hAnsi="Arial" w:cs="Arial"/>
                <w:sz w:val="18"/>
                <w:szCs w:val="18"/>
              </w:rPr>
              <w:t>existed</w:t>
            </w:r>
          </w:p>
        </w:tc>
        <w:tc>
          <w:tcPr>
            <w:tcW w:w="3600" w:type="dxa"/>
          </w:tcPr>
          <w:p w14:paraId="5604EDBD" w14:textId="77777777" w:rsidR="00D40E4A" w:rsidRPr="00A07338" w:rsidRDefault="00B77817">
            <w:pPr>
              <w:rPr>
                <w:rFonts w:ascii="Arial" w:hAnsi="Arial" w:cs="Arial"/>
                <w:sz w:val="18"/>
                <w:szCs w:val="18"/>
              </w:rPr>
            </w:pPr>
            <w:r w:rsidRPr="00A07338">
              <w:rPr>
                <w:rFonts w:ascii="Arial" w:hAnsi="Arial" w:cs="Arial"/>
                <w:sz w:val="18"/>
                <w:szCs w:val="18"/>
              </w:rPr>
              <w:t>Link to uploaded material.</w:t>
            </w:r>
          </w:p>
        </w:tc>
      </w:tr>
      <w:tr w:rsidR="00D40E4A" w:rsidRPr="00A07338" w14:paraId="6744E8D8" w14:textId="77777777">
        <w:trPr>
          <w:jc w:val="center"/>
        </w:trPr>
        <w:tc>
          <w:tcPr>
            <w:tcW w:w="2448" w:type="dxa"/>
          </w:tcPr>
          <w:p w14:paraId="18680F29" w14:textId="77777777" w:rsidR="00D40E4A" w:rsidRPr="00A07338" w:rsidRDefault="00B77817">
            <w:pPr>
              <w:rPr>
                <w:rFonts w:ascii="Arial" w:hAnsi="Arial" w:cs="Arial"/>
                <w:sz w:val="18"/>
                <w:szCs w:val="18"/>
              </w:rPr>
            </w:pPr>
            <w:r w:rsidRPr="00A07338">
              <w:rPr>
                <w:rFonts w:ascii="Arial" w:hAnsi="Arial" w:cs="Arial"/>
                <w:sz w:val="18"/>
                <w:szCs w:val="18"/>
              </w:rPr>
              <w:t>meal_type</w:t>
            </w:r>
          </w:p>
        </w:tc>
        <w:tc>
          <w:tcPr>
            <w:tcW w:w="2016" w:type="dxa"/>
          </w:tcPr>
          <w:p w14:paraId="6B1A679E" w14:textId="77777777" w:rsidR="00D40E4A" w:rsidRPr="00A07338" w:rsidRDefault="00B77817">
            <w:pPr>
              <w:rPr>
                <w:rFonts w:ascii="Arial" w:hAnsi="Arial" w:cs="Arial"/>
                <w:sz w:val="18"/>
                <w:szCs w:val="18"/>
              </w:rPr>
            </w:pPr>
            <w:r w:rsidRPr="00A07338">
              <w:rPr>
                <w:rFonts w:ascii="Arial" w:hAnsi="Arial" w:cs="Arial"/>
                <w:sz w:val="18"/>
                <w:szCs w:val="18"/>
              </w:rPr>
              <w:t>enum / nullable</w:t>
            </w:r>
          </w:p>
        </w:tc>
        <w:tc>
          <w:tcPr>
            <w:tcW w:w="2160" w:type="dxa"/>
          </w:tcPr>
          <w:p w14:paraId="6F05FC6D" w14:textId="77777777" w:rsidR="00D40E4A" w:rsidRPr="00A07338" w:rsidRDefault="00B77817">
            <w:pPr>
              <w:rPr>
                <w:rFonts w:ascii="Arial" w:hAnsi="Arial" w:cs="Arial"/>
                <w:sz w:val="18"/>
                <w:szCs w:val="18"/>
              </w:rPr>
            </w:pPr>
            <w:r w:rsidRPr="00A07338">
              <w:rPr>
                <w:rFonts w:ascii="Arial" w:hAnsi="Arial" w:cs="Arial"/>
                <w:sz w:val="18"/>
                <w:szCs w:val="18"/>
              </w:rPr>
              <w:t>recommended</w:t>
            </w:r>
          </w:p>
        </w:tc>
        <w:tc>
          <w:tcPr>
            <w:tcW w:w="3600" w:type="dxa"/>
          </w:tcPr>
          <w:p w14:paraId="53B1CE51" w14:textId="77777777" w:rsidR="00D40E4A" w:rsidRPr="00A07338" w:rsidRDefault="00B77817">
            <w:pPr>
              <w:rPr>
                <w:rFonts w:ascii="Arial" w:hAnsi="Arial" w:cs="Arial"/>
                <w:sz w:val="18"/>
                <w:szCs w:val="18"/>
              </w:rPr>
            </w:pPr>
            <w:r w:rsidRPr="00A07338">
              <w:rPr>
                <w:rFonts w:ascii="Arial" w:hAnsi="Arial" w:cs="Arial"/>
                <w:sz w:val="18"/>
                <w:szCs w:val="18"/>
              </w:rPr>
              <w:t>breakfast, lunch, dinner, snack, drink, unknown.</w:t>
            </w:r>
          </w:p>
        </w:tc>
      </w:tr>
      <w:tr w:rsidR="00D40E4A" w:rsidRPr="00A07338" w14:paraId="527CC003" w14:textId="77777777">
        <w:trPr>
          <w:jc w:val="center"/>
        </w:trPr>
        <w:tc>
          <w:tcPr>
            <w:tcW w:w="2448" w:type="dxa"/>
          </w:tcPr>
          <w:p w14:paraId="59A58421" w14:textId="77777777" w:rsidR="00D40E4A" w:rsidRPr="00A07338" w:rsidRDefault="00B77817">
            <w:pPr>
              <w:rPr>
                <w:rFonts w:ascii="Arial" w:hAnsi="Arial" w:cs="Arial"/>
                <w:sz w:val="18"/>
                <w:szCs w:val="18"/>
              </w:rPr>
            </w:pPr>
            <w:r w:rsidRPr="00A07338">
              <w:rPr>
                <w:rFonts w:ascii="Arial" w:hAnsi="Arial" w:cs="Arial"/>
                <w:sz w:val="18"/>
                <w:szCs w:val="18"/>
              </w:rPr>
              <w:t>estimated_kcal</w:t>
            </w:r>
          </w:p>
        </w:tc>
        <w:tc>
          <w:tcPr>
            <w:tcW w:w="2016" w:type="dxa"/>
          </w:tcPr>
          <w:p w14:paraId="3DCAC1C7" w14:textId="77777777" w:rsidR="00D40E4A" w:rsidRPr="00A07338" w:rsidRDefault="00B77817">
            <w:pPr>
              <w:rPr>
                <w:rFonts w:ascii="Arial" w:hAnsi="Arial" w:cs="Arial"/>
                <w:sz w:val="18"/>
                <w:szCs w:val="18"/>
              </w:rPr>
            </w:pPr>
            <w:r w:rsidRPr="00A07338">
              <w:rPr>
                <w:rFonts w:ascii="Arial" w:hAnsi="Arial" w:cs="Arial"/>
                <w:sz w:val="18"/>
                <w:szCs w:val="18"/>
              </w:rPr>
              <w:t>number</w:t>
            </w:r>
          </w:p>
        </w:tc>
        <w:tc>
          <w:tcPr>
            <w:tcW w:w="2160" w:type="dxa"/>
          </w:tcPr>
          <w:p w14:paraId="2678B654" w14:textId="77777777" w:rsidR="00D40E4A" w:rsidRPr="00A07338" w:rsidRDefault="00B77817">
            <w:pPr>
              <w:rPr>
                <w:rFonts w:ascii="Arial" w:hAnsi="Arial" w:cs="Arial"/>
                <w:sz w:val="18"/>
                <w:szCs w:val="18"/>
              </w:rPr>
            </w:pPr>
            <w:r w:rsidRPr="00A07338">
              <w:rPr>
                <w:rFonts w:ascii="Arial" w:hAnsi="Arial" w:cs="Arial"/>
                <w:sz w:val="18"/>
                <w:szCs w:val="18"/>
              </w:rPr>
              <w:t>required after calculation</w:t>
            </w:r>
          </w:p>
        </w:tc>
        <w:tc>
          <w:tcPr>
            <w:tcW w:w="3600" w:type="dxa"/>
          </w:tcPr>
          <w:p w14:paraId="7FF76F7B" w14:textId="77777777" w:rsidR="00D40E4A" w:rsidRPr="00A07338" w:rsidRDefault="00B77817">
            <w:pPr>
              <w:rPr>
                <w:rFonts w:ascii="Arial" w:hAnsi="Arial" w:cs="Arial"/>
                <w:sz w:val="18"/>
                <w:szCs w:val="18"/>
              </w:rPr>
            </w:pPr>
            <w:r w:rsidRPr="00A07338">
              <w:rPr>
                <w:rFonts w:ascii="Arial" w:hAnsi="Arial" w:cs="Arial"/>
                <w:sz w:val="18"/>
                <w:szCs w:val="18"/>
              </w:rPr>
              <w:t>Estimated incoming calories.</w:t>
            </w:r>
          </w:p>
        </w:tc>
      </w:tr>
      <w:tr w:rsidR="00D40E4A" w:rsidRPr="00A07338" w14:paraId="3FCD4E3C" w14:textId="77777777">
        <w:trPr>
          <w:jc w:val="center"/>
        </w:trPr>
        <w:tc>
          <w:tcPr>
            <w:tcW w:w="2448" w:type="dxa"/>
          </w:tcPr>
          <w:p w14:paraId="16DF1686" w14:textId="77777777" w:rsidR="00D40E4A" w:rsidRPr="00A07338" w:rsidRDefault="00B77817">
            <w:pPr>
              <w:rPr>
                <w:rFonts w:ascii="Arial" w:hAnsi="Arial" w:cs="Arial"/>
                <w:sz w:val="18"/>
                <w:szCs w:val="18"/>
              </w:rPr>
            </w:pPr>
            <w:r w:rsidRPr="00A07338">
              <w:rPr>
                <w:rFonts w:ascii="Arial" w:hAnsi="Arial" w:cs="Arial"/>
                <w:sz w:val="18"/>
                <w:szCs w:val="18"/>
              </w:rPr>
              <w:t>confidence</w:t>
            </w:r>
          </w:p>
        </w:tc>
        <w:tc>
          <w:tcPr>
            <w:tcW w:w="2016" w:type="dxa"/>
          </w:tcPr>
          <w:p w14:paraId="076FC795" w14:textId="77777777" w:rsidR="00D40E4A" w:rsidRPr="00A07338" w:rsidRDefault="00B77817">
            <w:pPr>
              <w:rPr>
                <w:rFonts w:ascii="Arial" w:hAnsi="Arial" w:cs="Arial"/>
                <w:sz w:val="18"/>
                <w:szCs w:val="18"/>
              </w:rPr>
            </w:pPr>
            <w:r w:rsidRPr="00A07338">
              <w:rPr>
                <w:rFonts w:ascii="Arial" w:hAnsi="Arial" w:cs="Arial"/>
                <w:sz w:val="18"/>
                <w:szCs w:val="18"/>
              </w:rPr>
              <w:t>number / nullable</w:t>
            </w:r>
          </w:p>
        </w:tc>
        <w:tc>
          <w:tcPr>
            <w:tcW w:w="2160" w:type="dxa"/>
          </w:tcPr>
          <w:p w14:paraId="66485BBE" w14:textId="77777777" w:rsidR="00D40E4A" w:rsidRPr="00A07338" w:rsidRDefault="00B77817">
            <w:pPr>
              <w:rPr>
                <w:rFonts w:ascii="Arial" w:hAnsi="Arial" w:cs="Arial"/>
                <w:sz w:val="18"/>
                <w:szCs w:val="18"/>
              </w:rPr>
            </w:pPr>
            <w:r w:rsidRPr="00A07338">
              <w:rPr>
                <w:rFonts w:ascii="Arial" w:hAnsi="Arial" w:cs="Arial"/>
                <w:sz w:val="18"/>
                <w:szCs w:val="18"/>
              </w:rPr>
              <w:t>recommended</w:t>
            </w:r>
          </w:p>
        </w:tc>
        <w:tc>
          <w:tcPr>
            <w:tcW w:w="3600" w:type="dxa"/>
          </w:tcPr>
          <w:p w14:paraId="00F48635" w14:textId="77777777" w:rsidR="00D40E4A" w:rsidRPr="00A07338" w:rsidRDefault="00B77817">
            <w:pPr>
              <w:rPr>
                <w:rFonts w:ascii="Arial" w:hAnsi="Arial" w:cs="Arial"/>
                <w:sz w:val="18"/>
                <w:szCs w:val="18"/>
              </w:rPr>
            </w:pPr>
            <w:r w:rsidRPr="00A07338">
              <w:rPr>
                <w:rFonts w:ascii="Arial" w:hAnsi="Arial" w:cs="Arial"/>
                <w:sz w:val="18"/>
                <w:szCs w:val="18"/>
              </w:rPr>
              <w:t>Conditional calculation confidence.</w:t>
            </w:r>
          </w:p>
        </w:tc>
      </w:tr>
      <w:tr w:rsidR="00D40E4A" w:rsidRPr="00A07338" w14:paraId="6DF120C3" w14:textId="77777777">
        <w:trPr>
          <w:jc w:val="center"/>
        </w:trPr>
        <w:tc>
          <w:tcPr>
            <w:tcW w:w="2448" w:type="dxa"/>
          </w:tcPr>
          <w:p w14:paraId="423F295E" w14:textId="77777777" w:rsidR="00D40E4A" w:rsidRPr="00A07338" w:rsidRDefault="00B77817">
            <w:pPr>
              <w:rPr>
                <w:rFonts w:ascii="Arial" w:hAnsi="Arial" w:cs="Arial"/>
                <w:sz w:val="18"/>
                <w:szCs w:val="18"/>
              </w:rPr>
            </w:pPr>
            <w:r w:rsidRPr="00A07338">
              <w:rPr>
                <w:rFonts w:ascii="Arial" w:hAnsi="Arial" w:cs="Arial"/>
                <w:sz w:val="18"/>
                <w:szCs w:val="18"/>
              </w:rPr>
              <w:t>clarifications</w:t>
            </w:r>
          </w:p>
        </w:tc>
        <w:tc>
          <w:tcPr>
            <w:tcW w:w="2016" w:type="dxa"/>
          </w:tcPr>
          <w:p w14:paraId="0C22CABA" w14:textId="77777777" w:rsidR="00D40E4A" w:rsidRPr="00A07338" w:rsidRDefault="00B77817">
            <w:pPr>
              <w:rPr>
                <w:rFonts w:ascii="Arial" w:hAnsi="Arial" w:cs="Arial"/>
                <w:sz w:val="18"/>
                <w:szCs w:val="18"/>
              </w:rPr>
            </w:pPr>
            <w:r w:rsidRPr="00A07338">
              <w:rPr>
                <w:rFonts w:ascii="Arial" w:hAnsi="Arial" w:cs="Arial"/>
                <w:sz w:val="18"/>
                <w:szCs w:val="18"/>
              </w:rPr>
              <w:t>json / nullable</w:t>
            </w:r>
          </w:p>
        </w:tc>
        <w:tc>
          <w:tcPr>
            <w:tcW w:w="2160" w:type="dxa"/>
          </w:tcPr>
          <w:p w14:paraId="2DC7F14D" w14:textId="77777777" w:rsidR="00D40E4A" w:rsidRPr="00A07338" w:rsidRDefault="00B77817">
            <w:pPr>
              <w:rPr>
                <w:rFonts w:ascii="Arial" w:hAnsi="Arial" w:cs="Arial"/>
                <w:sz w:val="18"/>
                <w:szCs w:val="18"/>
              </w:rPr>
            </w:pPr>
            <w:r w:rsidRPr="00A07338">
              <w:rPr>
                <w:rFonts w:ascii="Arial" w:hAnsi="Arial" w:cs="Arial"/>
                <w:sz w:val="18"/>
                <w:szCs w:val="18"/>
              </w:rPr>
              <w:t>if clarifications existed</w:t>
            </w:r>
          </w:p>
        </w:tc>
        <w:tc>
          <w:tcPr>
            <w:tcW w:w="3600" w:type="dxa"/>
          </w:tcPr>
          <w:p w14:paraId="6A80E57F" w14:textId="77777777" w:rsidR="00D40E4A" w:rsidRPr="00A07338" w:rsidRDefault="00B77817">
            <w:pPr>
              <w:rPr>
                <w:rFonts w:ascii="Arial" w:hAnsi="Arial" w:cs="Arial"/>
                <w:sz w:val="18"/>
                <w:szCs w:val="18"/>
              </w:rPr>
            </w:pPr>
            <w:r w:rsidRPr="00A07338">
              <w:rPr>
                <w:rFonts w:ascii="Arial" w:hAnsi="Arial" w:cs="Arial"/>
                <w:sz w:val="18"/>
                <w:szCs w:val="18"/>
              </w:rPr>
              <w:t>Portion, composition, meal time.</w:t>
            </w:r>
          </w:p>
        </w:tc>
      </w:tr>
      <w:tr w:rsidR="00D40E4A" w:rsidRPr="00A07338" w14:paraId="1F849562" w14:textId="77777777">
        <w:trPr>
          <w:jc w:val="center"/>
        </w:trPr>
        <w:tc>
          <w:tcPr>
            <w:tcW w:w="2448" w:type="dxa"/>
          </w:tcPr>
          <w:p w14:paraId="5682BAB2" w14:textId="77777777" w:rsidR="00D40E4A" w:rsidRPr="00A07338" w:rsidRDefault="00B77817">
            <w:pPr>
              <w:rPr>
                <w:rFonts w:ascii="Arial" w:hAnsi="Arial" w:cs="Arial"/>
                <w:sz w:val="18"/>
                <w:szCs w:val="18"/>
              </w:rPr>
            </w:pPr>
            <w:r w:rsidRPr="00A07338">
              <w:rPr>
                <w:rFonts w:ascii="Arial" w:hAnsi="Arial" w:cs="Arial"/>
                <w:sz w:val="18"/>
                <w:szCs w:val="18"/>
              </w:rPr>
              <w:t>status</w:t>
            </w:r>
          </w:p>
        </w:tc>
        <w:tc>
          <w:tcPr>
            <w:tcW w:w="2016" w:type="dxa"/>
          </w:tcPr>
          <w:p w14:paraId="70412131" w14:textId="77777777" w:rsidR="00D40E4A" w:rsidRPr="00A07338" w:rsidRDefault="00B77817">
            <w:pPr>
              <w:rPr>
                <w:rFonts w:ascii="Arial" w:hAnsi="Arial" w:cs="Arial"/>
                <w:sz w:val="18"/>
                <w:szCs w:val="18"/>
              </w:rPr>
            </w:pPr>
            <w:r w:rsidRPr="00A07338">
              <w:rPr>
                <w:rFonts w:ascii="Arial" w:hAnsi="Arial" w:cs="Arial"/>
                <w:sz w:val="18"/>
                <w:szCs w:val="18"/>
              </w:rPr>
              <w:t>enum</w:t>
            </w:r>
          </w:p>
        </w:tc>
        <w:tc>
          <w:tcPr>
            <w:tcW w:w="2160" w:type="dxa"/>
          </w:tcPr>
          <w:p w14:paraId="0DA34F89"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4D2F02A0" w14:textId="77777777" w:rsidR="00D40E4A" w:rsidRPr="00A07338" w:rsidRDefault="00B77817">
            <w:pPr>
              <w:rPr>
                <w:rFonts w:ascii="Arial" w:hAnsi="Arial" w:cs="Arial"/>
                <w:sz w:val="18"/>
                <w:szCs w:val="18"/>
              </w:rPr>
            </w:pPr>
            <w:r w:rsidRPr="00A07338">
              <w:rPr>
                <w:rFonts w:ascii="Arial" w:hAnsi="Arial" w:cs="Arial"/>
                <w:sz w:val="18"/>
                <w:szCs w:val="18"/>
              </w:rPr>
              <w:t>preview_shown, confirmed, saved, cancelled, failed.</w:t>
            </w:r>
          </w:p>
        </w:tc>
      </w:tr>
      <w:tr w:rsidR="00D40E4A" w:rsidRPr="00A07338" w14:paraId="17C2A66A" w14:textId="77777777">
        <w:trPr>
          <w:jc w:val="center"/>
        </w:trPr>
        <w:tc>
          <w:tcPr>
            <w:tcW w:w="2448" w:type="dxa"/>
          </w:tcPr>
          <w:p w14:paraId="3C63A199" w14:textId="77777777" w:rsidR="00D40E4A" w:rsidRPr="00A07338" w:rsidRDefault="00B77817">
            <w:pPr>
              <w:rPr>
                <w:rFonts w:ascii="Arial" w:hAnsi="Arial" w:cs="Arial"/>
                <w:sz w:val="18"/>
                <w:szCs w:val="18"/>
              </w:rPr>
            </w:pPr>
            <w:r w:rsidRPr="00A07338">
              <w:rPr>
                <w:rFonts w:ascii="Arial" w:hAnsi="Arial" w:cs="Arial"/>
                <w:sz w:val="18"/>
                <w:szCs w:val="18"/>
              </w:rPr>
              <w:t>created_at / confirmed_at</w:t>
            </w:r>
          </w:p>
        </w:tc>
        <w:tc>
          <w:tcPr>
            <w:tcW w:w="2016" w:type="dxa"/>
          </w:tcPr>
          <w:p w14:paraId="553B51FB" w14:textId="77777777" w:rsidR="00D40E4A" w:rsidRPr="00A07338" w:rsidRDefault="00B77817">
            <w:pPr>
              <w:rPr>
                <w:rFonts w:ascii="Arial" w:hAnsi="Arial" w:cs="Arial"/>
                <w:sz w:val="18"/>
                <w:szCs w:val="18"/>
              </w:rPr>
            </w:pPr>
            <w:r w:rsidRPr="00A07338">
              <w:rPr>
                <w:rFonts w:ascii="Arial" w:hAnsi="Arial" w:cs="Arial"/>
                <w:sz w:val="18"/>
                <w:szCs w:val="18"/>
              </w:rPr>
              <w:t>datetime UTC</w:t>
            </w:r>
          </w:p>
        </w:tc>
        <w:tc>
          <w:tcPr>
            <w:tcW w:w="2160" w:type="dxa"/>
          </w:tcPr>
          <w:p w14:paraId="5FC4FD7F" w14:textId="77777777" w:rsidR="00D40E4A" w:rsidRPr="00A07338" w:rsidRDefault="00B77817">
            <w:pPr>
              <w:rPr>
                <w:rFonts w:ascii="Arial" w:hAnsi="Arial" w:cs="Arial"/>
                <w:sz w:val="18"/>
                <w:szCs w:val="18"/>
              </w:rPr>
            </w:pPr>
            <w:r w:rsidRPr="00A07338">
              <w:rPr>
                <w:rFonts w:ascii="Arial" w:hAnsi="Arial" w:cs="Arial"/>
                <w:sz w:val="18"/>
                <w:szCs w:val="18"/>
              </w:rPr>
              <w:t xml:space="preserve">required after </w:t>
            </w:r>
            <w:r w:rsidRPr="00A07338">
              <w:rPr>
                <w:rFonts w:ascii="Arial" w:hAnsi="Arial" w:cs="Arial"/>
                <w:sz w:val="18"/>
                <w:szCs w:val="18"/>
              </w:rPr>
              <w:t>save</w:t>
            </w:r>
          </w:p>
        </w:tc>
        <w:tc>
          <w:tcPr>
            <w:tcW w:w="3600" w:type="dxa"/>
          </w:tcPr>
          <w:p w14:paraId="233DDFE2" w14:textId="77777777" w:rsidR="00D40E4A" w:rsidRPr="00A07338" w:rsidRDefault="00B77817">
            <w:pPr>
              <w:rPr>
                <w:rFonts w:ascii="Arial" w:hAnsi="Arial" w:cs="Arial"/>
                <w:sz w:val="18"/>
                <w:szCs w:val="18"/>
              </w:rPr>
            </w:pPr>
            <w:r w:rsidRPr="00A07338">
              <w:rPr>
                <w:rFonts w:ascii="Arial" w:hAnsi="Arial" w:cs="Arial"/>
                <w:sz w:val="18"/>
                <w:szCs w:val="18"/>
              </w:rPr>
              <w:t>Creation and confirmation timestamps.</w:t>
            </w:r>
          </w:p>
        </w:tc>
      </w:tr>
    </w:tbl>
    <w:p w14:paraId="2176E4A9" w14:textId="77777777" w:rsidR="00D40E4A" w:rsidRPr="00A07338" w:rsidRDefault="00D40E4A">
      <w:pPr>
        <w:spacing w:after="40"/>
        <w:rPr>
          <w:rFonts w:ascii="Arial" w:hAnsi="Arial" w:cs="Arial"/>
          <w:sz w:val="18"/>
          <w:szCs w:val="18"/>
        </w:rPr>
      </w:pPr>
    </w:p>
    <w:p w14:paraId="692EEB0D" w14:textId="77777777" w:rsidR="00D40E4A" w:rsidRPr="00A07338" w:rsidRDefault="00B77817">
      <w:pPr>
        <w:spacing w:after="60"/>
        <w:rPr>
          <w:rFonts w:ascii="Arial" w:hAnsi="Arial" w:cs="Arial"/>
          <w:sz w:val="18"/>
          <w:szCs w:val="18"/>
        </w:rPr>
      </w:pPr>
      <w:r w:rsidRPr="00A07338">
        <w:rPr>
          <w:rFonts w:ascii="Arial" w:hAnsi="Arial" w:cs="Arial"/>
          <w:b/>
          <w:sz w:val="18"/>
          <w:szCs w:val="18"/>
        </w:rPr>
        <w:t>11.4. EmotionTryOnResult</w:t>
      </w:r>
    </w:p>
    <w:p w14:paraId="47FC52C0" w14:textId="77777777" w:rsidR="00D40E4A" w:rsidRPr="00A07338" w:rsidRDefault="00B77817">
      <w:pPr>
        <w:spacing w:after="60"/>
        <w:rPr>
          <w:rFonts w:ascii="Arial" w:hAnsi="Arial" w:cs="Arial"/>
          <w:sz w:val="18"/>
          <w:szCs w:val="18"/>
        </w:rPr>
      </w:pPr>
      <w:r w:rsidRPr="00A07338">
        <w:rPr>
          <w:rFonts w:ascii="Arial" w:hAnsi="Arial" w:cs="Arial"/>
          <w:sz w:val="18"/>
          <w:szCs w:val="18"/>
        </w:rPr>
        <w:t>EmotionTryOnResult records the Emotion Try-On result if the user has confirmed saving the result to the Event Card.</w:t>
      </w:r>
    </w:p>
    <w:tbl>
      <w:tblPr>
        <w:tblStyle w:val="aff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448"/>
        <w:gridCol w:w="2016"/>
        <w:gridCol w:w="2160"/>
        <w:gridCol w:w="3600"/>
      </w:tblGrid>
      <w:tr w:rsidR="00D40E4A" w:rsidRPr="00A07338" w14:paraId="4698B963" w14:textId="77777777">
        <w:trPr>
          <w:jc w:val="center"/>
        </w:trPr>
        <w:tc>
          <w:tcPr>
            <w:tcW w:w="2448" w:type="dxa"/>
            <w:shd w:val="clear" w:color="auto" w:fill="D9EAF7"/>
          </w:tcPr>
          <w:p w14:paraId="35FF6159" w14:textId="77777777" w:rsidR="00D40E4A" w:rsidRPr="00A07338" w:rsidRDefault="00B77817">
            <w:pPr>
              <w:rPr>
                <w:rFonts w:ascii="Arial" w:hAnsi="Arial" w:cs="Arial"/>
                <w:sz w:val="18"/>
                <w:szCs w:val="18"/>
              </w:rPr>
            </w:pPr>
            <w:r w:rsidRPr="00A07338">
              <w:rPr>
                <w:rFonts w:ascii="Arial" w:hAnsi="Arial" w:cs="Arial"/>
                <w:b/>
                <w:sz w:val="18"/>
                <w:szCs w:val="18"/>
              </w:rPr>
              <w:t>Field</w:t>
            </w:r>
          </w:p>
        </w:tc>
        <w:tc>
          <w:tcPr>
            <w:tcW w:w="2016" w:type="dxa"/>
            <w:shd w:val="clear" w:color="auto" w:fill="D9EAF7"/>
          </w:tcPr>
          <w:p w14:paraId="214665C1" w14:textId="77777777" w:rsidR="00D40E4A" w:rsidRPr="00A07338" w:rsidRDefault="00B77817">
            <w:pPr>
              <w:rPr>
                <w:rFonts w:ascii="Arial" w:hAnsi="Arial" w:cs="Arial"/>
                <w:sz w:val="18"/>
                <w:szCs w:val="18"/>
              </w:rPr>
            </w:pPr>
            <w:r w:rsidRPr="00A07338">
              <w:rPr>
                <w:rFonts w:ascii="Arial" w:hAnsi="Arial" w:cs="Arial"/>
                <w:b/>
                <w:sz w:val="18"/>
                <w:szCs w:val="18"/>
              </w:rPr>
              <w:t>Type / Format</w:t>
            </w:r>
          </w:p>
        </w:tc>
        <w:tc>
          <w:tcPr>
            <w:tcW w:w="2160" w:type="dxa"/>
            <w:shd w:val="clear" w:color="auto" w:fill="D9EAF7"/>
          </w:tcPr>
          <w:p w14:paraId="24BA6F76" w14:textId="77777777" w:rsidR="00D40E4A" w:rsidRPr="00A07338" w:rsidRDefault="00B77817">
            <w:pPr>
              <w:rPr>
                <w:rFonts w:ascii="Arial" w:hAnsi="Arial" w:cs="Arial"/>
                <w:sz w:val="18"/>
                <w:szCs w:val="18"/>
              </w:rPr>
            </w:pPr>
            <w:r w:rsidRPr="00A07338">
              <w:rPr>
                <w:rFonts w:ascii="Arial" w:hAnsi="Arial" w:cs="Arial"/>
                <w:b/>
                <w:sz w:val="18"/>
                <w:szCs w:val="18"/>
              </w:rPr>
              <w:t>Mandatory</w:t>
            </w:r>
          </w:p>
        </w:tc>
        <w:tc>
          <w:tcPr>
            <w:tcW w:w="3600" w:type="dxa"/>
            <w:shd w:val="clear" w:color="auto" w:fill="D9EAF7"/>
          </w:tcPr>
          <w:p w14:paraId="1F52CD3F" w14:textId="77777777" w:rsidR="00D40E4A" w:rsidRPr="00A07338" w:rsidRDefault="00B77817">
            <w:pPr>
              <w:rPr>
                <w:rFonts w:ascii="Arial" w:hAnsi="Arial" w:cs="Arial"/>
                <w:sz w:val="18"/>
                <w:szCs w:val="18"/>
              </w:rPr>
            </w:pPr>
            <w:r w:rsidRPr="00A07338">
              <w:rPr>
                <w:rFonts w:ascii="Arial" w:hAnsi="Arial" w:cs="Arial"/>
                <w:b/>
                <w:sz w:val="18"/>
                <w:szCs w:val="18"/>
              </w:rPr>
              <w:t>Description</w:t>
            </w:r>
          </w:p>
        </w:tc>
      </w:tr>
      <w:tr w:rsidR="00D40E4A" w:rsidRPr="00A07338" w14:paraId="12181901" w14:textId="77777777">
        <w:trPr>
          <w:jc w:val="center"/>
        </w:trPr>
        <w:tc>
          <w:tcPr>
            <w:tcW w:w="2448" w:type="dxa"/>
          </w:tcPr>
          <w:p w14:paraId="6C0CDA16" w14:textId="77777777" w:rsidR="00D40E4A" w:rsidRPr="00A07338" w:rsidRDefault="00B77817">
            <w:pPr>
              <w:rPr>
                <w:rFonts w:ascii="Arial" w:hAnsi="Arial" w:cs="Arial"/>
                <w:sz w:val="18"/>
                <w:szCs w:val="18"/>
              </w:rPr>
            </w:pPr>
            <w:r w:rsidRPr="00A07338">
              <w:rPr>
                <w:rFonts w:ascii="Arial" w:hAnsi="Arial" w:cs="Arial"/>
                <w:sz w:val="18"/>
                <w:szCs w:val="18"/>
              </w:rPr>
              <w:t>emotion_try_on_result_id</w:t>
            </w:r>
          </w:p>
        </w:tc>
        <w:tc>
          <w:tcPr>
            <w:tcW w:w="2016" w:type="dxa"/>
          </w:tcPr>
          <w:p w14:paraId="44177700" w14:textId="77777777" w:rsidR="00D40E4A" w:rsidRPr="00A07338" w:rsidRDefault="00B77817">
            <w:pPr>
              <w:rPr>
                <w:rFonts w:ascii="Arial" w:hAnsi="Arial" w:cs="Arial"/>
                <w:sz w:val="18"/>
                <w:szCs w:val="18"/>
              </w:rPr>
            </w:pPr>
            <w:r w:rsidRPr="00A07338">
              <w:rPr>
                <w:rFonts w:ascii="Arial" w:hAnsi="Arial" w:cs="Arial"/>
                <w:sz w:val="18"/>
                <w:szCs w:val="18"/>
              </w:rPr>
              <w:t>uuid / string</w:t>
            </w:r>
          </w:p>
        </w:tc>
        <w:tc>
          <w:tcPr>
            <w:tcW w:w="2160" w:type="dxa"/>
          </w:tcPr>
          <w:p w14:paraId="533D2253" w14:textId="77777777" w:rsidR="00D40E4A" w:rsidRPr="00A07338" w:rsidRDefault="00B77817">
            <w:pPr>
              <w:rPr>
                <w:rFonts w:ascii="Arial" w:hAnsi="Arial" w:cs="Arial"/>
                <w:sz w:val="18"/>
                <w:szCs w:val="18"/>
              </w:rPr>
            </w:pPr>
            <w:r w:rsidRPr="00A07338">
              <w:rPr>
                <w:rFonts w:ascii="Arial" w:hAnsi="Arial" w:cs="Arial"/>
                <w:sz w:val="18"/>
                <w:szCs w:val="18"/>
              </w:rPr>
              <w:t>required after save</w:t>
            </w:r>
          </w:p>
        </w:tc>
        <w:tc>
          <w:tcPr>
            <w:tcW w:w="3600" w:type="dxa"/>
          </w:tcPr>
          <w:p w14:paraId="6B5AB67F" w14:textId="77777777" w:rsidR="00D40E4A" w:rsidRPr="00A07338" w:rsidRDefault="00B77817">
            <w:pPr>
              <w:rPr>
                <w:rFonts w:ascii="Arial" w:hAnsi="Arial" w:cs="Arial"/>
                <w:sz w:val="18"/>
                <w:szCs w:val="18"/>
              </w:rPr>
            </w:pPr>
            <w:r w:rsidRPr="00A07338">
              <w:rPr>
                <w:rFonts w:ascii="Arial" w:hAnsi="Arial" w:cs="Arial"/>
                <w:sz w:val="18"/>
                <w:szCs w:val="18"/>
              </w:rPr>
              <w:t>Unique try-on result identifier.</w:t>
            </w:r>
          </w:p>
        </w:tc>
      </w:tr>
      <w:tr w:rsidR="00D40E4A" w:rsidRPr="00A07338" w14:paraId="2F87B735" w14:textId="77777777">
        <w:trPr>
          <w:jc w:val="center"/>
        </w:trPr>
        <w:tc>
          <w:tcPr>
            <w:tcW w:w="2448" w:type="dxa"/>
          </w:tcPr>
          <w:p w14:paraId="4184005F" w14:textId="77777777" w:rsidR="00D40E4A" w:rsidRPr="00A07338" w:rsidRDefault="00B77817">
            <w:pPr>
              <w:rPr>
                <w:rFonts w:ascii="Arial" w:hAnsi="Arial" w:cs="Arial"/>
                <w:sz w:val="18"/>
                <w:szCs w:val="18"/>
              </w:rPr>
            </w:pPr>
            <w:r w:rsidRPr="00A07338">
              <w:rPr>
                <w:rFonts w:ascii="Arial" w:hAnsi="Arial" w:cs="Arial"/>
                <w:sz w:val="18"/>
                <w:szCs w:val="18"/>
              </w:rPr>
              <w:t>event_card_id</w:t>
            </w:r>
          </w:p>
        </w:tc>
        <w:tc>
          <w:tcPr>
            <w:tcW w:w="2016" w:type="dxa"/>
          </w:tcPr>
          <w:p w14:paraId="000F2185" w14:textId="77777777" w:rsidR="00D40E4A" w:rsidRPr="00A07338" w:rsidRDefault="00B77817">
            <w:pPr>
              <w:rPr>
                <w:rFonts w:ascii="Arial" w:hAnsi="Arial" w:cs="Arial"/>
                <w:sz w:val="18"/>
                <w:szCs w:val="18"/>
              </w:rPr>
            </w:pPr>
            <w:r w:rsidRPr="00A07338">
              <w:rPr>
                <w:rFonts w:ascii="Arial" w:hAnsi="Arial" w:cs="Arial"/>
                <w:sz w:val="18"/>
                <w:szCs w:val="18"/>
              </w:rPr>
              <w:t>uuid / string</w:t>
            </w:r>
          </w:p>
        </w:tc>
        <w:tc>
          <w:tcPr>
            <w:tcW w:w="2160" w:type="dxa"/>
          </w:tcPr>
          <w:p w14:paraId="5F859919"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234F2D40" w14:textId="77777777" w:rsidR="00D40E4A" w:rsidRPr="00A07338" w:rsidRDefault="00B77817">
            <w:pPr>
              <w:rPr>
                <w:rFonts w:ascii="Arial" w:hAnsi="Arial" w:cs="Arial"/>
                <w:sz w:val="18"/>
                <w:szCs w:val="18"/>
              </w:rPr>
            </w:pPr>
            <w:r w:rsidRPr="00A07338">
              <w:rPr>
                <w:rFonts w:ascii="Arial" w:hAnsi="Arial" w:cs="Arial"/>
                <w:sz w:val="18"/>
                <w:szCs w:val="18"/>
              </w:rPr>
              <w:t>Link to EventCard.</w:t>
            </w:r>
          </w:p>
        </w:tc>
      </w:tr>
      <w:tr w:rsidR="00D40E4A" w:rsidRPr="00A07338" w14:paraId="047313E1" w14:textId="77777777">
        <w:trPr>
          <w:jc w:val="center"/>
        </w:trPr>
        <w:tc>
          <w:tcPr>
            <w:tcW w:w="2448" w:type="dxa"/>
          </w:tcPr>
          <w:p w14:paraId="048C469F" w14:textId="77777777" w:rsidR="00D40E4A" w:rsidRPr="00A07338" w:rsidRDefault="00B77817">
            <w:pPr>
              <w:rPr>
                <w:rFonts w:ascii="Arial" w:hAnsi="Arial" w:cs="Arial"/>
                <w:sz w:val="18"/>
                <w:szCs w:val="18"/>
              </w:rPr>
            </w:pPr>
            <w:r w:rsidRPr="00A07338">
              <w:rPr>
                <w:rFonts w:ascii="Arial" w:hAnsi="Arial" w:cs="Arial"/>
                <w:sz w:val="18"/>
                <w:szCs w:val="18"/>
              </w:rPr>
              <w:t>user_id / profile_id</w:t>
            </w:r>
          </w:p>
        </w:tc>
        <w:tc>
          <w:tcPr>
            <w:tcW w:w="2016" w:type="dxa"/>
          </w:tcPr>
          <w:p w14:paraId="147DF77D" w14:textId="77777777" w:rsidR="00D40E4A" w:rsidRPr="00A07338" w:rsidRDefault="00B77817">
            <w:pPr>
              <w:rPr>
                <w:rFonts w:ascii="Arial" w:hAnsi="Arial" w:cs="Arial"/>
                <w:sz w:val="18"/>
                <w:szCs w:val="18"/>
              </w:rPr>
            </w:pPr>
            <w:r w:rsidRPr="00A07338">
              <w:rPr>
                <w:rFonts w:ascii="Arial" w:hAnsi="Arial" w:cs="Arial"/>
                <w:sz w:val="18"/>
                <w:szCs w:val="18"/>
              </w:rPr>
              <w:t>uuid / string</w:t>
            </w:r>
          </w:p>
        </w:tc>
        <w:tc>
          <w:tcPr>
            <w:tcW w:w="2160" w:type="dxa"/>
          </w:tcPr>
          <w:p w14:paraId="3F8C32F4"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008B8B7E" w14:textId="77777777" w:rsidR="00D40E4A" w:rsidRPr="00A07338" w:rsidRDefault="00B77817">
            <w:pPr>
              <w:rPr>
                <w:rFonts w:ascii="Arial" w:hAnsi="Arial" w:cs="Arial"/>
                <w:sz w:val="18"/>
                <w:szCs w:val="18"/>
              </w:rPr>
            </w:pPr>
            <w:r w:rsidRPr="00A07338">
              <w:rPr>
                <w:rFonts w:ascii="Arial" w:hAnsi="Arial" w:cs="Arial"/>
                <w:sz w:val="18"/>
                <w:szCs w:val="18"/>
              </w:rPr>
              <w:t>Owner and profile.</w:t>
            </w:r>
          </w:p>
        </w:tc>
      </w:tr>
      <w:tr w:rsidR="00D40E4A" w:rsidRPr="00A07338" w14:paraId="0CCB98E0" w14:textId="77777777">
        <w:trPr>
          <w:jc w:val="center"/>
        </w:trPr>
        <w:tc>
          <w:tcPr>
            <w:tcW w:w="2448" w:type="dxa"/>
          </w:tcPr>
          <w:p w14:paraId="4DCE4D92" w14:textId="77777777" w:rsidR="00D40E4A" w:rsidRPr="00A07338" w:rsidRDefault="00B77817">
            <w:pPr>
              <w:rPr>
                <w:rFonts w:ascii="Arial" w:hAnsi="Arial" w:cs="Arial"/>
                <w:sz w:val="18"/>
                <w:szCs w:val="18"/>
              </w:rPr>
            </w:pPr>
            <w:r w:rsidRPr="00A07338">
              <w:rPr>
                <w:rFonts w:ascii="Arial" w:hAnsi="Arial" w:cs="Arial"/>
                <w:sz w:val="18"/>
                <w:szCs w:val="18"/>
              </w:rPr>
              <w:t>emotion_mode</w:t>
            </w:r>
          </w:p>
        </w:tc>
        <w:tc>
          <w:tcPr>
            <w:tcW w:w="2016" w:type="dxa"/>
          </w:tcPr>
          <w:p w14:paraId="7E82AD2A" w14:textId="77777777" w:rsidR="00D40E4A" w:rsidRPr="00A07338" w:rsidRDefault="00B77817">
            <w:pPr>
              <w:rPr>
                <w:rFonts w:ascii="Arial" w:hAnsi="Arial" w:cs="Arial"/>
                <w:sz w:val="18"/>
                <w:szCs w:val="18"/>
              </w:rPr>
            </w:pPr>
            <w:r w:rsidRPr="00A07338">
              <w:rPr>
                <w:rFonts w:ascii="Arial" w:hAnsi="Arial" w:cs="Arial"/>
                <w:sz w:val="18"/>
                <w:szCs w:val="18"/>
              </w:rPr>
              <w:t>string / enum</w:t>
            </w:r>
          </w:p>
        </w:tc>
        <w:tc>
          <w:tcPr>
            <w:tcW w:w="2160" w:type="dxa"/>
          </w:tcPr>
          <w:p w14:paraId="763A1E03"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2E9E5FBD" w14:textId="77777777" w:rsidR="00D40E4A" w:rsidRPr="00A07338" w:rsidRDefault="00B77817">
            <w:pPr>
              <w:rPr>
                <w:rFonts w:ascii="Arial" w:hAnsi="Arial" w:cs="Arial"/>
                <w:sz w:val="18"/>
                <w:szCs w:val="18"/>
              </w:rPr>
            </w:pPr>
            <w:r w:rsidRPr="00A07338">
              <w:rPr>
                <w:rFonts w:ascii="Arial" w:hAnsi="Arial" w:cs="Arial"/>
                <w:sz w:val="18"/>
                <w:szCs w:val="18"/>
              </w:rPr>
              <w:t>Selected emotional mode, for example calm_confidence.</w:t>
            </w:r>
          </w:p>
        </w:tc>
      </w:tr>
      <w:tr w:rsidR="00D40E4A" w:rsidRPr="00A07338" w14:paraId="1972EACD" w14:textId="77777777">
        <w:trPr>
          <w:jc w:val="center"/>
        </w:trPr>
        <w:tc>
          <w:tcPr>
            <w:tcW w:w="2448" w:type="dxa"/>
          </w:tcPr>
          <w:p w14:paraId="79B47A3A" w14:textId="77777777" w:rsidR="00D40E4A" w:rsidRPr="00A07338" w:rsidRDefault="00B77817">
            <w:pPr>
              <w:rPr>
                <w:rFonts w:ascii="Arial" w:hAnsi="Arial" w:cs="Arial"/>
                <w:sz w:val="18"/>
                <w:szCs w:val="18"/>
              </w:rPr>
            </w:pPr>
            <w:r w:rsidRPr="00A07338">
              <w:rPr>
                <w:rFonts w:ascii="Arial" w:hAnsi="Arial" w:cs="Arial"/>
                <w:sz w:val="18"/>
                <w:szCs w:val="18"/>
              </w:rPr>
              <w:t>input_text</w:t>
            </w:r>
          </w:p>
        </w:tc>
        <w:tc>
          <w:tcPr>
            <w:tcW w:w="2016" w:type="dxa"/>
          </w:tcPr>
          <w:p w14:paraId="1BC1ED65" w14:textId="77777777" w:rsidR="00D40E4A" w:rsidRPr="00A07338" w:rsidRDefault="00B77817">
            <w:pPr>
              <w:rPr>
                <w:rFonts w:ascii="Arial" w:hAnsi="Arial" w:cs="Arial"/>
                <w:sz w:val="18"/>
                <w:szCs w:val="18"/>
              </w:rPr>
            </w:pPr>
            <w:r w:rsidRPr="00A07338">
              <w:rPr>
                <w:rFonts w:ascii="Arial" w:hAnsi="Arial" w:cs="Arial"/>
                <w:sz w:val="18"/>
                <w:szCs w:val="18"/>
              </w:rPr>
              <w:t>string / nullable</w:t>
            </w:r>
          </w:p>
        </w:tc>
        <w:tc>
          <w:tcPr>
            <w:tcW w:w="2160" w:type="dxa"/>
          </w:tcPr>
          <w:p w14:paraId="79BD0BF0" w14:textId="77777777" w:rsidR="00D40E4A" w:rsidRPr="00A07338" w:rsidRDefault="00B77817">
            <w:pPr>
              <w:rPr>
                <w:rFonts w:ascii="Arial" w:hAnsi="Arial" w:cs="Arial"/>
                <w:sz w:val="18"/>
                <w:szCs w:val="18"/>
              </w:rPr>
            </w:pPr>
            <w:r w:rsidRPr="00A07338">
              <w:rPr>
                <w:rFonts w:ascii="Arial" w:hAnsi="Arial" w:cs="Arial"/>
                <w:sz w:val="18"/>
                <w:szCs w:val="18"/>
              </w:rPr>
              <w:t>if text existed</w:t>
            </w:r>
          </w:p>
        </w:tc>
        <w:tc>
          <w:tcPr>
            <w:tcW w:w="3600" w:type="dxa"/>
          </w:tcPr>
          <w:p w14:paraId="647FE4A1" w14:textId="77777777" w:rsidR="00D40E4A" w:rsidRPr="00A07338" w:rsidRDefault="00B77817">
            <w:pPr>
              <w:rPr>
                <w:rFonts w:ascii="Arial" w:hAnsi="Arial" w:cs="Arial"/>
                <w:sz w:val="18"/>
                <w:szCs w:val="18"/>
              </w:rPr>
            </w:pPr>
            <w:r w:rsidRPr="00A07338">
              <w:rPr>
                <w:rFonts w:ascii="Arial" w:hAnsi="Arial" w:cs="Arial"/>
                <w:sz w:val="18"/>
                <w:szCs w:val="18"/>
              </w:rPr>
              <w:t>User wording.</w:t>
            </w:r>
          </w:p>
        </w:tc>
      </w:tr>
      <w:tr w:rsidR="00D40E4A" w:rsidRPr="00A07338" w14:paraId="450DF94B" w14:textId="77777777">
        <w:trPr>
          <w:jc w:val="center"/>
        </w:trPr>
        <w:tc>
          <w:tcPr>
            <w:tcW w:w="2448" w:type="dxa"/>
          </w:tcPr>
          <w:p w14:paraId="68A68D0B" w14:textId="77777777" w:rsidR="00D40E4A" w:rsidRPr="00A07338" w:rsidRDefault="00B77817">
            <w:pPr>
              <w:rPr>
                <w:rFonts w:ascii="Arial" w:hAnsi="Arial" w:cs="Arial"/>
                <w:sz w:val="18"/>
                <w:szCs w:val="18"/>
              </w:rPr>
            </w:pPr>
            <w:r w:rsidRPr="00A07338">
              <w:rPr>
                <w:rFonts w:ascii="Arial" w:hAnsi="Arial" w:cs="Arial"/>
                <w:sz w:val="18"/>
                <w:szCs w:val="18"/>
              </w:rPr>
              <w:t>attachment_id</w:t>
            </w:r>
          </w:p>
        </w:tc>
        <w:tc>
          <w:tcPr>
            <w:tcW w:w="2016" w:type="dxa"/>
          </w:tcPr>
          <w:p w14:paraId="587DBF47" w14:textId="77777777" w:rsidR="00D40E4A" w:rsidRPr="00A07338" w:rsidRDefault="00B77817">
            <w:pPr>
              <w:rPr>
                <w:rFonts w:ascii="Arial" w:hAnsi="Arial" w:cs="Arial"/>
                <w:sz w:val="18"/>
                <w:szCs w:val="18"/>
              </w:rPr>
            </w:pPr>
            <w:r w:rsidRPr="00A07338">
              <w:rPr>
                <w:rFonts w:ascii="Arial" w:hAnsi="Arial" w:cs="Arial"/>
                <w:sz w:val="18"/>
                <w:szCs w:val="18"/>
              </w:rPr>
              <w:t>uuid / string / nullable</w:t>
            </w:r>
          </w:p>
        </w:tc>
        <w:tc>
          <w:tcPr>
            <w:tcW w:w="2160" w:type="dxa"/>
          </w:tcPr>
          <w:p w14:paraId="6B1FF04A" w14:textId="77777777" w:rsidR="00D40E4A" w:rsidRPr="00A07338" w:rsidRDefault="00B77817">
            <w:pPr>
              <w:rPr>
                <w:rFonts w:ascii="Arial" w:hAnsi="Arial" w:cs="Arial"/>
                <w:sz w:val="18"/>
                <w:szCs w:val="18"/>
              </w:rPr>
            </w:pPr>
            <w:r w:rsidRPr="00A07338">
              <w:rPr>
                <w:rFonts w:ascii="Arial" w:hAnsi="Arial" w:cs="Arial"/>
                <w:sz w:val="18"/>
                <w:szCs w:val="18"/>
              </w:rPr>
              <w:t>if material existed</w:t>
            </w:r>
          </w:p>
        </w:tc>
        <w:tc>
          <w:tcPr>
            <w:tcW w:w="3600" w:type="dxa"/>
          </w:tcPr>
          <w:p w14:paraId="43523D7F" w14:textId="77777777" w:rsidR="00D40E4A" w:rsidRPr="00A07338" w:rsidRDefault="00B77817">
            <w:pPr>
              <w:rPr>
                <w:rFonts w:ascii="Arial" w:hAnsi="Arial" w:cs="Arial"/>
                <w:sz w:val="18"/>
                <w:szCs w:val="18"/>
              </w:rPr>
            </w:pPr>
            <w:r w:rsidRPr="00A07338">
              <w:rPr>
                <w:rFonts w:ascii="Arial" w:hAnsi="Arial" w:cs="Arial"/>
                <w:sz w:val="18"/>
                <w:szCs w:val="18"/>
              </w:rPr>
              <w:t>Link to photo / video / material.</w:t>
            </w:r>
          </w:p>
        </w:tc>
      </w:tr>
      <w:tr w:rsidR="00D40E4A" w:rsidRPr="00A07338" w14:paraId="4D120888" w14:textId="77777777">
        <w:trPr>
          <w:jc w:val="center"/>
        </w:trPr>
        <w:tc>
          <w:tcPr>
            <w:tcW w:w="2448" w:type="dxa"/>
          </w:tcPr>
          <w:p w14:paraId="44218903" w14:textId="77777777" w:rsidR="00D40E4A" w:rsidRPr="00A07338" w:rsidRDefault="00B77817">
            <w:pPr>
              <w:rPr>
                <w:rFonts w:ascii="Arial" w:hAnsi="Arial" w:cs="Arial"/>
                <w:sz w:val="18"/>
                <w:szCs w:val="18"/>
              </w:rPr>
            </w:pPr>
            <w:r w:rsidRPr="00A07338">
              <w:rPr>
                <w:rFonts w:ascii="Arial" w:hAnsi="Arial" w:cs="Arial"/>
                <w:sz w:val="18"/>
                <w:szCs w:val="18"/>
              </w:rPr>
              <w:t>result_summary</w:t>
            </w:r>
          </w:p>
        </w:tc>
        <w:tc>
          <w:tcPr>
            <w:tcW w:w="2016" w:type="dxa"/>
          </w:tcPr>
          <w:p w14:paraId="55921EF7" w14:textId="77777777" w:rsidR="00D40E4A" w:rsidRPr="00A07338" w:rsidRDefault="00B77817">
            <w:pPr>
              <w:rPr>
                <w:rFonts w:ascii="Arial" w:hAnsi="Arial" w:cs="Arial"/>
                <w:sz w:val="18"/>
                <w:szCs w:val="18"/>
              </w:rPr>
            </w:pPr>
            <w:r w:rsidRPr="00A07338">
              <w:rPr>
                <w:rFonts w:ascii="Arial" w:hAnsi="Arial" w:cs="Arial"/>
                <w:sz w:val="18"/>
                <w:szCs w:val="18"/>
              </w:rPr>
              <w:t>string</w:t>
            </w:r>
          </w:p>
        </w:tc>
        <w:tc>
          <w:tcPr>
            <w:tcW w:w="2160" w:type="dxa"/>
          </w:tcPr>
          <w:p w14:paraId="61BAD2A1"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572F4FB7" w14:textId="77777777" w:rsidR="00D40E4A" w:rsidRPr="00A07338" w:rsidRDefault="00B77817">
            <w:pPr>
              <w:rPr>
                <w:rFonts w:ascii="Arial" w:hAnsi="Arial" w:cs="Arial"/>
                <w:sz w:val="18"/>
                <w:szCs w:val="18"/>
              </w:rPr>
            </w:pPr>
            <w:r w:rsidRPr="00A07338">
              <w:rPr>
                <w:rFonts w:ascii="Arial" w:hAnsi="Arial" w:cs="Arial"/>
                <w:sz w:val="18"/>
                <w:szCs w:val="18"/>
              </w:rPr>
              <w:t>Brief result description for the user.</w:t>
            </w:r>
          </w:p>
        </w:tc>
      </w:tr>
      <w:tr w:rsidR="00D40E4A" w:rsidRPr="00A07338" w14:paraId="1AEB0BEE" w14:textId="77777777">
        <w:trPr>
          <w:jc w:val="center"/>
        </w:trPr>
        <w:tc>
          <w:tcPr>
            <w:tcW w:w="2448" w:type="dxa"/>
          </w:tcPr>
          <w:p w14:paraId="47DE1635" w14:textId="77777777" w:rsidR="00D40E4A" w:rsidRPr="00A07338" w:rsidRDefault="00B77817">
            <w:pPr>
              <w:rPr>
                <w:rFonts w:ascii="Arial" w:hAnsi="Arial" w:cs="Arial"/>
                <w:sz w:val="18"/>
                <w:szCs w:val="18"/>
              </w:rPr>
            </w:pPr>
            <w:r w:rsidRPr="00A07338">
              <w:rPr>
                <w:rFonts w:ascii="Arial" w:hAnsi="Arial" w:cs="Arial"/>
                <w:sz w:val="18"/>
                <w:szCs w:val="18"/>
              </w:rPr>
              <w:t>result_payload</w:t>
            </w:r>
          </w:p>
        </w:tc>
        <w:tc>
          <w:tcPr>
            <w:tcW w:w="2016" w:type="dxa"/>
          </w:tcPr>
          <w:p w14:paraId="2E06D010" w14:textId="77777777" w:rsidR="00D40E4A" w:rsidRPr="00A07338" w:rsidRDefault="00B77817">
            <w:pPr>
              <w:rPr>
                <w:rFonts w:ascii="Arial" w:hAnsi="Arial" w:cs="Arial"/>
                <w:sz w:val="18"/>
                <w:szCs w:val="18"/>
              </w:rPr>
            </w:pPr>
            <w:r w:rsidRPr="00A07338">
              <w:rPr>
                <w:rFonts w:ascii="Arial" w:hAnsi="Arial" w:cs="Arial"/>
                <w:sz w:val="18"/>
                <w:szCs w:val="18"/>
              </w:rPr>
              <w:t>json / nullable</w:t>
            </w:r>
          </w:p>
        </w:tc>
        <w:tc>
          <w:tcPr>
            <w:tcW w:w="2160" w:type="dxa"/>
          </w:tcPr>
          <w:p w14:paraId="5668C35D" w14:textId="77777777" w:rsidR="00D40E4A" w:rsidRPr="00A07338" w:rsidRDefault="00B77817">
            <w:pPr>
              <w:rPr>
                <w:rFonts w:ascii="Arial" w:hAnsi="Arial" w:cs="Arial"/>
                <w:sz w:val="18"/>
                <w:szCs w:val="18"/>
              </w:rPr>
            </w:pPr>
            <w:r w:rsidRPr="00A07338">
              <w:rPr>
                <w:rFonts w:ascii="Arial" w:hAnsi="Arial" w:cs="Arial"/>
                <w:sz w:val="18"/>
                <w:szCs w:val="18"/>
              </w:rPr>
              <w:t>if structured result exists</w:t>
            </w:r>
          </w:p>
        </w:tc>
        <w:tc>
          <w:tcPr>
            <w:tcW w:w="3600" w:type="dxa"/>
          </w:tcPr>
          <w:p w14:paraId="0C1BA08E" w14:textId="77777777" w:rsidR="00D40E4A" w:rsidRPr="00A07338" w:rsidRDefault="00B77817">
            <w:pPr>
              <w:rPr>
                <w:rFonts w:ascii="Arial" w:hAnsi="Arial" w:cs="Arial"/>
                <w:sz w:val="18"/>
                <w:szCs w:val="18"/>
              </w:rPr>
            </w:pPr>
            <w:r w:rsidRPr="00A07338">
              <w:rPr>
                <w:rFonts w:ascii="Arial" w:hAnsi="Arial" w:cs="Arial"/>
                <w:sz w:val="18"/>
                <w:szCs w:val="18"/>
              </w:rPr>
              <w:t>Structured try-on result.</w:t>
            </w:r>
          </w:p>
        </w:tc>
      </w:tr>
      <w:tr w:rsidR="00D40E4A" w:rsidRPr="00A07338" w14:paraId="4512F7CB" w14:textId="77777777">
        <w:trPr>
          <w:jc w:val="center"/>
        </w:trPr>
        <w:tc>
          <w:tcPr>
            <w:tcW w:w="2448" w:type="dxa"/>
          </w:tcPr>
          <w:p w14:paraId="4635609C" w14:textId="77777777" w:rsidR="00D40E4A" w:rsidRPr="00A07338" w:rsidRDefault="00B77817">
            <w:pPr>
              <w:rPr>
                <w:rFonts w:ascii="Arial" w:hAnsi="Arial" w:cs="Arial"/>
                <w:sz w:val="18"/>
                <w:szCs w:val="18"/>
              </w:rPr>
            </w:pPr>
            <w:r w:rsidRPr="00A07338">
              <w:rPr>
                <w:rFonts w:ascii="Arial" w:hAnsi="Arial" w:cs="Arial"/>
                <w:sz w:val="18"/>
                <w:szCs w:val="18"/>
              </w:rPr>
              <w:t>status</w:t>
            </w:r>
          </w:p>
        </w:tc>
        <w:tc>
          <w:tcPr>
            <w:tcW w:w="2016" w:type="dxa"/>
          </w:tcPr>
          <w:p w14:paraId="08C80E87" w14:textId="77777777" w:rsidR="00D40E4A" w:rsidRPr="00A07338" w:rsidRDefault="00B77817">
            <w:pPr>
              <w:rPr>
                <w:rFonts w:ascii="Arial" w:hAnsi="Arial" w:cs="Arial"/>
                <w:sz w:val="18"/>
                <w:szCs w:val="18"/>
              </w:rPr>
            </w:pPr>
            <w:r w:rsidRPr="00A07338">
              <w:rPr>
                <w:rFonts w:ascii="Arial" w:hAnsi="Arial" w:cs="Arial"/>
                <w:sz w:val="18"/>
                <w:szCs w:val="18"/>
              </w:rPr>
              <w:t>enum</w:t>
            </w:r>
          </w:p>
        </w:tc>
        <w:tc>
          <w:tcPr>
            <w:tcW w:w="2160" w:type="dxa"/>
          </w:tcPr>
          <w:p w14:paraId="7DE1F9F3"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613EE639" w14:textId="77777777" w:rsidR="00D40E4A" w:rsidRPr="00A07338" w:rsidRDefault="00B77817">
            <w:pPr>
              <w:rPr>
                <w:rFonts w:ascii="Arial" w:hAnsi="Arial" w:cs="Arial"/>
                <w:sz w:val="18"/>
                <w:szCs w:val="18"/>
              </w:rPr>
            </w:pPr>
            <w:r w:rsidRPr="00A07338">
              <w:rPr>
                <w:rFonts w:ascii="Arial" w:hAnsi="Arial" w:cs="Arial"/>
                <w:sz w:val="18"/>
                <w:szCs w:val="18"/>
              </w:rPr>
              <w:t>preview_shown, confirmed, saved, cancelled, failed.</w:t>
            </w:r>
          </w:p>
        </w:tc>
      </w:tr>
      <w:tr w:rsidR="00D40E4A" w:rsidRPr="00A07338" w14:paraId="6D239C10" w14:textId="77777777">
        <w:trPr>
          <w:jc w:val="center"/>
        </w:trPr>
        <w:tc>
          <w:tcPr>
            <w:tcW w:w="2448" w:type="dxa"/>
          </w:tcPr>
          <w:p w14:paraId="03B8ED7B" w14:textId="77777777" w:rsidR="00D40E4A" w:rsidRPr="00A07338" w:rsidRDefault="00B77817">
            <w:pPr>
              <w:rPr>
                <w:rFonts w:ascii="Arial" w:hAnsi="Arial" w:cs="Arial"/>
                <w:sz w:val="18"/>
                <w:szCs w:val="18"/>
              </w:rPr>
            </w:pPr>
            <w:r w:rsidRPr="00A07338">
              <w:rPr>
                <w:rFonts w:ascii="Arial" w:hAnsi="Arial" w:cs="Arial"/>
                <w:sz w:val="18"/>
                <w:szCs w:val="18"/>
              </w:rPr>
              <w:t>created_at / confirmed_at</w:t>
            </w:r>
          </w:p>
        </w:tc>
        <w:tc>
          <w:tcPr>
            <w:tcW w:w="2016" w:type="dxa"/>
          </w:tcPr>
          <w:p w14:paraId="687B4D24" w14:textId="77777777" w:rsidR="00D40E4A" w:rsidRPr="00A07338" w:rsidRDefault="00B77817">
            <w:pPr>
              <w:rPr>
                <w:rFonts w:ascii="Arial" w:hAnsi="Arial" w:cs="Arial"/>
                <w:sz w:val="18"/>
                <w:szCs w:val="18"/>
              </w:rPr>
            </w:pPr>
            <w:r w:rsidRPr="00A07338">
              <w:rPr>
                <w:rFonts w:ascii="Arial" w:hAnsi="Arial" w:cs="Arial"/>
                <w:sz w:val="18"/>
                <w:szCs w:val="18"/>
              </w:rPr>
              <w:t>datetime UTC</w:t>
            </w:r>
          </w:p>
        </w:tc>
        <w:tc>
          <w:tcPr>
            <w:tcW w:w="2160" w:type="dxa"/>
          </w:tcPr>
          <w:p w14:paraId="5D4B4687" w14:textId="77777777" w:rsidR="00D40E4A" w:rsidRPr="00A07338" w:rsidRDefault="00B77817">
            <w:pPr>
              <w:rPr>
                <w:rFonts w:ascii="Arial" w:hAnsi="Arial" w:cs="Arial"/>
                <w:sz w:val="18"/>
                <w:szCs w:val="18"/>
              </w:rPr>
            </w:pPr>
            <w:r w:rsidRPr="00A07338">
              <w:rPr>
                <w:rFonts w:ascii="Arial" w:hAnsi="Arial" w:cs="Arial"/>
                <w:sz w:val="18"/>
                <w:szCs w:val="18"/>
              </w:rPr>
              <w:t xml:space="preserve">required </w:t>
            </w:r>
            <w:r w:rsidRPr="00A07338">
              <w:rPr>
                <w:rFonts w:ascii="Arial" w:hAnsi="Arial" w:cs="Arial"/>
                <w:sz w:val="18"/>
                <w:szCs w:val="18"/>
              </w:rPr>
              <w:t>after save</w:t>
            </w:r>
          </w:p>
        </w:tc>
        <w:tc>
          <w:tcPr>
            <w:tcW w:w="3600" w:type="dxa"/>
          </w:tcPr>
          <w:p w14:paraId="2BDD8AD3" w14:textId="77777777" w:rsidR="00D40E4A" w:rsidRPr="00A07338" w:rsidRDefault="00B77817">
            <w:pPr>
              <w:rPr>
                <w:rFonts w:ascii="Arial" w:hAnsi="Arial" w:cs="Arial"/>
                <w:sz w:val="18"/>
                <w:szCs w:val="18"/>
              </w:rPr>
            </w:pPr>
            <w:r w:rsidRPr="00A07338">
              <w:rPr>
                <w:rFonts w:ascii="Arial" w:hAnsi="Arial" w:cs="Arial"/>
                <w:sz w:val="18"/>
                <w:szCs w:val="18"/>
              </w:rPr>
              <w:t>Creation and confirmation timestamps.</w:t>
            </w:r>
          </w:p>
        </w:tc>
      </w:tr>
    </w:tbl>
    <w:p w14:paraId="0A2702BC" w14:textId="77777777" w:rsidR="00D40E4A" w:rsidRPr="00A07338" w:rsidRDefault="00D40E4A">
      <w:pPr>
        <w:spacing w:after="40"/>
        <w:rPr>
          <w:rFonts w:ascii="Arial" w:hAnsi="Arial" w:cs="Arial"/>
          <w:sz w:val="18"/>
          <w:szCs w:val="18"/>
        </w:rPr>
      </w:pPr>
    </w:p>
    <w:p w14:paraId="15A08F96" w14:textId="77777777" w:rsidR="00D40E4A" w:rsidRPr="00A07338" w:rsidRDefault="00B77817">
      <w:pPr>
        <w:spacing w:after="60"/>
        <w:rPr>
          <w:rFonts w:ascii="Arial" w:hAnsi="Arial" w:cs="Arial"/>
          <w:sz w:val="18"/>
          <w:szCs w:val="18"/>
        </w:rPr>
      </w:pPr>
      <w:r w:rsidRPr="00A07338">
        <w:rPr>
          <w:rFonts w:ascii="Arial" w:hAnsi="Arial" w:cs="Arial"/>
          <w:b/>
          <w:sz w:val="18"/>
          <w:szCs w:val="18"/>
        </w:rPr>
        <w:t>11.5. AssistantTopic</w:t>
      </w:r>
    </w:p>
    <w:p w14:paraId="4BB12431" w14:textId="77777777" w:rsidR="00D40E4A" w:rsidRPr="00A07338" w:rsidRDefault="00B77817">
      <w:pPr>
        <w:spacing w:after="60"/>
        <w:rPr>
          <w:rFonts w:ascii="Arial" w:hAnsi="Arial" w:cs="Arial"/>
          <w:sz w:val="18"/>
          <w:szCs w:val="18"/>
        </w:rPr>
      </w:pPr>
      <w:r w:rsidRPr="00A07338">
        <w:rPr>
          <w:rFonts w:ascii="Arial" w:hAnsi="Arial" w:cs="Arial"/>
          <w:sz w:val="18"/>
          <w:szCs w:val="18"/>
        </w:rPr>
        <w:lastRenderedPageBreak/>
        <w:t>AssistantTopic is a topic / chat / case inside the Assistant. In the first release it is not a top-level project and does not combine several projects.</w:t>
      </w:r>
    </w:p>
    <w:tbl>
      <w:tblPr>
        <w:tblStyle w:val="aff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448"/>
        <w:gridCol w:w="2016"/>
        <w:gridCol w:w="2160"/>
        <w:gridCol w:w="3600"/>
      </w:tblGrid>
      <w:tr w:rsidR="00D40E4A" w:rsidRPr="00A07338" w14:paraId="0E4AE5F5" w14:textId="77777777">
        <w:trPr>
          <w:jc w:val="center"/>
        </w:trPr>
        <w:tc>
          <w:tcPr>
            <w:tcW w:w="2448" w:type="dxa"/>
            <w:shd w:val="clear" w:color="auto" w:fill="D9EAF7"/>
          </w:tcPr>
          <w:p w14:paraId="65C63634" w14:textId="77777777" w:rsidR="00D40E4A" w:rsidRPr="00A07338" w:rsidRDefault="00B77817">
            <w:pPr>
              <w:rPr>
                <w:rFonts w:ascii="Arial" w:hAnsi="Arial" w:cs="Arial"/>
                <w:sz w:val="18"/>
                <w:szCs w:val="18"/>
              </w:rPr>
            </w:pPr>
            <w:r w:rsidRPr="00A07338">
              <w:rPr>
                <w:rFonts w:ascii="Arial" w:hAnsi="Arial" w:cs="Arial"/>
                <w:b/>
                <w:sz w:val="18"/>
                <w:szCs w:val="18"/>
              </w:rPr>
              <w:t>Field</w:t>
            </w:r>
          </w:p>
        </w:tc>
        <w:tc>
          <w:tcPr>
            <w:tcW w:w="2016" w:type="dxa"/>
            <w:shd w:val="clear" w:color="auto" w:fill="D9EAF7"/>
          </w:tcPr>
          <w:p w14:paraId="001A50E5" w14:textId="77777777" w:rsidR="00D40E4A" w:rsidRPr="00A07338" w:rsidRDefault="00B77817">
            <w:pPr>
              <w:rPr>
                <w:rFonts w:ascii="Arial" w:hAnsi="Arial" w:cs="Arial"/>
                <w:sz w:val="18"/>
                <w:szCs w:val="18"/>
              </w:rPr>
            </w:pPr>
            <w:r w:rsidRPr="00A07338">
              <w:rPr>
                <w:rFonts w:ascii="Arial" w:hAnsi="Arial" w:cs="Arial"/>
                <w:b/>
                <w:sz w:val="18"/>
                <w:szCs w:val="18"/>
              </w:rPr>
              <w:t>Type / Format</w:t>
            </w:r>
          </w:p>
        </w:tc>
        <w:tc>
          <w:tcPr>
            <w:tcW w:w="2160" w:type="dxa"/>
            <w:shd w:val="clear" w:color="auto" w:fill="D9EAF7"/>
          </w:tcPr>
          <w:p w14:paraId="0C9E192B" w14:textId="77777777" w:rsidR="00D40E4A" w:rsidRPr="00A07338" w:rsidRDefault="00B77817">
            <w:pPr>
              <w:rPr>
                <w:rFonts w:ascii="Arial" w:hAnsi="Arial" w:cs="Arial"/>
                <w:sz w:val="18"/>
                <w:szCs w:val="18"/>
              </w:rPr>
            </w:pPr>
            <w:r w:rsidRPr="00A07338">
              <w:rPr>
                <w:rFonts w:ascii="Arial" w:hAnsi="Arial" w:cs="Arial"/>
                <w:b/>
                <w:sz w:val="18"/>
                <w:szCs w:val="18"/>
              </w:rPr>
              <w:t>Mandatory</w:t>
            </w:r>
          </w:p>
        </w:tc>
        <w:tc>
          <w:tcPr>
            <w:tcW w:w="3600" w:type="dxa"/>
            <w:shd w:val="clear" w:color="auto" w:fill="D9EAF7"/>
          </w:tcPr>
          <w:p w14:paraId="28382E09" w14:textId="77777777" w:rsidR="00D40E4A" w:rsidRPr="00A07338" w:rsidRDefault="00B77817">
            <w:pPr>
              <w:rPr>
                <w:rFonts w:ascii="Arial" w:hAnsi="Arial" w:cs="Arial"/>
                <w:sz w:val="18"/>
                <w:szCs w:val="18"/>
              </w:rPr>
            </w:pPr>
            <w:r w:rsidRPr="00A07338">
              <w:rPr>
                <w:rFonts w:ascii="Arial" w:hAnsi="Arial" w:cs="Arial"/>
                <w:b/>
                <w:sz w:val="18"/>
                <w:szCs w:val="18"/>
              </w:rPr>
              <w:t>De</w:t>
            </w:r>
            <w:r w:rsidRPr="00A07338">
              <w:rPr>
                <w:rFonts w:ascii="Arial" w:hAnsi="Arial" w:cs="Arial"/>
                <w:b/>
                <w:sz w:val="18"/>
                <w:szCs w:val="18"/>
              </w:rPr>
              <w:t>scription</w:t>
            </w:r>
          </w:p>
        </w:tc>
      </w:tr>
      <w:tr w:rsidR="00D40E4A" w:rsidRPr="00A07338" w14:paraId="48CB7778" w14:textId="77777777">
        <w:trPr>
          <w:jc w:val="center"/>
        </w:trPr>
        <w:tc>
          <w:tcPr>
            <w:tcW w:w="2448" w:type="dxa"/>
          </w:tcPr>
          <w:p w14:paraId="6A64924C" w14:textId="77777777" w:rsidR="00D40E4A" w:rsidRPr="00A07338" w:rsidRDefault="00B77817">
            <w:pPr>
              <w:rPr>
                <w:rFonts w:ascii="Arial" w:hAnsi="Arial" w:cs="Arial"/>
                <w:sz w:val="18"/>
                <w:szCs w:val="18"/>
              </w:rPr>
            </w:pPr>
            <w:r w:rsidRPr="00A07338">
              <w:rPr>
                <w:rFonts w:ascii="Arial" w:hAnsi="Arial" w:cs="Arial"/>
                <w:sz w:val="18"/>
                <w:szCs w:val="18"/>
              </w:rPr>
              <w:t>assistant_chat_id / topic_id</w:t>
            </w:r>
          </w:p>
        </w:tc>
        <w:tc>
          <w:tcPr>
            <w:tcW w:w="2016" w:type="dxa"/>
          </w:tcPr>
          <w:p w14:paraId="2F4D6F33" w14:textId="77777777" w:rsidR="00D40E4A" w:rsidRPr="00A07338" w:rsidRDefault="00B77817">
            <w:pPr>
              <w:rPr>
                <w:rFonts w:ascii="Arial" w:hAnsi="Arial" w:cs="Arial"/>
                <w:sz w:val="18"/>
                <w:szCs w:val="18"/>
              </w:rPr>
            </w:pPr>
            <w:r w:rsidRPr="00A07338">
              <w:rPr>
                <w:rFonts w:ascii="Arial" w:hAnsi="Arial" w:cs="Arial"/>
                <w:sz w:val="18"/>
                <w:szCs w:val="18"/>
              </w:rPr>
              <w:t>uuid / string</w:t>
            </w:r>
          </w:p>
        </w:tc>
        <w:tc>
          <w:tcPr>
            <w:tcW w:w="2160" w:type="dxa"/>
          </w:tcPr>
          <w:p w14:paraId="48AFC3CE"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19F78C3B" w14:textId="77777777" w:rsidR="00D40E4A" w:rsidRPr="00A07338" w:rsidRDefault="00B77817">
            <w:pPr>
              <w:rPr>
                <w:rFonts w:ascii="Arial" w:hAnsi="Arial" w:cs="Arial"/>
                <w:sz w:val="18"/>
                <w:szCs w:val="18"/>
              </w:rPr>
            </w:pPr>
            <w:r w:rsidRPr="00A07338">
              <w:rPr>
                <w:rFonts w:ascii="Arial" w:hAnsi="Arial" w:cs="Arial"/>
                <w:sz w:val="18"/>
                <w:szCs w:val="18"/>
              </w:rPr>
              <w:t>Unique topic identifier.</w:t>
            </w:r>
          </w:p>
        </w:tc>
      </w:tr>
      <w:tr w:rsidR="00D40E4A" w:rsidRPr="00A07338" w14:paraId="3CE31909" w14:textId="77777777">
        <w:trPr>
          <w:jc w:val="center"/>
        </w:trPr>
        <w:tc>
          <w:tcPr>
            <w:tcW w:w="2448" w:type="dxa"/>
          </w:tcPr>
          <w:p w14:paraId="40B30DBC" w14:textId="77777777" w:rsidR="00D40E4A" w:rsidRPr="00A07338" w:rsidRDefault="00B77817">
            <w:pPr>
              <w:rPr>
                <w:rFonts w:ascii="Arial" w:hAnsi="Arial" w:cs="Arial"/>
                <w:sz w:val="18"/>
                <w:szCs w:val="18"/>
              </w:rPr>
            </w:pPr>
            <w:r w:rsidRPr="00A07338">
              <w:rPr>
                <w:rFonts w:ascii="Arial" w:hAnsi="Arial" w:cs="Arial"/>
                <w:sz w:val="18"/>
                <w:szCs w:val="18"/>
              </w:rPr>
              <w:t>user_id / profile_id</w:t>
            </w:r>
          </w:p>
        </w:tc>
        <w:tc>
          <w:tcPr>
            <w:tcW w:w="2016" w:type="dxa"/>
          </w:tcPr>
          <w:p w14:paraId="3022C8A7" w14:textId="77777777" w:rsidR="00D40E4A" w:rsidRPr="00A07338" w:rsidRDefault="00B77817">
            <w:pPr>
              <w:rPr>
                <w:rFonts w:ascii="Arial" w:hAnsi="Arial" w:cs="Arial"/>
                <w:sz w:val="18"/>
                <w:szCs w:val="18"/>
              </w:rPr>
            </w:pPr>
            <w:r w:rsidRPr="00A07338">
              <w:rPr>
                <w:rFonts w:ascii="Arial" w:hAnsi="Arial" w:cs="Arial"/>
                <w:sz w:val="18"/>
                <w:szCs w:val="18"/>
              </w:rPr>
              <w:t>uuid / string</w:t>
            </w:r>
          </w:p>
        </w:tc>
        <w:tc>
          <w:tcPr>
            <w:tcW w:w="2160" w:type="dxa"/>
          </w:tcPr>
          <w:p w14:paraId="417882F6"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4744FE78" w14:textId="77777777" w:rsidR="00D40E4A" w:rsidRPr="00A07338" w:rsidRDefault="00B77817">
            <w:pPr>
              <w:rPr>
                <w:rFonts w:ascii="Arial" w:hAnsi="Arial" w:cs="Arial"/>
                <w:sz w:val="18"/>
                <w:szCs w:val="18"/>
              </w:rPr>
            </w:pPr>
            <w:r w:rsidRPr="00A07338">
              <w:rPr>
                <w:rFonts w:ascii="Arial" w:hAnsi="Arial" w:cs="Arial"/>
                <w:sz w:val="18"/>
                <w:szCs w:val="18"/>
              </w:rPr>
              <w:t>Owner and profile.</w:t>
            </w:r>
          </w:p>
        </w:tc>
      </w:tr>
      <w:tr w:rsidR="00D40E4A" w:rsidRPr="00A07338" w14:paraId="39B1EBA7" w14:textId="77777777">
        <w:trPr>
          <w:jc w:val="center"/>
        </w:trPr>
        <w:tc>
          <w:tcPr>
            <w:tcW w:w="2448" w:type="dxa"/>
          </w:tcPr>
          <w:p w14:paraId="6F444722" w14:textId="77777777" w:rsidR="00D40E4A" w:rsidRPr="00A07338" w:rsidRDefault="00B77817">
            <w:pPr>
              <w:rPr>
                <w:rFonts w:ascii="Arial" w:hAnsi="Arial" w:cs="Arial"/>
                <w:sz w:val="18"/>
                <w:szCs w:val="18"/>
              </w:rPr>
            </w:pPr>
            <w:r w:rsidRPr="00A07338">
              <w:rPr>
                <w:rFonts w:ascii="Arial" w:hAnsi="Arial" w:cs="Arial"/>
                <w:sz w:val="18"/>
                <w:szCs w:val="18"/>
              </w:rPr>
              <w:t>title</w:t>
            </w:r>
          </w:p>
        </w:tc>
        <w:tc>
          <w:tcPr>
            <w:tcW w:w="2016" w:type="dxa"/>
          </w:tcPr>
          <w:p w14:paraId="2969CD87" w14:textId="77777777" w:rsidR="00D40E4A" w:rsidRPr="00A07338" w:rsidRDefault="00B77817">
            <w:pPr>
              <w:rPr>
                <w:rFonts w:ascii="Arial" w:hAnsi="Arial" w:cs="Arial"/>
                <w:sz w:val="18"/>
                <w:szCs w:val="18"/>
              </w:rPr>
            </w:pPr>
            <w:r w:rsidRPr="00A07338">
              <w:rPr>
                <w:rFonts w:ascii="Arial" w:hAnsi="Arial" w:cs="Arial"/>
                <w:sz w:val="18"/>
                <w:szCs w:val="18"/>
              </w:rPr>
              <w:t>string</w:t>
            </w:r>
          </w:p>
        </w:tc>
        <w:tc>
          <w:tcPr>
            <w:tcW w:w="2160" w:type="dxa"/>
          </w:tcPr>
          <w:p w14:paraId="5AFE765A"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6F0F5161" w14:textId="77777777" w:rsidR="00D40E4A" w:rsidRPr="00A07338" w:rsidRDefault="00B77817">
            <w:pPr>
              <w:rPr>
                <w:rFonts w:ascii="Arial" w:hAnsi="Arial" w:cs="Arial"/>
                <w:sz w:val="18"/>
                <w:szCs w:val="18"/>
              </w:rPr>
            </w:pPr>
            <w:r w:rsidRPr="00A07338">
              <w:rPr>
                <w:rFonts w:ascii="Arial" w:hAnsi="Arial" w:cs="Arial"/>
                <w:sz w:val="18"/>
                <w:szCs w:val="18"/>
              </w:rPr>
              <w:t>Topic title set by the user or proposed by the Assistant.</w:t>
            </w:r>
          </w:p>
        </w:tc>
      </w:tr>
      <w:tr w:rsidR="00D40E4A" w:rsidRPr="00A07338" w14:paraId="538E2064" w14:textId="77777777">
        <w:trPr>
          <w:jc w:val="center"/>
        </w:trPr>
        <w:tc>
          <w:tcPr>
            <w:tcW w:w="2448" w:type="dxa"/>
          </w:tcPr>
          <w:p w14:paraId="79AA316B" w14:textId="77777777" w:rsidR="00D40E4A" w:rsidRPr="00A07338" w:rsidRDefault="00B77817">
            <w:pPr>
              <w:rPr>
                <w:rFonts w:ascii="Arial" w:hAnsi="Arial" w:cs="Arial"/>
                <w:sz w:val="18"/>
                <w:szCs w:val="18"/>
              </w:rPr>
            </w:pPr>
            <w:r w:rsidRPr="00A07338">
              <w:rPr>
                <w:rFonts w:ascii="Arial" w:hAnsi="Arial" w:cs="Arial"/>
                <w:sz w:val="18"/>
                <w:szCs w:val="18"/>
              </w:rPr>
              <w:t>status</w:t>
            </w:r>
          </w:p>
        </w:tc>
        <w:tc>
          <w:tcPr>
            <w:tcW w:w="2016" w:type="dxa"/>
          </w:tcPr>
          <w:p w14:paraId="1136C837" w14:textId="77777777" w:rsidR="00D40E4A" w:rsidRPr="00A07338" w:rsidRDefault="00B77817">
            <w:pPr>
              <w:rPr>
                <w:rFonts w:ascii="Arial" w:hAnsi="Arial" w:cs="Arial"/>
                <w:sz w:val="18"/>
                <w:szCs w:val="18"/>
              </w:rPr>
            </w:pPr>
            <w:r w:rsidRPr="00A07338">
              <w:rPr>
                <w:rFonts w:ascii="Arial" w:hAnsi="Arial" w:cs="Arial"/>
                <w:sz w:val="18"/>
                <w:szCs w:val="18"/>
              </w:rPr>
              <w:t>enum</w:t>
            </w:r>
          </w:p>
        </w:tc>
        <w:tc>
          <w:tcPr>
            <w:tcW w:w="2160" w:type="dxa"/>
          </w:tcPr>
          <w:p w14:paraId="7DABA0A5"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3C3EE2C3" w14:textId="77777777" w:rsidR="00D40E4A" w:rsidRPr="00A07338" w:rsidRDefault="00B77817">
            <w:pPr>
              <w:rPr>
                <w:rFonts w:ascii="Arial" w:hAnsi="Arial" w:cs="Arial"/>
                <w:sz w:val="18"/>
                <w:szCs w:val="18"/>
              </w:rPr>
            </w:pPr>
            <w:r w:rsidRPr="00A07338">
              <w:rPr>
                <w:rFonts w:ascii="Arial" w:hAnsi="Arial" w:cs="Arial"/>
                <w:sz w:val="18"/>
                <w:szCs w:val="18"/>
              </w:rPr>
              <w:t>active, archived, deleted_soft.</w:t>
            </w:r>
          </w:p>
        </w:tc>
      </w:tr>
      <w:tr w:rsidR="00D40E4A" w:rsidRPr="00A07338" w14:paraId="4B8C3D6F" w14:textId="77777777">
        <w:trPr>
          <w:jc w:val="center"/>
        </w:trPr>
        <w:tc>
          <w:tcPr>
            <w:tcW w:w="2448" w:type="dxa"/>
          </w:tcPr>
          <w:p w14:paraId="0E7D7618" w14:textId="77777777" w:rsidR="00D40E4A" w:rsidRPr="00A07338" w:rsidRDefault="00B77817">
            <w:pPr>
              <w:rPr>
                <w:rFonts w:ascii="Arial" w:hAnsi="Arial" w:cs="Arial"/>
                <w:sz w:val="18"/>
                <w:szCs w:val="18"/>
              </w:rPr>
            </w:pPr>
            <w:r w:rsidRPr="00A07338">
              <w:rPr>
                <w:rFonts w:ascii="Arial" w:hAnsi="Arial" w:cs="Arial"/>
                <w:sz w:val="18"/>
                <w:szCs w:val="18"/>
              </w:rPr>
              <w:t>last_message_id</w:t>
            </w:r>
          </w:p>
        </w:tc>
        <w:tc>
          <w:tcPr>
            <w:tcW w:w="2016" w:type="dxa"/>
          </w:tcPr>
          <w:p w14:paraId="7E28416B" w14:textId="77777777" w:rsidR="00D40E4A" w:rsidRPr="00A07338" w:rsidRDefault="00B77817">
            <w:pPr>
              <w:rPr>
                <w:rFonts w:ascii="Arial" w:hAnsi="Arial" w:cs="Arial"/>
                <w:sz w:val="18"/>
                <w:szCs w:val="18"/>
              </w:rPr>
            </w:pPr>
            <w:r w:rsidRPr="00A07338">
              <w:rPr>
                <w:rFonts w:ascii="Arial" w:hAnsi="Arial" w:cs="Arial"/>
                <w:sz w:val="18"/>
                <w:szCs w:val="18"/>
              </w:rPr>
              <w:t>uuid / string / nullable</w:t>
            </w:r>
          </w:p>
        </w:tc>
        <w:tc>
          <w:tcPr>
            <w:tcW w:w="2160" w:type="dxa"/>
          </w:tcPr>
          <w:p w14:paraId="6962A9BE" w14:textId="77777777" w:rsidR="00D40E4A" w:rsidRPr="00A07338" w:rsidRDefault="00B77817">
            <w:pPr>
              <w:rPr>
                <w:rFonts w:ascii="Arial" w:hAnsi="Arial" w:cs="Arial"/>
                <w:sz w:val="18"/>
                <w:szCs w:val="18"/>
              </w:rPr>
            </w:pPr>
            <w:r w:rsidRPr="00A07338">
              <w:rPr>
                <w:rFonts w:ascii="Arial" w:hAnsi="Arial" w:cs="Arial"/>
                <w:sz w:val="18"/>
                <w:szCs w:val="18"/>
              </w:rPr>
              <w:t>recommended</w:t>
            </w:r>
          </w:p>
        </w:tc>
        <w:tc>
          <w:tcPr>
            <w:tcW w:w="3600" w:type="dxa"/>
          </w:tcPr>
          <w:p w14:paraId="0916D23E" w14:textId="77777777" w:rsidR="00D40E4A" w:rsidRPr="00A07338" w:rsidRDefault="00B77817">
            <w:pPr>
              <w:rPr>
                <w:rFonts w:ascii="Arial" w:hAnsi="Arial" w:cs="Arial"/>
                <w:sz w:val="18"/>
                <w:szCs w:val="18"/>
              </w:rPr>
            </w:pPr>
            <w:r w:rsidRPr="00A07338">
              <w:rPr>
                <w:rFonts w:ascii="Arial" w:hAnsi="Arial" w:cs="Arial"/>
                <w:sz w:val="18"/>
                <w:szCs w:val="18"/>
              </w:rPr>
              <w:t>Last message in the topic.</w:t>
            </w:r>
          </w:p>
        </w:tc>
      </w:tr>
      <w:tr w:rsidR="00D40E4A" w:rsidRPr="00A07338" w14:paraId="62C7C358" w14:textId="77777777">
        <w:trPr>
          <w:jc w:val="center"/>
        </w:trPr>
        <w:tc>
          <w:tcPr>
            <w:tcW w:w="2448" w:type="dxa"/>
          </w:tcPr>
          <w:p w14:paraId="5E1DABE8" w14:textId="77777777" w:rsidR="00D40E4A" w:rsidRPr="00A07338" w:rsidRDefault="00B77817">
            <w:pPr>
              <w:rPr>
                <w:rFonts w:ascii="Arial" w:hAnsi="Arial" w:cs="Arial"/>
                <w:sz w:val="18"/>
                <w:szCs w:val="18"/>
              </w:rPr>
            </w:pPr>
            <w:r w:rsidRPr="00A07338">
              <w:rPr>
                <w:rFonts w:ascii="Arial" w:hAnsi="Arial" w:cs="Arial"/>
                <w:sz w:val="18"/>
                <w:szCs w:val="18"/>
              </w:rPr>
              <w:t>created_at / updated_at</w:t>
            </w:r>
          </w:p>
        </w:tc>
        <w:tc>
          <w:tcPr>
            <w:tcW w:w="2016" w:type="dxa"/>
          </w:tcPr>
          <w:p w14:paraId="3358C24B" w14:textId="77777777" w:rsidR="00D40E4A" w:rsidRPr="00A07338" w:rsidRDefault="00B77817">
            <w:pPr>
              <w:rPr>
                <w:rFonts w:ascii="Arial" w:hAnsi="Arial" w:cs="Arial"/>
                <w:sz w:val="18"/>
                <w:szCs w:val="18"/>
              </w:rPr>
            </w:pPr>
            <w:r w:rsidRPr="00A07338">
              <w:rPr>
                <w:rFonts w:ascii="Arial" w:hAnsi="Arial" w:cs="Arial"/>
                <w:sz w:val="18"/>
                <w:szCs w:val="18"/>
              </w:rPr>
              <w:t>datetime UTC</w:t>
            </w:r>
          </w:p>
        </w:tc>
        <w:tc>
          <w:tcPr>
            <w:tcW w:w="2160" w:type="dxa"/>
          </w:tcPr>
          <w:p w14:paraId="6F227702" w14:textId="77777777" w:rsidR="00D40E4A" w:rsidRPr="00A07338" w:rsidRDefault="00B77817">
            <w:pPr>
              <w:rPr>
                <w:rFonts w:ascii="Arial" w:hAnsi="Arial" w:cs="Arial"/>
                <w:sz w:val="18"/>
                <w:szCs w:val="18"/>
              </w:rPr>
            </w:pPr>
            <w:r w:rsidRPr="00A07338">
              <w:rPr>
                <w:rFonts w:ascii="Arial" w:hAnsi="Arial" w:cs="Arial"/>
                <w:sz w:val="18"/>
                <w:szCs w:val="18"/>
              </w:rPr>
              <w:t>required</w:t>
            </w:r>
          </w:p>
        </w:tc>
        <w:tc>
          <w:tcPr>
            <w:tcW w:w="3600" w:type="dxa"/>
          </w:tcPr>
          <w:p w14:paraId="183C77AC" w14:textId="77777777" w:rsidR="00D40E4A" w:rsidRPr="00A07338" w:rsidRDefault="00B77817">
            <w:pPr>
              <w:rPr>
                <w:rFonts w:ascii="Arial" w:hAnsi="Arial" w:cs="Arial"/>
                <w:sz w:val="18"/>
                <w:szCs w:val="18"/>
              </w:rPr>
            </w:pPr>
            <w:r w:rsidRPr="00A07338">
              <w:rPr>
                <w:rFonts w:ascii="Arial" w:hAnsi="Arial" w:cs="Arial"/>
                <w:sz w:val="18"/>
                <w:szCs w:val="18"/>
              </w:rPr>
              <w:t>Service timestamps.</w:t>
            </w:r>
          </w:p>
        </w:tc>
      </w:tr>
      <w:tr w:rsidR="00D40E4A" w:rsidRPr="00A07338" w14:paraId="3B0952DC" w14:textId="77777777">
        <w:trPr>
          <w:jc w:val="center"/>
        </w:trPr>
        <w:tc>
          <w:tcPr>
            <w:tcW w:w="2448" w:type="dxa"/>
          </w:tcPr>
          <w:p w14:paraId="249DFA36" w14:textId="77777777" w:rsidR="00D40E4A" w:rsidRPr="00A07338" w:rsidRDefault="00B77817">
            <w:pPr>
              <w:rPr>
                <w:rFonts w:ascii="Arial" w:hAnsi="Arial" w:cs="Arial"/>
                <w:sz w:val="18"/>
                <w:szCs w:val="18"/>
              </w:rPr>
            </w:pPr>
            <w:r w:rsidRPr="00A07338">
              <w:rPr>
                <w:rFonts w:ascii="Arial" w:hAnsi="Arial" w:cs="Arial"/>
                <w:sz w:val="18"/>
                <w:szCs w:val="18"/>
              </w:rPr>
              <w:t>deleted_at</w:t>
            </w:r>
          </w:p>
        </w:tc>
        <w:tc>
          <w:tcPr>
            <w:tcW w:w="2016" w:type="dxa"/>
          </w:tcPr>
          <w:p w14:paraId="5B94AB07" w14:textId="77777777" w:rsidR="00D40E4A" w:rsidRPr="00A07338" w:rsidRDefault="00B77817">
            <w:pPr>
              <w:rPr>
                <w:rFonts w:ascii="Arial" w:hAnsi="Arial" w:cs="Arial"/>
                <w:sz w:val="18"/>
                <w:szCs w:val="18"/>
              </w:rPr>
            </w:pPr>
            <w:r w:rsidRPr="00A07338">
              <w:rPr>
                <w:rFonts w:ascii="Arial" w:hAnsi="Arial" w:cs="Arial"/>
                <w:sz w:val="18"/>
                <w:szCs w:val="18"/>
              </w:rPr>
              <w:t>datetime UTC / nullable</w:t>
            </w:r>
          </w:p>
        </w:tc>
        <w:tc>
          <w:tcPr>
            <w:tcW w:w="2160" w:type="dxa"/>
          </w:tcPr>
          <w:p w14:paraId="71721B55" w14:textId="77777777" w:rsidR="00D40E4A" w:rsidRPr="00A07338" w:rsidRDefault="00B77817">
            <w:pPr>
              <w:rPr>
                <w:rFonts w:ascii="Arial" w:hAnsi="Arial" w:cs="Arial"/>
                <w:sz w:val="18"/>
                <w:szCs w:val="18"/>
              </w:rPr>
            </w:pPr>
            <w:r w:rsidRPr="00A07338">
              <w:rPr>
                <w:rFonts w:ascii="Arial" w:hAnsi="Arial" w:cs="Arial"/>
                <w:sz w:val="18"/>
                <w:szCs w:val="18"/>
              </w:rPr>
              <w:t>if deleted</w:t>
            </w:r>
          </w:p>
        </w:tc>
        <w:tc>
          <w:tcPr>
            <w:tcW w:w="3600" w:type="dxa"/>
          </w:tcPr>
          <w:p w14:paraId="418F8C62" w14:textId="77777777" w:rsidR="00D40E4A" w:rsidRPr="00A07338" w:rsidRDefault="00B77817">
            <w:pPr>
              <w:rPr>
                <w:rFonts w:ascii="Arial" w:hAnsi="Arial" w:cs="Arial"/>
                <w:sz w:val="18"/>
                <w:szCs w:val="18"/>
              </w:rPr>
            </w:pPr>
            <w:r w:rsidRPr="00A07338">
              <w:rPr>
                <w:rFonts w:ascii="Arial" w:hAnsi="Arial" w:cs="Arial"/>
                <w:sz w:val="18"/>
                <w:szCs w:val="18"/>
              </w:rPr>
              <w:t xml:space="preserve">Soft delete </w:t>
            </w:r>
            <w:r w:rsidRPr="00A07338">
              <w:rPr>
                <w:rFonts w:ascii="Arial" w:hAnsi="Arial" w:cs="Arial"/>
                <w:sz w:val="18"/>
                <w:szCs w:val="18"/>
              </w:rPr>
              <w:t>timestamp.</w:t>
            </w:r>
          </w:p>
        </w:tc>
      </w:tr>
    </w:tbl>
    <w:p w14:paraId="6FBC91CB" w14:textId="77777777" w:rsidR="00D40E4A" w:rsidRPr="00A07338" w:rsidRDefault="00D40E4A">
      <w:pPr>
        <w:spacing w:after="40"/>
        <w:rPr>
          <w:rFonts w:ascii="Arial" w:hAnsi="Arial" w:cs="Arial"/>
          <w:sz w:val="18"/>
          <w:szCs w:val="18"/>
        </w:rPr>
      </w:pPr>
    </w:p>
    <w:p w14:paraId="30320AB7" w14:textId="77777777" w:rsidR="00D40E4A" w:rsidRPr="00A07338" w:rsidRDefault="00B77817">
      <w:pPr>
        <w:spacing w:after="60"/>
        <w:rPr>
          <w:rFonts w:ascii="Arial" w:hAnsi="Arial" w:cs="Arial"/>
          <w:sz w:val="18"/>
          <w:szCs w:val="18"/>
        </w:rPr>
      </w:pPr>
      <w:r w:rsidRPr="00A07338">
        <w:rPr>
          <w:rFonts w:ascii="Arial" w:hAnsi="Arial" w:cs="Arial"/>
          <w:sz w:val="18"/>
          <w:szCs w:val="18"/>
        </w:rPr>
        <w:t>Deleting AssistantTopic must be performed as soft delete / archiving if the topic is linked to EventCard, CalorieEntry, EmotionTryOnResult or Health records.</w:t>
      </w:r>
    </w:p>
    <w:p w14:paraId="0AD1CC99"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12. JSON Contracts for Backend Responses</w:t>
      </w:r>
    </w:p>
    <w:p w14:paraId="2DA2D350" w14:textId="77777777" w:rsidR="00D40E4A" w:rsidRPr="00A07338" w:rsidRDefault="00B77817">
      <w:pPr>
        <w:spacing w:after="60"/>
        <w:rPr>
          <w:rFonts w:ascii="Arial" w:hAnsi="Arial" w:cs="Arial"/>
          <w:sz w:val="18"/>
          <w:szCs w:val="18"/>
        </w:rPr>
      </w:pPr>
      <w:r w:rsidRPr="00A07338">
        <w:rPr>
          <w:rFonts w:ascii="Arial" w:hAnsi="Arial" w:cs="Arial"/>
          <w:sz w:val="18"/>
          <w:szCs w:val="18"/>
        </w:rPr>
        <w:t>This section is part of the main Technical S</w:t>
      </w:r>
      <w:r w:rsidRPr="00A07338">
        <w:rPr>
          <w:rFonts w:ascii="Arial" w:hAnsi="Arial" w:cs="Arial"/>
          <w:sz w:val="18"/>
          <w:szCs w:val="18"/>
        </w:rPr>
        <w:t>pecification. JSON examples define the target backend response format for the frontend. Fields may be extended, but the basic message / blocks / metadata / status / ids structure must be preserved.</w:t>
      </w:r>
    </w:p>
    <w:p w14:paraId="5A9173B6" w14:textId="77777777" w:rsidR="00D40E4A" w:rsidRPr="00A07338" w:rsidRDefault="00B77817">
      <w:pPr>
        <w:spacing w:after="60"/>
        <w:rPr>
          <w:rFonts w:ascii="Arial" w:hAnsi="Arial" w:cs="Arial"/>
          <w:sz w:val="18"/>
          <w:szCs w:val="18"/>
        </w:rPr>
      </w:pPr>
      <w:r w:rsidRPr="00A07338">
        <w:rPr>
          <w:rFonts w:ascii="Arial" w:hAnsi="Arial" w:cs="Arial"/>
          <w:b/>
          <w:sz w:val="18"/>
          <w:szCs w:val="18"/>
        </w:rPr>
        <w:t>12.1. EventCard preview</w:t>
      </w:r>
    </w:p>
    <w:p w14:paraId="1910EA2E" w14:textId="77777777" w:rsidR="00D40E4A" w:rsidRPr="00A07338" w:rsidRDefault="00B77817">
      <w:pPr>
        <w:pStyle w:val="CodeBlock"/>
        <w:spacing w:after="120"/>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br/>
        <w:t xml:space="preserve">  "message": "I have prepared th</w:t>
      </w:r>
      <w:r w:rsidRPr="00A07338">
        <w:rPr>
          <w:rFonts w:ascii="Arial" w:hAnsi="Arial" w:cs="Arial"/>
          <w:sz w:val="18"/>
          <w:szCs w:val="18"/>
        </w:rPr>
        <w:t>e Event Card. Please check the data before saving.",</w:t>
      </w:r>
      <w:r w:rsidRPr="00A07338">
        <w:rPr>
          <w:rFonts w:ascii="Arial" w:hAnsi="Arial" w:cs="Arial"/>
          <w:sz w:val="18"/>
          <w:szCs w:val="18"/>
        </w:rPr>
        <w:br/>
        <w:t xml:space="preserve">  "blocks": [</w:t>
      </w:r>
      <w:r w:rsidRPr="00A07338">
        <w:rPr>
          <w:rFonts w:ascii="Arial" w:hAnsi="Arial" w:cs="Arial"/>
          <w:sz w:val="18"/>
          <w:szCs w:val="18"/>
        </w:rPr>
        <w:br/>
        <w:t xml:space="preserve">    {</w:t>
      </w:r>
      <w:r w:rsidRPr="00A07338">
        <w:rPr>
          <w:rFonts w:ascii="Arial" w:hAnsi="Arial" w:cs="Arial"/>
          <w:sz w:val="18"/>
          <w:szCs w:val="18"/>
        </w:rPr>
        <w:br/>
        <w:t xml:space="preserve">      "type": "event_card_preview",</w:t>
      </w:r>
      <w:r w:rsidRPr="00A07338">
        <w:rPr>
          <w:rFonts w:ascii="Arial" w:hAnsi="Arial" w:cs="Arial"/>
          <w:sz w:val="18"/>
          <w:szCs w:val="18"/>
        </w:rPr>
        <w:br/>
        <w:t xml:space="preserve">      "draft_id": "draft_123",</w:t>
      </w:r>
      <w:r w:rsidRPr="00A07338">
        <w:rPr>
          <w:rFonts w:ascii="Arial" w:hAnsi="Arial" w:cs="Arial"/>
          <w:sz w:val="18"/>
          <w:szCs w:val="18"/>
        </w:rPr>
        <w:br/>
        <w:t xml:space="preserve">      "event_card": {</w:t>
      </w:r>
      <w:r w:rsidRPr="00A07338">
        <w:rPr>
          <w:rFonts w:ascii="Arial" w:hAnsi="Arial" w:cs="Arial"/>
          <w:sz w:val="18"/>
          <w:szCs w:val="18"/>
        </w:rPr>
        <w:br/>
        <w:t xml:space="preserve">        "title": "Difficult meeting",</w:t>
      </w:r>
      <w:r w:rsidRPr="00A07338">
        <w:rPr>
          <w:rFonts w:ascii="Arial" w:hAnsi="Arial" w:cs="Arial"/>
          <w:sz w:val="18"/>
          <w:szCs w:val="18"/>
        </w:rPr>
        <w:br/>
        <w:t xml:space="preserve">        "description": "The user is worried before the m</w:t>
      </w:r>
      <w:r w:rsidRPr="00A07338">
        <w:rPr>
          <w:rFonts w:ascii="Arial" w:hAnsi="Arial" w:cs="Arial"/>
          <w:sz w:val="18"/>
          <w:szCs w:val="18"/>
        </w:rPr>
        <w:t>eeting",</w:t>
      </w:r>
      <w:r w:rsidRPr="00A07338">
        <w:rPr>
          <w:rFonts w:ascii="Arial" w:hAnsi="Arial" w:cs="Arial"/>
          <w:sz w:val="18"/>
          <w:szCs w:val="18"/>
        </w:rPr>
        <w:br/>
        <w:t xml:space="preserve">        "local_date": "2026-05-01",</w:t>
      </w:r>
      <w:r w:rsidRPr="00A07338">
        <w:rPr>
          <w:rFonts w:ascii="Arial" w:hAnsi="Arial" w:cs="Arial"/>
          <w:sz w:val="18"/>
          <w:szCs w:val="18"/>
        </w:rPr>
        <w:br/>
        <w:t xml:space="preserve">        "time": "10:00",</w:t>
      </w:r>
      <w:r w:rsidRPr="00A07338">
        <w:rPr>
          <w:rFonts w:ascii="Arial" w:hAnsi="Arial" w:cs="Arial"/>
          <w:sz w:val="18"/>
          <w:szCs w:val="18"/>
        </w:rPr>
        <w:br/>
        <w:t xml:space="preserve">        "event_type": "meeting",</w:t>
      </w:r>
      <w:r w:rsidRPr="00A07338">
        <w:rPr>
          <w:rFonts w:ascii="Arial" w:hAnsi="Arial" w:cs="Arial"/>
          <w:sz w:val="18"/>
          <w:szCs w:val="18"/>
        </w:rPr>
        <w:br/>
        <w:t xml:space="preserve">        "status": "preview_shown"</w:t>
      </w:r>
      <w:r w:rsidRPr="00A07338">
        <w:rPr>
          <w:rFonts w:ascii="Arial" w:hAnsi="Arial" w:cs="Arial"/>
          <w:sz w:val="18"/>
          <w:szCs w:val="18"/>
        </w:rPr>
        <w:br/>
        <w:t xml:space="preserve">      },</w:t>
      </w:r>
      <w:r w:rsidRPr="00A07338">
        <w:rPr>
          <w:rFonts w:ascii="Arial" w:hAnsi="Arial" w:cs="Arial"/>
          <w:sz w:val="18"/>
          <w:szCs w:val="18"/>
        </w:rPr>
        <w:br/>
        <w:t xml:space="preserve">      "actions": [</w:t>
      </w:r>
      <w:r w:rsidRPr="00A07338">
        <w:rPr>
          <w:rFonts w:ascii="Arial" w:hAnsi="Arial" w:cs="Arial"/>
          <w:sz w:val="18"/>
          <w:szCs w:val="18"/>
        </w:rPr>
        <w:br/>
        <w:t xml:space="preserve">        "confirm",</w:t>
      </w:r>
      <w:r w:rsidRPr="00A07338">
        <w:rPr>
          <w:rFonts w:ascii="Arial" w:hAnsi="Arial" w:cs="Arial"/>
          <w:sz w:val="18"/>
          <w:szCs w:val="18"/>
        </w:rPr>
        <w:br/>
        <w:t xml:space="preserve">        "edit",</w:t>
      </w:r>
      <w:r w:rsidRPr="00A07338">
        <w:rPr>
          <w:rFonts w:ascii="Arial" w:hAnsi="Arial" w:cs="Arial"/>
          <w:sz w:val="18"/>
          <w:szCs w:val="18"/>
        </w:rPr>
        <w:br/>
        <w:t xml:space="preserve">        "cancel"</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br/>
        <w:t xml:space="preserve">  "metadata": {</w:t>
      </w:r>
      <w:r w:rsidRPr="00A07338">
        <w:rPr>
          <w:rFonts w:ascii="Arial" w:hAnsi="Arial" w:cs="Arial"/>
          <w:sz w:val="18"/>
          <w:szCs w:val="18"/>
        </w:rPr>
        <w:br/>
        <w:t xml:space="preserve">    </w:t>
      </w:r>
      <w:r w:rsidRPr="00A07338">
        <w:rPr>
          <w:rFonts w:ascii="Arial" w:hAnsi="Arial" w:cs="Arial"/>
          <w:sz w:val="18"/>
          <w:szCs w:val="18"/>
        </w:rPr>
        <w:t>"scenario_type": "event_creation",</w:t>
      </w:r>
      <w:r w:rsidRPr="00A07338">
        <w:rPr>
          <w:rFonts w:ascii="Arial" w:hAnsi="Arial" w:cs="Arial"/>
          <w:sz w:val="18"/>
          <w:szCs w:val="18"/>
        </w:rPr>
        <w:br/>
        <w:t xml:space="preserve">    "source": "assistant_chat_text",</w:t>
      </w:r>
      <w:r w:rsidRPr="00A07338">
        <w:rPr>
          <w:rFonts w:ascii="Arial" w:hAnsi="Arial" w:cs="Arial"/>
          <w:sz w:val="18"/>
          <w:szCs w:val="18"/>
        </w:rPr>
        <w:br/>
        <w:t xml:space="preserve">    "intent_type": "event_creation",</w:t>
      </w:r>
      <w:r w:rsidRPr="00A07338">
        <w:rPr>
          <w:rFonts w:ascii="Arial" w:hAnsi="Arial" w:cs="Arial"/>
          <w:sz w:val="18"/>
          <w:szCs w:val="18"/>
        </w:rPr>
        <w:br/>
        <w:t xml:space="preserve">    "status": "preview_shown"</w:t>
      </w:r>
      <w:r w:rsidRPr="00A07338">
        <w:rPr>
          <w:rFonts w:ascii="Arial" w:hAnsi="Arial" w:cs="Arial"/>
          <w:sz w:val="18"/>
          <w:szCs w:val="18"/>
        </w:rPr>
        <w:br/>
        <w:t xml:space="preserve">  }</w:t>
      </w:r>
      <w:r w:rsidRPr="00A07338">
        <w:rPr>
          <w:rFonts w:ascii="Arial" w:hAnsi="Arial" w:cs="Arial"/>
          <w:sz w:val="18"/>
          <w:szCs w:val="18"/>
        </w:rPr>
        <w:br/>
        <w:t>}</w:t>
      </w:r>
    </w:p>
    <w:p w14:paraId="38F4B11E" w14:textId="77777777" w:rsidR="00D40E4A" w:rsidRPr="00A07338" w:rsidRDefault="00B77817">
      <w:pPr>
        <w:spacing w:after="60"/>
        <w:rPr>
          <w:rFonts w:ascii="Arial" w:hAnsi="Arial" w:cs="Arial"/>
          <w:sz w:val="18"/>
          <w:szCs w:val="18"/>
        </w:rPr>
      </w:pPr>
      <w:r w:rsidRPr="00A07338">
        <w:rPr>
          <w:rFonts w:ascii="Arial" w:hAnsi="Arial" w:cs="Arial"/>
          <w:b/>
          <w:sz w:val="18"/>
          <w:szCs w:val="18"/>
        </w:rPr>
        <w:t>12.2. Calorie preview</w:t>
      </w:r>
    </w:p>
    <w:p w14:paraId="1E3B8D8A" w14:textId="77777777" w:rsidR="00D40E4A" w:rsidRPr="00A07338" w:rsidRDefault="00B77817">
      <w:pPr>
        <w:pStyle w:val="CodeBlock"/>
        <w:spacing w:after="120"/>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br/>
        <w:t xml:space="preserve">  "message": "I have estimated the calories. Please confirm or clarify the portion.",</w:t>
      </w:r>
      <w:r w:rsidRPr="00A07338">
        <w:rPr>
          <w:rFonts w:ascii="Arial" w:hAnsi="Arial" w:cs="Arial"/>
          <w:sz w:val="18"/>
          <w:szCs w:val="18"/>
        </w:rPr>
        <w:br/>
        <w:t xml:space="preserve"> </w:t>
      </w:r>
      <w:r w:rsidRPr="00A07338">
        <w:rPr>
          <w:rFonts w:ascii="Arial" w:hAnsi="Arial" w:cs="Arial"/>
          <w:sz w:val="18"/>
          <w:szCs w:val="18"/>
        </w:rPr>
        <w:t xml:space="preserve"> "blocks": [</w:t>
      </w:r>
      <w:r w:rsidRPr="00A07338">
        <w:rPr>
          <w:rFonts w:ascii="Arial" w:hAnsi="Arial" w:cs="Arial"/>
          <w:sz w:val="18"/>
          <w:szCs w:val="18"/>
        </w:rPr>
        <w:br/>
        <w:t xml:space="preserve">    {</w:t>
      </w:r>
      <w:r w:rsidRPr="00A07338">
        <w:rPr>
          <w:rFonts w:ascii="Arial" w:hAnsi="Arial" w:cs="Arial"/>
          <w:sz w:val="18"/>
          <w:szCs w:val="18"/>
        </w:rPr>
        <w:br/>
        <w:t xml:space="preserve">      "type": "calorie_result_preview",</w:t>
      </w:r>
      <w:r w:rsidRPr="00A07338">
        <w:rPr>
          <w:rFonts w:ascii="Arial" w:hAnsi="Arial" w:cs="Arial"/>
          <w:sz w:val="18"/>
          <w:szCs w:val="18"/>
        </w:rPr>
        <w:br/>
        <w:t xml:space="preserve">      "draft_id": "draft_456",</w:t>
      </w:r>
      <w:r w:rsidRPr="00A07338">
        <w:rPr>
          <w:rFonts w:ascii="Arial" w:hAnsi="Arial" w:cs="Arial"/>
          <w:sz w:val="18"/>
          <w:szCs w:val="18"/>
        </w:rPr>
        <w:br/>
      </w:r>
      <w:r w:rsidRPr="00A07338">
        <w:rPr>
          <w:rFonts w:ascii="Arial" w:hAnsi="Arial" w:cs="Arial"/>
          <w:sz w:val="18"/>
          <w:szCs w:val="18"/>
        </w:rPr>
        <w:lastRenderedPageBreak/>
        <w:t xml:space="preserve">      "calorie_result": {</w:t>
      </w:r>
      <w:r w:rsidRPr="00A07338">
        <w:rPr>
          <w:rFonts w:ascii="Arial" w:hAnsi="Arial" w:cs="Arial"/>
          <w:sz w:val="18"/>
          <w:szCs w:val="18"/>
        </w:rPr>
        <w:br/>
        <w:t xml:space="preserve">        "input_type": "text_photo",</w:t>
      </w:r>
      <w:r w:rsidRPr="00A07338">
        <w:rPr>
          <w:rFonts w:ascii="Arial" w:hAnsi="Arial" w:cs="Arial"/>
          <w:sz w:val="18"/>
          <w:szCs w:val="18"/>
        </w:rPr>
        <w:br/>
        <w:t xml:space="preserve">        "estimated_kcal": 420,</w:t>
      </w:r>
      <w:r w:rsidRPr="00A07338">
        <w:rPr>
          <w:rFonts w:ascii="Arial" w:hAnsi="Arial" w:cs="Arial"/>
          <w:sz w:val="18"/>
          <w:szCs w:val="18"/>
        </w:rPr>
        <w:br/>
        <w:t xml:space="preserve">        "meal_type": "breakfast",</w:t>
      </w:r>
      <w:r w:rsidRPr="00A07338">
        <w:rPr>
          <w:rFonts w:ascii="Arial" w:hAnsi="Arial" w:cs="Arial"/>
          <w:sz w:val="18"/>
          <w:szCs w:val="18"/>
        </w:rPr>
        <w:br/>
        <w:t xml:space="preserve">        "items": [</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t xml:space="preserve">    "name": "omelet",</w:t>
      </w:r>
      <w:r w:rsidRPr="00A07338">
        <w:rPr>
          <w:rFonts w:ascii="Arial" w:hAnsi="Arial" w:cs="Arial"/>
          <w:sz w:val="18"/>
          <w:szCs w:val="18"/>
        </w:rPr>
        <w:br/>
        <w:t xml:space="preserve">            "estimated_kcal": 250</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br/>
        <w:t xml:space="preserve">            "name": "bread",</w:t>
      </w:r>
      <w:r w:rsidRPr="00A07338">
        <w:rPr>
          <w:rFonts w:ascii="Arial" w:hAnsi="Arial" w:cs="Arial"/>
          <w:sz w:val="18"/>
          <w:szCs w:val="18"/>
        </w:rPr>
        <w:br/>
        <w:t xml:space="preserve">            "estimated_kcal": 120</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br/>
        <w:t xml:space="preserve">            "name": "coffee",</w:t>
      </w:r>
      <w:r w:rsidRPr="00A07338">
        <w:rPr>
          <w:rFonts w:ascii="Arial" w:hAnsi="Arial" w:cs="Arial"/>
          <w:sz w:val="18"/>
          <w:szCs w:val="18"/>
        </w:rPr>
        <w:br/>
        <w:t xml:space="preserve">            "estimated_kcal": 50</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t xml:space="preserve">       "status": "preview_shown"</w:t>
      </w:r>
      <w:r w:rsidRPr="00A07338">
        <w:rPr>
          <w:rFonts w:ascii="Arial" w:hAnsi="Arial" w:cs="Arial"/>
          <w:sz w:val="18"/>
          <w:szCs w:val="18"/>
        </w:rPr>
        <w:br/>
        <w:t xml:space="preserve">      },</w:t>
      </w:r>
      <w:r w:rsidRPr="00A07338">
        <w:rPr>
          <w:rFonts w:ascii="Arial" w:hAnsi="Arial" w:cs="Arial"/>
          <w:sz w:val="18"/>
          <w:szCs w:val="18"/>
        </w:rPr>
        <w:br/>
        <w:t xml:space="preserve">      "actions": [</w:t>
      </w:r>
      <w:r w:rsidRPr="00A07338">
        <w:rPr>
          <w:rFonts w:ascii="Arial" w:hAnsi="Arial" w:cs="Arial"/>
          <w:sz w:val="18"/>
          <w:szCs w:val="18"/>
        </w:rPr>
        <w:br/>
        <w:t xml:space="preserve">        "confirm",</w:t>
      </w:r>
      <w:r w:rsidRPr="00A07338">
        <w:rPr>
          <w:rFonts w:ascii="Arial" w:hAnsi="Arial" w:cs="Arial"/>
          <w:sz w:val="18"/>
          <w:szCs w:val="18"/>
        </w:rPr>
        <w:br/>
        <w:t xml:space="preserve">        "clarify",</w:t>
      </w:r>
      <w:r w:rsidRPr="00A07338">
        <w:rPr>
          <w:rFonts w:ascii="Arial" w:hAnsi="Arial" w:cs="Arial"/>
          <w:sz w:val="18"/>
          <w:szCs w:val="18"/>
        </w:rPr>
        <w:br/>
        <w:t xml:space="preserve">        "cancel"</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br/>
        <w:t xml:space="preserve">  "metadata": {</w:t>
      </w:r>
      <w:r w:rsidRPr="00A07338">
        <w:rPr>
          <w:rFonts w:ascii="Arial" w:hAnsi="Arial" w:cs="Arial"/>
          <w:sz w:val="18"/>
          <w:szCs w:val="18"/>
        </w:rPr>
        <w:br/>
        <w:t xml:space="preserve">    "scenario_type": "calorie_tracking",</w:t>
      </w:r>
      <w:r w:rsidRPr="00A07338">
        <w:rPr>
          <w:rFonts w:ascii="Arial" w:hAnsi="Arial" w:cs="Arial"/>
          <w:sz w:val="18"/>
          <w:szCs w:val="18"/>
        </w:rPr>
        <w:br/>
        <w:t xml:space="preserve">    "source": "assistant_chat_text",</w:t>
      </w:r>
      <w:r w:rsidRPr="00A07338">
        <w:rPr>
          <w:rFonts w:ascii="Arial" w:hAnsi="Arial" w:cs="Arial"/>
          <w:sz w:val="18"/>
          <w:szCs w:val="18"/>
        </w:rPr>
        <w:br/>
        <w:t xml:space="preserve">    "status": "preview_show</w:t>
      </w:r>
      <w:r w:rsidRPr="00A07338">
        <w:rPr>
          <w:rFonts w:ascii="Arial" w:hAnsi="Arial" w:cs="Arial"/>
          <w:sz w:val="18"/>
          <w:szCs w:val="18"/>
        </w:rPr>
        <w:t>n"</w:t>
      </w:r>
      <w:r w:rsidRPr="00A07338">
        <w:rPr>
          <w:rFonts w:ascii="Arial" w:hAnsi="Arial" w:cs="Arial"/>
          <w:sz w:val="18"/>
          <w:szCs w:val="18"/>
        </w:rPr>
        <w:br/>
        <w:t xml:space="preserve">  }</w:t>
      </w:r>
      <w:r w:rsidRPr="00A07338">
        <w:rPr>
          <w:rFonts w:ascii="Arial" w:hAnsi="Arial" w:cs="Arial"/>
          <w:sz w:val="18"/>
          <w:szCs w:val="18"/>
        </w:rPr>
        <w:br/>
        <w:t>}</w:t>
      </w:r>
    </w:p>
    <w:p w14:paraId="6DB19F1A" w14:textId="77777777" w:rsidR="00D40E4A" w:rsidRPr="00A07338" w:rsidRDefault="00B77817">
      <w:pPr>
        <w:spacing w:after="60"/>
        <w:rPr>
          <w:rFonts w:ascii="Arial" w:hAnsi="Arial" w:cs="Arial"/>
          <w:sz w:val="18"/>
          <w:szCs w:val="18"/>
        </w:rPr>
      </w:pPr>
      <w:r w:rsidRPr="00A07338">
        <w:rPr>
          <w:rFonts w:ascii="Arial" w:hAnsi="Arial" w:cs="Arial"/>
          <w:b/>
          <w:sz w:val="18"/>
          <w:szCs w:val="18"/>
        </w:rPr>
        <w:t>12.3. Emotion try-on preview</w:t>
      </w:r>
    </w:p>
    <w:p w14:paraId="52319C95" w14:textId="77777777" w:rsidR="00D40E4A" w:rsidRPr="00A07338" w:rsidRDefault="00B77817">
      <w:pPr>
        <w:pStyle w:val="CodeBlock"/>
        <w:spacing w:after="120"/>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br/>
        <w:t xml:space="preserve">  "message": "I have prepared the Emotion Try-On result. It can be saved to the Event Card.",</w:t>
      </w:r>
      <w:r w:rsidRPr="00A07338">
        <w:rPr>
          <w:rFonts w:ascii="Arial" w:hAnsi="Arial" w:cs="Arial"/>
          <w:sz w:val="18"/>
          <w:szCs w:val="18"/>
        </w:rPr>
        <w:br/>
        <w:t xml:space="preserve">  "blocks": [</w:t>
      </w:r>
      <w:r w:rsidRPr="00A07338">
        <w:rPr>
          <w:rFonts w:ascii="Arial" w:hAnsi="Arial" w:cs="Arial"/>
          <w:sz w:val="18"/>
          <w:szCs w:val="18"/>
        </w:rPr>
        <w:br/>
        <w:t xml:space="preserve">    {</w:t>
      </w:r>
      <w:r w:rsidRPr="00A07338">
        <w:rPr>
          <w:rFonts w:ascii="Arial" w:hAnsi="Arial" w:cs="Arial"/>
          <w:sz w:val="18"/>
          <w:szCs w:val="18"/>
        </w:rPr>
        <w:br/>
        <w:t xml:space="preserve">      "type": "emotion_try_on_preview",</w:t>
      </w:r>
      <w:r w:rsidRPr="00A07338">
        <w:rPr>
          <w:rFonts w:ascii="Arial" w:hAnsi="Arial" w:cs="Arial"/>
          <w:sz w:val="18"/>
          <w:szCs w:val="18"/>
        </w:rPr>
        <w:br/>
        <w:t xml:space="preserve">      "draft_id": "draft_789",</w:t>
      </w:r>
      <w:r w:rsidRPr="00A07338">
        <w:rPr>
          <w:rFonts w:ascii="Arial" w:hAnsi="Arial" w:cs="Arial"/>
          <w:sz w:val="18"/>
          <w:szCs w:val="18"/>
        </w:rPr>
        <w:br/>
        <w:t xml:space="preserve">      "emotion_try_on": {</w:t>
      </w:r>
      <w:r w:rsidRPr="00A07338">
        <w:rPr>
          <w:rFonts w:ascii="Arial" w:hAnsi="Arial" w:cs="Arial"/>
          <w:sz w:val="18"/>
          <w:szCs w:val="18"/>
        </w:rPr>
        <w:br/>
        <w:t xml:space="preserve">     </w:t>
      </w:r>
      <w:r w:rsidRPr="00A07338">
        <w:rPr>
          <w:rFonts w:ascii="Arial" w:hAnsi="Arial" w:cs="Arial"/>
          <w:sz w:val="18"/>
          <w:szCs w:val="18"/>
        </w:rPr>
        <w:t xml:space="preserve">   "emotion_mode": "calm_confidence",</w:t>
      </w:r>
      <w:r w:rsidRPr="00A07338">
        <w:rPr>
          <w:rFonts w:ascii="Arial" w:hAnsi="Arial" w:cs="Arial"/>
          <w:sz w:val="18"/>
          <w:szCs w:val="18"/>
        </w:rPr>
        <w:br/>
        <w:t xml:space="preserve">        "result_summary": "Calm confidence before the conversation",</w:t>
      </w:r>
      <w:r w:rsidRPr="00A07338">
        <w:rPr>
          <w:rFonts w:ascii="Arial" w:hAnsi="Arial" w:cs="Arial"/>
          <w:sz w:val="18"/>
          <w:szCs w:val="18"/>
        </w:rPr>
        <w:br/>
        <w:t xml:space="preserve">        "status": "preview_shown"</w:t>
      </w:r>
      <w:r w:rsidRPr="00A07338">
        <w:rPr>
          <w:rFonts w:ascii="Arial" w:hAnsi="Arial" w:cs="Arial"/>
          <w:sz w:val="18"/>
          <w:szCs w:val="18"/>
        </w:rPr>
        <w:br/>
        <w:t xml:space="preserve">      },</w:t>
      </w:r>
      <w:r w:rsidRPr="00A07338">
        <w:rPr>
          <w:rFonts w:ascii="Arial" w:hAnsi="Arial" w:cs="Arial"/>
          <w:sz w:val="18"/>
          <w:szCs w:val="18"/>
        </w:rPr>
        <w:br/>
        <w:t xml:space="preserve">      "actions": [</w:t>
      </w:r>
      <w:r w:rsidRPr="00A07338">
        <w:rPr>
          <w:rFonts w:ascii="Arial" w:hAnsi="Arial" w:cs="Arial"/>
          <w:sz w:val="18"/>
          <w:szCs w:val="18"/>
        </w:rPr>
        <w:br/>
        <w:t xml:space="preserve">        "confirm",</w:t>
      </w:r>
      <w:r w:rsidRPr="00A07338">
        <w:rPr>
          <w:rFonts w:ascii="Arial" w:hAnsi="Arial" w:cs="Arial"/>
          <w:sz w:val="18"/>
          <w:szCs w:val="18"/>
        </w:rPr>
        <w:br/>
        <w:t xml:space="preserve">        "edit",</w:t>
      </w:r>
      <w:r w:rsidRPr="00A07338">
        <w:rPr>
          <w:rFonts w:ascii="Arial" w:hAnsi="Arial" w:cs="Arial"/>
          <w:sz w:val="18"/>
          <w:szCs w:val="18"/>
        </w:rPr>
        <w:br/>
        <w:t xml:space="preserve">        "cancel"</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br/>
        <w:t xml:space="preserve">  "metadata": {</w:t>
      </w:r>
      <w:r w:rsidRPr="00A07338">
        <w:rPr>
          <w:rFonts w:ascii="Arial" w:hAnsi="Arial" w:cs="Arial"/>
          <w:sz w:val="18"/>
          <w:szCs w:val="18"/>
        </w:rPr>
        <w:br/>
      </w:r>
      <w:r w:rsidRPr="00A07338">
        <w:rPr>
          <w:rFonts w:ascii="Arial" w:hAnsi="Arial" w:cs="Arial"/>
          <w:sz w:val="18"/>
          <w:szCs w:val="18"/>
        </w:rPr>
        <w:t xml:space="preserve">    "scenario_type": "emotion_try_on",</w:t>
      </w:r>
      <w:r w:rsidRPr="00A07338">
        <w:rPr>
          <w:rFonts w:ascii="Arial" w:hAnsi="Arial" w:cs="Arial"/>
          <w:sz w:val="18"/>
          <w:szCs w:val="18"/>
        </w:rPr>
        <w:br/>
        <w:t xml:space="preserve">    "source": "assistant_chat_text",</w:t>
      </w:r>
      <w:r w:rsidRPr="00A07338">
        <w:rPr>
          <w:rFonts w:ascii="Arial" w:hAnsi="Arial" w:cs="Arial"/>
          <w:sz w:val="18"/>
          <w:szCs w:val="18"/>
        </w:rPr>
        <w:br/>
      </w:r>
      <w:r w:rsidRPr="00A07338">
        <w:rPr>
          <w:rFonts w:ascii="Arial" w:hAnsi="Arial" w:cs="Arial"/>
          <w:sz w:val="18"/>
          <w:szCs w:val="18"/>
        </w:rPr>
        <w:lastRenderedPageBreak/>
        <w:t xml:space="preserve">    "status": "preview_shown"</w:t>
      </w:r>
      <w:r w:rsidRPr="00A07338">
        <w:rPr>
          <w:rFonts w:ascii="Arial" w:hAnsi="Arial" w:cs="Arial"/>
          <w:sz w:val="18"/>
          <w:szCs w:val="18"/>
        </w:rPr>
        <w:br/>
        <w:t xml:space="preserve">  }</w:t>
      </w:r>
      <w:r w:rsidRPr="00A07338">
        <w:rPr>
          <w:rFonts w:ascii="Arial" w:hAnsi="Arial" w:cs="Arial"/>
          <w:sz w:val="18"/>
          <w:szCs w:val="18"/>
        </w:rPr>
        <w:br/>
        <w:t>}</w:t>
      </w:r>
    </w:p>
    <w:p w14:paraId="5450EEF2" w14:textId="77777777" w:rsidR="00D40E4A" w:rsidRPr="00A07338" w:rsidRDefault="00B77817">
      <w:pPr>
        <w:spacing w:after="60"/>
        <w:rPr>
          <w:rFonts w:ascii="Arial" w:hAnsi="Arial" w:cs="Arial"/>
          <w:sz w:val="18"/>
          <w:szCs w:val="18"/>
        </w:rPr>
      </w:pPr>
      <w:r w:rsidRPr="00A07338">
        <w:rPr>
          <w:rFonts w:ascii="Arial" w:hAnsi="Arial" w:cs="Arial"/>
          <w:b/>
          <w:sz w:val="18"/>
          <w:szCs w:val="18"/>
        </w:rPr>
        <w:t>12.4. Confirm response</w:t>
      </w:r>
    </w:p>
    <w:p w14:paraId="3FEBAC8E" w14:textId="77777777" w:rsidR="00D40E4A" w:rsidRPr="00A07338" w:rsidRDefault="00B77817">
      <w:pPr>
        <w:pStyle w:val="CodeBlock"/>
        <w:spacing w:after="120"/>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br/>
        <w:t xml:space="preserve">  "message": "Done. The result has been saved.",</w:t>
      </w:r>
      <w:r w:rsidRPr="00A07338">
        <w:rPr>
          <w:rFonts w:ascii="Arial" w:hAnsi="Arial" w:cs="Arial"/>
          <w:sz w:val="18"/>
          <w:szCs w:val="18"/>
        </w:rPr>
        <w:br/>
        <w:t xml:space="preserve">  "blocks": [</w:t>
      </w:r>
      <w:r w:rsidRPr="00A07338">
        <w:rPr>
          <w:rFonts w:ascii="Arial" w:hAnsi="Arial" w:cs="Arial"/>
          <w:sz w:val="18"/>
          <w:szCs w:val="18"/>
        </w:rPr>
        <w:br/>
        <w:t xml:space="preserve">    {</w:t>
      </w:r>
      <w:r w:rsidRPr="00A07338">
        <w:rPr>
          <w:rFonts w:ascii="Arial" w:hAnsi="Arial" w:cs="Arial"/>
          <w:sz w:val="18"/>
          <w:szCs w:val="18"/>
        </w:rPr>
        <w:br/>
      </w:r>
      <w:r w:rsidRPr="00A07338">
        <w:rPr>
          <w:rFonts w:ascii="Arial" w:hAnsi="Arial" w:cs="Arial"/>
          <w:sz w:val="18"/>
          <w:szCs w:val="18"/>
        </w:rPr>
        <w:t xml:space="preserve">      "type": "status_block",</w:t>
      </w:r>
      <w:r w:rsidRPr="00A07338">
        <w:rPr>
          <w:rFonts w:ascii="Arial" w:hAnsi="Arial" w:cs="Arial"/>
          <w:sz w:val="18"/>
          <w:szCs w:val="18"/>
        </w:rPr>
        <w:br/>
        <w:t xml:space="preserve">      "status": "saved"</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br/>
        <w:t xml:space="preserve">      "type": "event_card_preview",</w:t>
      </w:r>
      <w:r w:rsidRPr="00A07338">
        <w:rPr>
          <w:rFonts w:ascii="Arial" w:hAnsi="Arial" w:cs="Arial"/>
          <w:sz w:val="18"/>
          <w:szCs w:val="18"/>
        </w:rPr>
        <w:br/>
        <w:t xml:space="preserve">      "event_card_id": "event_123",</w:t>
      </w:r>
      <w:r w:rsidRPr="00A07338">
        <w:rPr>
          <w:rFonts w:ascii="Arial" w:hAnsi="Arial" w:cs="Arial"/>
          <w:sz w:val="18"/>
          <w:szCs w:val="18"/>
        </w:rPr>
        <w:br/>
        <w:t xml:space="preserve">      "actions": [</w:t>
      </w:r>
      <w:r w:rsidRPr="00A07338">
        <w:rPr>
          <w:rFonts w:ascii="Arial" w:hAnsi="Arial" w:cs="Arial"/>
          <w:sz w:val="18"/>
          <w:szCs w:val="18"/>
        </w:rPr>
        <w:br/>
        <w:t xml:space="preserve">        "open",</w:t>
      </w:r>
      <w:r w:rsidRPr="00A07338">
        <w:rPr>
          <w:rFonts w:ascii="Arial" w:hAnsi="Arial" w:cs="Arial"/>
          <w:sz w:val="18"/>
          <w:szCs w:val="18"/>
        </w:rPr>
        <w:br/>
        <w:t xml:space="preserve">        "edit",</w:t>
      </w:r>
      <w:r w:rsidRPr="00A07338">
        <w:rPr>
          <w:rFonts w:ascii="Arial" w:hAnsi="Arial" w:cs="Arial"/>
          <w:sz w:val="18"/>
          <w:szCs w:val="18"/>
        </w:rPr>
        <w:br/>
        <w:t xml:space="preserve">        "archive"</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br/>
        <w:t xml:space="preserve">  "metadata": {</w:t>
      </w:r>
      <w:r w:rsidRPr="00A07338">
        <w:rPr>
          <w:rFonts w:ascii="Arial" w:hAnsi="Arial" w:cs="Arial"/>
          <w:sz w:val="18"/>
          <w:szCs w:val="18"/>
        </w:rPr>
        <w:br/>
        <w:t xml:space="preserve">    "draft_id</w:t>
      </w:r>
      <w:r w:rsidRPr="00A07338">
        <w:rPr>
          <w:rFonts w:ascii="Arial" w:hAnsi="Arial" w:cs="Arial"/>
          <w:sz w:val="18"/>
          <w:szCs w:val="18"/>
        </w:rPr>
        <w:t>": "draft_123",</w:t>
      </w:r>
      <w:r w:rsidRPr="00A07338">
        <w:rPr>
          <w:rFonts w:ascii="Arial" w:hAnsi="Arial" w:cs="Arial"/>
          <w:sz w:val="18"/>
          <w:szCs w:val="18"/>
        </w:rPr>
        <w:br/>
        <w:t xml:space="preserve">    "event_card_id": "event_123",</w:t>
      </w:r>
      <w:r w:rsidRPr="00A07338">
        <w:rPr>
          <w:rFonts w:ascii="Arial" w:hAnsi="Arial" w:cs="Arial"/>
          <w:sz w:val="18"/>
          <w:szCs w:val="18"/>
        </w:rPr>
        <w:br/>
        <w:t xml:space="preserve">    "calorie_entry_id": null,</w:t>
      </w:r>
      <w:r w:rsidRPr="00A07338">
        <w:rPr>
          <w:rFonts w:ascii="Arial" w:hAnsi="Arial" w:cs="Arial"/>
          <w:sz w:val="18"/>
          <w:szCs w:val="18"/>
        </w:rPr>
        <w:br/>
        <w:t xml:space="preserve">    "emotion_try_on_result_id": null,</w:t>
      </w:r>
      <w:r w:rsidRPr="00A07338">
        <w:rPr>
          <w:rFonts w:ascii="Arial" w:hAnsi="Arial" w:cs="Arial"/>
          <w:sz w:val="18"/>
          <w:szCs w:val="18"/>
        </w:rPr>
        <w:br/>
        <w:t xml:space="preserve">    "status": "saved",</w:t>
      </w:r>
      <w:r w:rsidRPr="00A07338">
        <w:rPr>
          <w:rFonts w:ascii="Arial" w:hAnsi="Arial" w:cs="Arial"/>
          <w:sz w:val="18"/>
          <w:szCs w:val="18"/>
        </w:rPr>
        <w:br/>
        <w:t xml:space="preserve">    "idempotency_key": "confirm_abc"</w:t>
      </w:r>
      <w:r w:rsidRPr="00A07338">
        <w:rPr>
          <w:rFonts w:ascii="Arial" w:hAnsi="Arial" w:cs="Arial"/>
          <w:sz w:val="18"/>
          <w:szCs w:val="18"/>
        </w:rPr>
        <w:br/>
        <w:t xml:space="preserve">  }</w:t>
      </w:r>
      <w:r w:rsidRPr="00A07338">
        <w:rPr>
          <w:rFonts w:ascii="Arial" w:hAnsi="Arial" w:cs="Arial"/>
          <w:sz w:val="18"/>
          <w:szCs w:val="18"/>
        </w:rPr>
        <w:br/>
        <w:t>}</w:t>
      </w:r>
    </w:p>
    <w:p w14:paraId="4F4799FA" w14:textId="77777777" w:rsidR="00D40E4A" w:rsidRPr="00A07338" w:rsidRDefault="00B77817">
      <w:pPr>
        <w:spacing w:after="60"/>
        <w:rPr>
          <w:rFonts w:ascii="Arial" w:hAnsi="Arial" w:cs="Arial"/>
          <w:sz w:val="18"/>
          <w:szCs w:val="18"/>
        </w:rPr>
      </w:pPr>
      <w:r w:rsidRPr="00A07338">
        <w:rPr>
          <w:rFonts w:ascii="Arial" w:hAnsi="Arial" w:cs="Arial"/>
          <w:b/>
          <w:sz w:val="18"/>
          <w:szCs w:val="18"/>
        </w:rPr>
        <w:t>12.5. Cancel response</w:t>
      </w:r>
    </w:p>
    <w:p w14:paraId="08EAF639" w14:textId="77777777" w:rsidR="00D40E4A" w:rsidRPr="00A07338" w:rsidRDefault="00B77817">
      <w:pPr>
        <w:pStyle w:val="CodeBlock"/>
        <w:spacing w:after="120"/>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br/>
        <w:t xml:space="preserve">  "message": "The action has been cancelled. I h</w:t>
      </w:r>
      <w:r w:rsidRPr="00A07338">
        <w:rPr>
          <w:rFonts w:ascii="Arial" w:hAnsi="Arial" w:cs="Arial"/>
          <w:sz w:val="18"/>
          <w:szCs w:val="18"/>
        </w:rPr>
        <w:t>ave not saved anything.",</w:t>
      </w:r>
      <w:r w:rsidRPr="00A07338">
        <w:rPr>
          <w:rFonts w:ascii="Arial" w:hAnsi="Arial" w:cs="Arial"/>
          <w:sz w:val="18"/>
          <w:szCs w:val="18"/>
        </w:rPr>
        <w:br/>
        <w:t xml:space="preserve">  "blocks": [</w:t>
      </w:r>
      <w:r w:rsidRPr="00A07338">
        <w:rPr>
          <w:rFonts w:ascii="Arial" w:hAnsi="Arial" w:cs="Arial"/>
          <w:sz w:val="18"/>
          <w:szCs w:val="18"/>
        </w:rPr>
        <w:br/>
        <w:t xml:space="preserve"> </w:t>
      </w:r>
      <w:proofErr w:type="gramStart"/>
      <w:r w:rsidRPr="00A07338">
        <w:rPr>
          <w:rFonts w:ascii="Arial" w:hAnsi="Arial" w:cs="Arial"/>
          <w:sz w:val="18"/>
          <w:szCs w:val="18"/>
        </w:rPr>
        <w:t xml:space="preserve">   {</w:t>
      </w:r>
      <w:proofErr w:type="gramEnd"/>
      <w:r w:rsidRPr="00A07338">
        <w:rPr>
          <w:rFonts w:ascii="Arial" w:hAnsi="Arial" w:cs="Arial"/>
          <w:sz w:val="18"/>
          <w:szCs w:val="18"/>
        </w:rPr>
        <w:br/>
        <w:t xml:space="preserve">      "type": "status_block",</w:t>
      </w:r>
      <w:r w:rsidRPr="00A07338">
        <w:rPr>
          <w:rFonts w:ascii="Arial" w:hAnsi="Arial" w:cs="Arial"/>
          <w:sz w:val="18"/>
          <w:szCs w:val="18"/>
        </w:rPr>
        <w:br/>
        <w:t xml:space="preserve">      "status": "cancelled"</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br/>
        <w:t xml:space="preserve">  "metadata": {</w:t>
      </w:r>
      <w:r w:rsidRPr="00A07338">
        <w:rPr>
          <w:rFonts w:ascii="Arial" w:hAnsi="Arial" w:cs="Arial"/>
          <w:sz w:val="18"/>
          <w:szCs w:val="18"/>
        </w:rPr>
        <w:br/>
        <w:t xml:space="preserve">    "draft_id": "draft_123",</w:t>
      </w:r>
      <w:r w:rsidRPr="00A07338">
        <w:rPr>
          <w:rFonts w:ascii="Arial" w:hAnsi="Arial" w:cs="Arial"/>
          <w:sz w:val="18"/>
          <w:szCs w:val="18"/>
        </w:rPr>
        <w:br/>
        <w:t xml:space="preserve">    "status": "cancelled"</w:t>
      </w:r>
      <w:r w:rsidRPr="00A07338">
        <w:rPr>
          <w:rFonts w:ascii="Arial" w:hAnsi="Arial" w:cs="Arial"/>
          <w:sz w:val="18"/>
          <w:szCs w:val="18"/>
        </w:rPr>
        <w:br/>
        <w:t xml:space="preserve">  }</w:t>
      </w:r>
      <w:r w:rsidRPr="00A07338">
        <w:rPr>
          <w:rFonts w:ascii="Arial" w:hAnsi="Arial" w:cs="Arial"/>
          <w:sz w:val="18"/>
          <w:szCs w:val="18"/>
        </w:rPr>
        <w:br/>
        <w:t>}</w:t>
      </w:r>
    </w:p>
    <w:p w14:paraId="38F4997C"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13. API Errors and Statuses</w:t>
      </w:r>
    </w:p>
    <w:p w14:paraId="1AB10D68" w14:textId="77777777" w:rsidR="00D40E4A" w:rsidRPr="00A07338" w:rsidRDefault="00B77817">
      <w:pPr>
        <w:spacing w:after="60"/>
        <w:rPr>
          <w:rFonts w:ascii="Arial" w:hAnsi="Arial" w:cs="Arial"/>
          <w:sz w:val="18"/>
          <w:szCs w:val="18"/>
        </w:rPr>
      </w:pPr>
      <w:r w:rsidRPr="00A07338">
        <w:rPr>
          <w:rFonts w:ascii="Arial" w:hAnsi="Arial" w:cs="Arial"/>
          <w:sz w:val="18"/>
          <w:szCs w:val="18"/>
        </w:rPr>
        <w:t xml:space="preserve">The backend must return errors in a </w:t>
      </w:r>
      <w:r w:rsidRPr="00A07338">
        <w:rPr>
          <w:rFonts w:ascii="Arial" w:hAnsi="Arial" w:cs="Arial"/>
          <w:sz w:val="18"/>
          <w:szCs w:val="18"/>
        </w:rPr>
        <w:t>unified format so that the frontend can show a clear status_block and does not create partially saved objects.</w:t>
      </w:r>
    </w:p>
    <w:tbl>
      <w:tblPr>
        <w:tblStyle w:val="aff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152"/>
        <w:gridCol w:w="2160"/>
        <w:gridCol w:w="3456"/>
        <w:gridCol w:w="3312"/>
      </w:tblGrid>
      <w:tr w:rsidR="00D40E4A" w:rsidRPr="00A07338" w14:paraId="441C7346" w14:textId="77777777">
        <w:trPr>
          <w:jc w:val="center"/>
        </w:trPr>
        <w:tc>
          <w:tcPr>
            <w:tcW w:w="1152" w:type="dxa"/>
            <w:shd w:val="clear" w:color="auto" w:fill="D9EAF7"/>
          </w:tcPr>
          <w:p w14:paraId="155BFCB7" w14:textId="77777777" w:rsidR="00D40E4A" w:rsidRPr="00A07338" w:rsidRDefault="00B77817">
            <w:pPr>
              <w:rPr>
                <w:rFonts w:ascii="Arial" w:hAnsi="Arial" w:cs="Arial"/>
                <w:sz w:val="18"/>
                <w:szCs w:val="18"/>
              </w:rPr>
            </w:pPr>
            <w:r w:rsidRPr="00A07338">
              <w:rPr>
                <w:rFonts w:ascii="Arial" w:hAnsi="Arial" w:cs="Arial"/>
                <w:b/>
                <w:sz w:val="18"/>
                <w:szCs w:val="18"/>
              </w:rPr>
              <w:t>HTTP code</w:t>
            </w:r>
          </w:p>
        </w:tc>
        <w:tc>
          <w:tcPr>
            <w:tcW w:w="2160" w:type="dxa"/>
            <w:shd w:val="clear" w:color="auto" w:fill="D9EAF7"/>
          </w:tcPr>
          <w:p w14:paraId="04FAB939" w14:textId="77777777" w:rsidR="00D40E4A" w:rsidRPr="00A07338" w:rsidRDefault="00B77817">
            <w:pPr>
              <w:rPr>
                <w:rFonts w:ascii="Arial" w:hAnsi="Arial" w:cs="Arial"/>
                <w:sz w:val="18"/>
                <w:szCs w:val="18"/>
              </w:rPr>
            </w:pPr>
            <w:r w:rsidRPr="00A07338">
              <w:rPr>
                <w:rFonts w:ascii="Arial" w:hAnsi="Arial" w:cs="Arial"/>
                <w:b/>
                <w:sz w:val="18"/>
                <w:szCs w:val="18"/>
              </w:rPr>
              <w:t>error_code</w:t>
            </w:r>
          </w:p>
        </w:tc>
        <w:tc>
          <w:tcPr>
            <w:tcW w:w="3456" w:type="dxa"/>
            <w:shd w:val="clear" w:color="auto" w:fill="D9EAF7"/>
          </w:tcPr>
          <w:p w14:paraId="21A070CA" w14:textId="77777777" w:rsidR="00D40E4A" w:rsidRPr="00A07338" w:rsidRDefault="00B77817">
            <w:pPr>
              <w:rPr>
                <w:rFonts w:ascii="Arial" w:hAnsi="Arial" w:cs="Arial"/>
                <w:sz w:val="18"/>
                <w:szCs w:val="18"/>
              </w:rPr>
            </w:pPr>
            <w:r w:rsidRPr="00A07338">
              <w:rPr>
                <w:rFonts w:ascii="Arial" w:hAnsi="Arial" w:cs="Arial"/>
                <w:b/>
                <w:sz w:val="18"/>
                <w:szCs w:val="18"/>
              </w:rPr>
              <w:t>When It Occurs</w:t>
            </w:r>
          </w:p>
        </w:tc>
        <w:tc>
          <w:tcPr>
            <w:tcW w:w="3312" w:type="dxa"/>
            <w:shd w:val="clear" w:color="auto" w:fill="D9EAF7"/>
          </w:tcPr>
          <w:p w14:paraId="2313A7E3" w14:textId="77777777" w:rsidR="00D40E4A" w:rsidRPr="00A07338" w:rsidRDefault="00B77817">
            <w:pPr>
              <w:rPr>
                <w:rFonts w:ascii="Arial" w:hAnsi="Arial" w:cs="Arial"/>
                <w:sz w:val="18"/>
                <w:szCs w:val="18"/>
              </w:rPr>
            </w:pPr>
            <w:r w:rsidRPr="00A07338">
              <w:rPr>
                <w:rFonts w:ascii="Arial" w:hAnsi="Arial" w:cs="Arial"/>
                <w:b/>
                <w:sz w:val="18"/>
                <w:szCs w:val="18"/>
              </w:rPr>
              <w:t>Expected Behavior</w:t>
            </w:r>
          </w:p>
        </w:tc>
      </w:tr>
      <w:tr w:rsidR="00D40E4A" w:rsidRPr="00A07338" w14:paraId="5C2F83CC" w14:textId="77777777">
        <w:trPr>
          <w:jc w:val="center"/>
        </w:trPr>
        <w:tc>
          <w:tcPr>
            <w:tcW w:w="1152" w:type="dxa"/>
          </w:tcPr>
          <w:p w14:paraId="127F2D08" w14:textId="77777777" w:rsidR="00D40E4A" w:rsidRPr="00A07338" w:rsidRDefault="00B77817">
            <w:pPr>
              <w:rPr>
                <w:rFonts w:ascii="Arial" w:hAnsi="Arial" w:cs="Arial"/>
                <w:sz w:val="18"/>
                <w:szCs w:val="18"/>
              </w:rPr>
            </w:pPr>
            <w:r w:rsidRPr="00A07338">
              <w:rPr>
                <w:rFonts w:ascii="Arial" w:hAnsi="Arial" w:cs="Arial"/>
                <w:sz w:val="18"/>
                <w:szCs w:val="18"/>
              </w:rPr>
              <w:t>400</w:t>
            </w:r>
          </w:p>
        </w:tc>
        <w:tc>
          <w:tcPr>
            <w:tcW w:w="2160" w:type="dxa"/>
          </w:tcPr>
          <w:p w14:paraId="33EF5543" w14:textId="77777777" w:rsidR="00D40E4A" w:rsidRPr="00A07338" w:rsidRDefault="00B77817">
            <w:pPr>
              <w:rPr>
                <w:rFonts w:ascii="Arial" w:hAnsi="Arial" w:cs="Arial"/>
                <w:sz w:val="18"/>
                <w:szCs w:val="18"/>
              </w:rPr>
            </w:pPr>
            <w:r w:rsidRPr="00A07338">
              <w:rPr>
                <w:rFonts w:ascii="Arial" w:hAnsi="Arial" w:cs="Arial"/>
                <w:sz w:val="18"/>
                <w:szCs w:val="18"/>
              </w:rPr>
              <w:t>invalid_payload</w:t>
            </w:r>
          </w:p>
        </w:tc>
        <w:tc>
          <w:tcPr>
            <w:tcW w:w="3456" w:type="dxa"/>
          </w:tcPr>
          <w:p w14:paraId="7FA6BE82" w14:textId="77777777" w:rsidR="00D40E4A" w:rsidRPr="00A07338" w:rsidRDefault="00B77817">
            <w:pPr>
              <w:rPr>
                <w:rFonts w:ascii="Arial" w:hAnsi="Arial" w:cs="Arial"/>
                <w:sz w:val="18"/>
                <w:szCs w:val="18"/>
              </w:rPr>
            </w:pPr>
            <w:r w:rsidRPr="00A07338">
              <w:rPr>
                <w:rFonts w:ascii="Arial" w:hAnsi="Arial" w:cs="Arial"/>
                <w:sz w:val="18"/>
                <w:szCs w:val="18"/>
              </w:rPr>
              <w:t>Incorrect request body, missing required fields, invalid enum format.</w:t>
            </w:r>
          </w:p>
        </w:tc>
        <w:tc>
          <w:tcPr>
            <w:tcW w:w="3312" w:type="dxa"/>
          </w:tcPr>
          <w:p w14:paraId="3AE772E5" w14:textId="77777777" w:rsidR="00D40E4A" w:rsidRPr="00A07338" w:rsidRDefault="00B77817">
            <w:pPr>
              <w:rPr>
                <w:rFonts w:ascii="Arial" w:hAnsi="Arial" w:cs="Arial"/>
                <w:sz w:val="18"/>
                <w:szCs w:val="18"/>
              </w:rPr>
            </w:pPr>
            <w:r w:rsidRPr="00A07338">
              <w:rPr>
                <w:rFonts w:ascii="Arial" w:hAnsi="Arial" w:cs="Arial"/>
                <w:sz w:val="18"/>
                <w:szCs w:val="18"/>
              </w:rPr>
              <w:t>The frontend shows an input error and does not move the scenario to saved.</w:t>
            </w:r>
          </w:p>
        </w:tc>
      </w:tr>
      <w:tr w:rsidR="00D40E4A" w:rsidRPr="00A07338" w14:paraId="6E6AB0ED" w14:textId="77777777">
        <w:trPr>
          <w:jc w:val="center"/>
        </w:trPr>
        <w:tc>
          <w:tcPr>
            <w:tcW w:w="1152" w:type="dxa"/>
          </w:tcPr>
          <w:p w14:paraId="25E00353" w14:textId="77777777" w:rsidR="00D40E4A" w:rsidRPr="00A07338" w:rsidRDefault="00B77817">
            <w:pPr>
              <w:rPr>
                <w:rFonts w:ascii="Arial" w:hAnsi="Arial" w:cs="Arial"/>
                <w:sz w:val="18"/>
                <w:szCs w:val="18"/>
              </w:rPr>
            </w:pPr>
            <w:r w:rsidRPr="00A07338">
              <w:rPr>
                <w:rFonts w:ascii="Arial" w:hAnsi="Arial" w:cs="Arial"/>
                <w:sz w:val="18"/>
                <w:szCs w:val="18"/>
              </w:rPr>
              <w:t>403</w:t>
            </w:r>
          </w:p>
        </w:tc>
        <w:tc>
          <w:tcPr>
            <w:tcW w:w="2160" w:type="dxa"/>
          </w:tcPr>
          <w:p w14:paraId="1DEC554E" w14:textId="77777777" w:rsidR="00D40E4A" w:rsidRPr="00A07338" w:rsidRDefault="00B77817">
            <w:pPr>
              <w:rPr>
                <w:rFonts w:ascii="Arial" w:hAnsi="Arial" w:cs="Arial"/>
                <w:sz w:val="18"/>
                <w:szCs w:val="18"/>
              </w:rPr>
            </w:pPr>
            <w:r w:rsidRPr="00A07338">
              <w:rPr>
                <w:rFonts w:ascii="Arial" w:hAnsi="Arial" w:cs="Arial"/>
                <w:sz w:val="18"/>
                <w:szCs w:val="18"/>
              </w:rPr>
              <w:t>profile_mismatch</w:t>
            </w:r>
          </w:p>
        </w:tc>
        <w:tc>
          <w:tcPr>
            <w:tcW w:w="3456" w:type="dxa"/>
          </w:tcPr>
          <w:p w14:paraId="0E915620" w14:textId="77777777" w:rsidR="00D40E4A" w:rsidRPr="00A07338" w:rsidRDefault="00B77817">
            <w:pPr>
              <w:rPr>
                <w:rFonts w:ascii="Arial" w:hAnsi="Arial" w:cs="Arial"/>
                <w:sz w:val="18"/>
                <w:szCs w:val="18"/>
              </w:rPr>
            </w:pPr>
            <w:r w:rsidRPr="00A07338">
              <w:rPr>
                <w:rFonts w:ascii="Arial" w:hAnsi="Arial" w:cs="Arial"/>
                <w:sz w:val="18"/>
                <w:szCs w:val="18"/>
              </w:rPr>
              <w:t>The submitted draft_id, event_card_id or profile_id does not belong to the current user / profile.</w:t>
            </w:r>
          </w:p>
        </w:tc>
        <w:tc>
          <w:tcPr>
            <w:tcW w:w="3312" w:type="dxa"/>
          </w:tcPr>
          <w:p w14:paraId="78A1B35B" w14:textId="77777777" w:rsidR="00D40E4A" w:rsidRPr="00A07338" w:rsidRDefault="00B77817">
            <w:pPr>
              <w:rPr>
                <w:rFonts w:ascii="Arial" w:hAnsi="Arial" w:cs="Arial"/>
                <w:sz w:val="18"/>
                <w:szCs w:val="18"/>
              </w:rPr>
            </w:pPr>
            <w:r w:rsidRPr="00A07338">
              <w:rPr>
                <w:rFonts w:ascii="Arial" w:hAnsi="Arial" w:cs="Arial"/>
                <w:sz w:val="18"/>
                <w:szCs w:val="18"/>
              </w:rPr>
              <w:t xml:space="preserve">The operation is blocked and the object is not </w:t>
            </w:r>
            <w:r w:rsidRPr="00A07338">
              <w:rPr>
                <w:rFonts w:ascii="Arial" w:hAnsi="Arial" w:cs="Arial"/>
                <w:sz w:val="18"/>
                <w:szCs w:val="18"/>
              </w:rPr>
              <w:t>changed.</w:t>
            </w:r>
          </w:p>
        </w:tc>
      </w:tr>
      <w:tr w:rsidR="00D40E4A" w:rsidRPr="00A07338" w14:paraId="568E1BB9" w14:textId="77777777">
        <w:trPr>
          <w:jc w:val="center"/>
        </w:trPr>
        <w:tc>
          <w:tcPr>
            <w:tcW w:w="1152" w:type="dxa"/>
          </w:tcPr>
          <w:p w14:paraId="0E127281" w14:textId="77777777" w:rsidR="00D40E4A" w:rsidRPr="00A07338" w:rsidRDefault="00B77817">
            <w:pPr>
              <w:rPr>
                <w:rFonts w:ascii="Arial" w:hAnsi="Arial" w:cs="Arial"/>
                <w:sz w:val="18"/>
                <w:szCs w:val="18"/>
              </w:rPr>
            </w:pPr>
            <w:r w:rsidRPr="00A07338">
              <w:rPr>
                <w:rFonts w:ascii="Arial" w:hAnsi="Arial" w:cs="Arial"/>
                <w:sz w:val="18"/>
                <w:szCs w:val="18"/>
              </w:rPr>
              <w:lastRenderedPageBreak/>
              <w:t>404</w:t>
            </w:r>
          </w:p>
        </w:tc>
        <w:tc>
          <w:tcPr>
            <w:tcW w:w="2160" w:type="dxa"/>
          </w:tcPr>
          <w:p w14:paraId="74BF82D2" w14:textId="77777777" w:rsidR="00D40E4A" w:rsidRPr="00A07338" w:rsidRDefault="00B77817">
            <w:pPr>
              <w:rPr>
                <w:rFonts w:ascii="Arial" w:hAnsi="Arial" w:cs="Arial"/>
                <w:sz w:val="18"/>
                <w:szCs w:val="18"/>
              </w:rPr>
            </w:pPr>
            <w:r w:rsidRPr="00A07338">
              <w:rPr>
                <w:rFonts w:ascii="Arial" w:hAnsi="Arial" w:cs="Arial"/>
                <w:sz w:val="18"/>
                <w:szCs w:val="18"/>
              </w:rPr>
              <w:t>draft_not_found</w:t>
            </w:r>
          </w:p>
        </w:tc>
        <w:tc>
          <w:tcPr>
            <w:tcW w:w="3456" w:type="dxa"/>
          </w:tcPr>
          <w:p w14:paraId="720AA8D3" w14:textId="77777777" w:rsidR="00D40E4A" w:rsidRPr="00A07338" w:rsidRDefault="00B77817">
            <w:pPr>
              <w:rPr>
                <w:rFonts w:ascii="Arial" w:hAnsi="Arial" w:cs="Arial"/>
                <w:sz w:val="18"/>
                <w:szCs w:val="18"/>
              </w:rPr>
            </w:pPr>
            <w:r w:rsidRPr="00A07338">
              <w:rPr>
                <w:rFonts w:ascii="Arial" w:hAnsi="Arial" w:cs="Arial"/>
                <w:sz w:val="18"/>
                <w:szCs w:val="18"/>
              </w:rPr>
              <w:t>The draft was not found or was deleted.</w:t>
            </w:r>
          </w:p>
        </w:tc>
        <w:tc>
          <w:tcPr>
            <w:tcW w:w="3312" w:type="dxa"/>
          </w:tcPr>
          <w:p w14:paraId="1DFB8E48" w14:textId="77777777" w:rsidR="00D40E4A" w:rsidRPr="00A07338" w:rsidRDefault="00B77817">
            <w:pPr>
              <w:rPr>
                <w:rFonts w:ascii="Arial" w:hAnsi="Arial" w:cs="Arial"/>
                <w:sz w:val="18"/>
                <w:szCs w:val="18"/>
              </w:rPr>
            </w:pPr>
            <w:r w:rsidRPr="00A07338">
              <w:rPr>
                <w:rFonts w:ascii="Arial" w:hAnsi="Arial" w:cs="Arial"/>
                <w:sz w:val="18"/>
                <w:szCs w:val="18"/>
              </w:rPr>
              <w:t>The frontend offers to start the scenario again.</w:t>
            </w:r>
          </w:p>
        </w:tc>
      </w:tr>
      <w:tr w:rsidR="00D40E4A" w:rsidRPr="00A07338" w14:paraId="5A8F53E0" w14:textId="77777777">
        <w:trPr>
          <w:jc w:val="center"/>
        </w:trPr>
        <w:tc>
          <w:tcPr>
            <w:tcW w:w="1152" w:type="dxa"/>
          </w:tcPr>
          <w:p w14:paraId="24CA718F" w14:textId="77777777" w:rsidR="00D40E4A" w:rsidRPr="00A07338" w:rsidRDefault="00B77817">
            <w:pPr>
              <w:rPr>
                <w:rFonts w:ascii="Arial" w:hAnsi="Arial" w:cs="Arial"/>
                <w:sz w:val="18"/>
                <w:szCs w:val="18"/>
              </w:rPr>
            </w:pPr>
            <w:r w:rsidRPr="00A07338">
              <w:rPr>
                <w:rFonts w:ascii="Arial" w:hAnsi="Arial" w:cs="Arial"/>
                <w:sz w:val="18"/>
                <w:szCs w:val="18"/>
              </w:rPr>
              <w:t>409</w:t>
            </w:r>
          </w:p>
        </w:tc>
        <w:tc>
          <w:tcPr>
            <w:tcW w:w="2160" w:type="dxa"/>
          </w:tcPr>
          <w:p w14:paraId="05733D44" w14:textId="77777777" w:rsidR="00D40E4A" w:rsidRPr="00A07338" w:rsidRDefault="00B77817">
            <w:pPr>
              <w:rPr>
                <w:rFonts w:ascii="Arial" w:hAnsi="Arial" w:cs="Arial"/>
                <w:sz w:val="18"/>
                <w:szCs w:val="18"/>
              </w:rPr>
            </w:pPr>
            <w:r w:rsidRPr="00A07338">
              <w:rPr>
                <w:rFonts w:ascii="Arial" w:hAnsi="Arial" w:cs="Arial"/>
                <w:sz w:val="18"/>
                <w:szCs w:val="18"/>
              </w:rPr>
              <w:t>draft_expired</w:t>
            </w:r>
          </w:p>
        </w:tc>
        <w:tc>
          <w:tcPr>
            <w:tcW w:w="3456" w:type="dxa"/>
          </w:tcPr>
          <w:p w14:paraId="310203AA" w14:textId="77777777" w:rsidR="00D40E4A" w:rsidRPr="00A07338" w:rsidRDefault="00B77817">
            <w:pPr>
              <w:rPr>
                <w:rFonts w:ascii="Arial" w:hAnsi="Arial" w:cs="Arial"/>
                <w:sz w:val="18"/>
                <w:szCs w:val="18"/>
              </w:rPr>
            </w:pPr>
            <w:r w:rsidRPr="00A07338">
              <w:rPr>
                <w:rFonts w:ascii="Arial" w:hAnsi="Arial" w:cs="Arial"/>
                <w:sz w:val="18"/>
                <w:szCs w:val="18"/>
              </w:rPr>
              <w:t>The draft / pending action has expired.</w:t>
            </w:r>
          </w:p>
        </w:tc>
        <w:tc>
          <w:tcPr>
            <w:tcW w:w="3312" w:type="dxa"/>
          </w:tcPr>
          <w:p w14:paraId="35535FCF" w14:textId="77777777" w:rsidR="00D40E4A" w:rsidRPr="00A07338" w:rsidRDefault="00B77817">
            <w:pPr>
              <w:rPr>
                <w:rFonts w:ascii="Arial" w:hAnsi="Arial" w:cs="Arial"/>
                <w:sz w:val="18"/>
                <w:szCs w:val="18"/>
              </w:rPr>
            </w:pPr>
            <w:r w:rsidRPr="00A07338">
              <w:rPr>
                <w:rFonts w:ascii="Arial" w:hAnsi="Arial" w:cs="Arial"/>
                <w:sz w:val="18"/>
                <w:szCs w:val="18"/>
              </w:rPr>
              <w:t>The frontend shows expired status and offers to create a new draft.</w:t>
            </w:r>
          </w:p>
        </w:tc>
      </w:tr>
      <w:tr w:rsidR="00D40E4A" w:rsidRPr="00A07338" w14:paraId="3965AB19" w14:textId="77777777">
        <w:trPr>
          <w:jc w:val="center"/>
        </w:trPr>
        <w:tc>
          <w:tcPr>
            <w:tcW w:w="1152" w:type="dxa"/>
          </w:tcPr>
          <w:p w14:paraId="4791A3BF" w14:textId="77777777" w:rsidR="00D40E4A" w:rsidRPr="00A07338" w:rsidRDefault="00B77817">
            <w:pPr>
              <w:rPr>
                <w:rFonts w:ascii="Arial" w:hAnsi="Arial" w:cs="Arial"/>
                <w:sz w:val="18"/>
                <w:szCs w:val="18"/>
              </w:rPr>
            </w:pPr>
            <w:r w:rsidRPr="00A07338">
              <w:rPr>
                <w:rFonts w:ascii="Arial" w:hAnsi="Arial" w:cs="Arial"/>
                <w:sz w:val="18"/>
                <w:szCs w:val="18"/>
              </w:rPr>
              <w:t>409</w:t>
            </w:r>
          </w:p>
        </w:tc>
        <w:tc>
          <w:tcPr>
            <w:tcW w:w="2160" w:type="dxa"/>
          </w:tcPr>
          <w:p w14:paraId="3943BB64" w14:textId="77777777" w:rsidR="00D40E4A" w:rsidRPr="00A07338" w:rsidRDefault="00B77817">
            <w:pPr>
              <w:rPr>
                <w:rFonts w:ascii="Arial" w:hAnsi="Arial" w:cs="Arial"/>
                <w:sz w:val="18"/>
                <w:szCs w:val="18"/>
              </w:rPr>
            </w:pPr>
            <w:r w:rsidRPr="00A07338">
              <w:rPr>
                <w:rFonts w:ascii="Arial" w:hAnsi="Arial" w:cs="Arial"/>
                <w:sz w:val="18"/>
                <w:szCs w:val="18"/>
              </w:rPr>
              <w:t>alrea</w:t>
            </w:r>
            <w:r w:rsidRPr="00A07338">
              <w:rPr>
                <w:rFonts w:ascii="Arial" w:hAnsi="Arial" w:cs="Arial"/>
                <w:sz w:val="18"/>
                <w:szCs w:val="18"/>
              </w:rPr>
              <w:t>dy_confirmed</w:t>
            </w:r>
          </w:p>
        </w:tc>
        <w:tc>
          <w:tcPr>
            <w:tcW w:w="3456" w:type="dxa"/>
          </w:tcPr>
          <w:p w14:paraId="7678BF78" w14:textId="77777777" w:rsidR="00D40E4A" w:rsidRPr="00A07338" w:rsidRDefault="00B77817">
            <w:pPr>
              <w:rPr>
                <w:rFonts w:ascii="Arial" w:hAnsi="Arial" w:cs="Arial"/>
                <w:sz w:val="18"/>
                <w:szCs w:val="18"/>
              </w:rPr>
            </w:pPr>
            <w:r w:rsidRPr="00A07338">
              <w:rPr>
                <w:rFonts w:ascii="Arial" w:hAnsi="Arial" w:cs="Arial"/>
                <w:sz w:val="18"/>
                <w:szCs w:val="18"/>
              </w:rPr>
              <w:t>Repeated confirm for an already confirmed draft.</w:t>
            </w:r>
          </w:p>
        </w:tc>
        <w:tc>
          <w:tcPr>
            <w:tcW w:w="3312" w:type="dxa"/>
          </w:tcPr>
          <w:p w14:paraId="11565E20" w14:textId="77777777" w:rsidR="00D40E4A" w:rsidRPr="00A07338" w:rsidRDefault="00B77817">
            <w:pPr>
              <w:rPr>
                <w:rFonts w:ascii="Arial" w:hAnsi="Arial" w:cs="Arial"/>
                <w:sz w:val="18"/>
                <w:szCs w:val="18"/>
              </w:rPr>
            </w:pPr>
            <w:r w:rsidRPr="00A07338">
              <w:rPr>
                <w:rFonts w:ascii="Arial" w:hAnsi="Arial" w:cs="Arial"/>
                <w:sz w:val="18"/>
                <w:szCs w:val="18"/>
              </w:rPr>
              <w:t>The backend returns the previously created ids without creating duplicates.</w:t>
            </w:r>
          </w:p>
        </w:tc>
      </w:tr>
      <w:tr w:rsidR="00D40E4A" w:rsidRPr="00A07338" w14:paraId="1755CE98" w14:textId="77777777">
        <w:trPr>
          <w:jc w:val="center"/>
        </w:trPr>
        <w:tc>
          <w:tcPr>
            <w:tcW w:w="1152" w:type="dxa"/>
          </w:tcPr>
          <w:p w14:paraId="0C619DC6" w14:textId="77777777" w:rsidR="00D40E4A" w:rsidRPr="00A07338" w:rsidRDefault="00B77817">
            <w:pPr>
              <w:rPr>
                <w:rFonts w:ascii="Arial" w:hAnsi="Arial" w:cs="Arial"/>
                <w:sz w:val="18"/>
                <w:szCs w:val="18"/>
              </w:rPr>
            </w:pPr>
            <w:r w:rsidRPr="00A07338">
              <w:rPr>
                <w:rFonts w:ascii="Arial" w:hAnsi="Arial" w:cs="Arial"/>
                <w:sz w:val="18"/>
                <w:szCs w:val="18"/>
              </w:rPr>
              <w:t>422</w:t>
            </w:r>
          </w:p>
        </w:tc>
        <w:tc>
          <w:tcPr>
            <w:tcW w:w="2160" w:type="dxa"/>
          </w:tcPr>
          <w:p w14:paraId="17EE778B" w14:textId="77777777" w:rsidR="00D40E4A" w:rsidRPr="00A07338" w:rsidRDefault="00B77817">
            <w:pPr>
              <w:rPr>
                <w:rFonts w:ascii="Arial" w:hAnsi="Arial" w:cs="Arial"/>
                <w:sz w:val="18"/>
                <w:szCs w:val="18"/>
              </w:rPr>
            </w:pPr>
            <w:r w:rsidRPr="00A07338">
              <w:rPr>
                <w:rFonts w:ascii="Arial" w:hAnsi="Arial" w:cs="Arial"/>
                <w:sz w:val="18"/>
                <w:szCs w:val="18"/>
              </w:rPr>
              <w:t>missing_clarification</w:t>
            </w:r>
          </w:p>
        </w:tc>
        <w:tc>
          <w:tcPr>
            <w:tcW w:w="3456" w:type="dxa"/>
          </w:tcPr>
          <w:p w14:paraId="326CD555" w14:textId="77777777" w:rsidR="00D40E4A" w:rsidRPr="00A07338" w:rsidRDefault="00B77817">
            <w:pPr>
              <w:rPr>
                <w:rFonts w:ascii="Arial" w:hAnsi="Arial" w:cs="Arial"/>
                <w:sz w:val="18"/>
                <w:szCs w:val="18"/>
              </w:rPr>
            </w:pPr>
            <w:r w:rsidRPr="00A07338">
              <w:rPr>
                <w:rFonts w:ascii="Arial" w:hAnsi="Arial" w:cs="Arial"/>
                <w:sz w:val="18"/>
                <w:szCs w:val="18"/>
              </w:rPr>
              <w:t>Calculation or EventCard lacks data: date, portion, emotional mode, etc.</w:t>
            </w:r>
          </w:p>
        </w:tc>
        <w:tc>
          <w:tcPr>
            <w:tcW w:w="3312" w:type="dxa"/>
          </w:tcPr>
          <w:p w14:paraId="1440DC72" w14:textId="77777777" w:rsidR="00D40E4A" w:rsidRPr="00A07338" w:rsidRDefault="00B77817">
            <w:pPr>
              <w:rPr>
                <w:rFonts w:ascii="Arial" w:hAnsi="Arial" w:cs="Arial"/>
                <w:sz w:val="18"/>
                <w:szCs w:val="18"/>
              </w:rPr>
            </w:pPr>
            <w:r w:rsidRPr="00A07338">
              <w:rPr>
                <w:rFonts w:ascii="Arial" w:hAnsi="Arial" w:cs="Arial"/>
                <w:sz w:val="18"/>
                <w:szCs w:val="18"/>
              </w:rPr>
              <w:t xml:space="preserve">The backend </w:t>
            </w:r>
            <w:r w:rsidRPr="00A07338">
              <w:rPr>
                <w:rFonts w:ascii="Arial" w:hAnsi="Arial" w:cs="Arial"/>
                <w:sz w:val="18"/>
                <w:szCs w:val="18"/>
              </w:rPr>
              <w:t>returns quick_replies / a clarifying question.</w:t>
            </w:r>
          </w:p>
        </w:tc>
      </w:tr>
      <w:tr w:rsidR="00D40E4A" w:rsidRPr="00A07338" w14:paraId="40878124" w14:textId="77777777">
        <w:trPr>
          <w:jc w:val="center"/>
        </w:trPr>
        <w:tc>
          <w:tcPr>
            <w:tcW w:w="1152" w:type="dxa"/>
          </w:tcPr>
          <w:p w14:paraId="51E35424" w14:textId="77777777" w:rsidR="00D40E4A" w:rsidRPr="00A07338" w:rsidRDefault="00B77817">
            <w:pPr>
              <w:rPr>
                <w:rFonts w:ascii="Arial" w:hAnsi="Arial" w:cs="Arial"/>
                <w:sz w:val="18"/>
                <w:szCs w:val="18"/>
              </w:rPr>
            </w:pPr>
            <w:r w:rsidRPr="00A07338">
              <w:rPr>
                <w:rFonts w:ascii="Arial" w:hAnsi="Arial" w:cs="Arial"/>
                <w:sz w:val="18"/>
                <w:szCs w:val="18"/>
              </w:rPr>
              <w:t>500</w:t>
            </w:r>
          </w:p>
        </w:tc>
        <w:tc>
          <w:tcPr>
            <w:tcW w:w="2160" w:type="dxa"/>
          </w:tcPr>
          <w:p w14:paraId="191FC864" w14:textId="77777777" w:rsidR="00D40E4A" w:rsidRPr="00A07338" w:rsidRDefault="00B77817">
            <w:pPr>
              <w:rPr>
                <w:rFonts w:ascii="Arial" w:hAnsi="Arial" w:cs="Arial"/>
                <w:sz w:val="18"/>
                <w:szCs w:val="18"/>
              </w:rPr>
            </w:pPr>
            <w:r w:rsidRPr="00A07338">
              <w:rPr>
                <w:rFonts w:ascii="Arial" w:hAnsi="Arial" w:cs="Arial"/>
                <w:sz w:val="18"/>
                <w:szCs w:val="18"/>
              </w:rPr>
              <w:t>scenario_failed</w:t>
            </w:r>
          </w:p>
        </w:tc>
        <w:tc>
          <w:tcPr>
            <w:tcW w:w="3456" w:type="dxa"/>
          </w:tcPr>
          <w:p w14:paraId="73575999" w14:textId="77777777" w:rsidR="00D40E4A" w:rsidRPr="00A07338" w:rsidRDefault="00B77817">
            <w:pPr>
              <w:rPr>
                <w:rFonts w:ascii="Arial" w:hAnsi="Arial" w:cs="Arial"/>
                <w:sz w:val="18"/>
                <w:szCs w:val="18"/>
              </w:rPr>
            </w:pPr>
            <w:r w:rsidRPr="00A07338">
              <w:rPr>
                <w:rFonts w:ascii="Arial" w:hAnsi="Arial" w:cs="Arial"/>
                <w:sz w:val="18"/>
                <w:szCs w:val="18"/>
              </w:rPr>
              <w:t>Internal scenario error or external AI service error.</w:t>
            </w:r>
          </w:p>
        </w:tc>
        <w:tc>
          <w:tcPr>
            <w:tcW w:w="3312" w:type="dxa"/>
          </w:tcPr>
          <w:p w14:paraId="79154867" w14:textId="77777777" w:rsidR="00D40E4A" w:rsidRPr="00A07338" w:rsidRDefault="00B77817">
            <w:pPr>
              <w:rPr>
                <w:rFonts w:ascii="Arial" w:hAnsi="Arial" w:cs="Arial"/>
                <w:sz w:val="18"/>
                <w:szCs w:val="18"/>
              </w:rPr>
            </w:pPr>
            <w:r w:rsidRPr="00A07338">
              <w:rPr>
                <w:rFonts w:ascii="Arial" w:hAnsi="Arial" w:cs="Arial"/>
                <w:sz w:val="18"/>
                <w:szCs w:val="18"/>
              </w:rPr>
              <w:t>The backend does not create a partially saved object without failed status.</w:t>
            </w:r>
          </w:p>
        </w:tc>
      </w:tr>
    </w:tbl>
    <w:p w14:paraId="2972274F" w14:textId="77777777" w:rsidR="00D40E4A" w:rsidRPr="00A07338" w:rsidRDefault="00D40E4A">
      <w:pPr>
        <w:spacing w:after="40"/>
        <w:rPr>
          <w:rFonts w:ascii="Arial" w:hAnsi="Arial" w:cs="Arial"/>
          <w:sz w:val="18"/>
          <w:szCs w:val="18"/>
        </w:rPr>
      </w:pPr>
    </w:p>
    <w:p w14:paraId="1B5AC463" w14:textId="77777777" w:rsidR="00D40E4A" w:rsidRPr="00A07338" w:rsidRDefault="00B77817">
      <w:pPr>
        <w:spacing w:after="60"/>
        <w:rPr>
          <w:rFonts w:ascii="Arial" w:hAnsi="Arial" w:cs="Arial"/>
          <w:sz w:val="18"/>
          <w:szCs w:val="18"/>
        </w:rPr>
      </w:pPr>
      <w:r w:rsidRPr="00A07338">
        <w:rPr>
          <w:rFonts w:ascii="Arial" w:hAnsi="Arial" w:cs="Arial"/>
          <w:b/>
          <w:sz w:val="18"/>
          <w:szCs w:val="18"/>
        </w:rPr>
        <w:t>13.1. Unified Error Format</w:t>
      </w:r>
    </w:p>
    <w:p w14:paraId="042CD6C5" w14:textId="77777777" w:rsidR="00D40E4A" w:rsidRPr="00A07338" w:rsidRDefault="00B77817">
      <w:pPr>
        <w:pStyle w:val="CodeBlock"/>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br/>
        <w:t xml:space="preserve">  "error": {</w:t>
      </w:r>
      <w:r w:rsidRPr="00A07338">
        <w:rPr>
          <w:rFonts w:ascii="Arial" w:hAnsi="Arial" w:cs="Arial"/>
          <w:sz w:val="18"/>
          <w:szCs w:val="18"/>
        </w:rPr>
        <w:br/>
        <w:t xml:space="preserve">    "code": "m</w:t>
      </w:r>
      <w:r w:rsidRPr="00A07338">
        <w:rPr>
          <w:rFonts w:ascii="Arial" w:hAnsi="Arial" w:cs="Arial"/>
          <w:sz w:val="18"/>
          <w:szCs w:val="18"/>
        </w:rPr>
        <w:t>issing_clarification",</w:t>
      </w:r>
      <w:r w:rsidRPr="00A07338">
        <w:rPr>
          <w:rFonts w:ascii="Arial" w:hAnsi="Arial" w:cs="Arial"/>
          <w:sz w:val="18"/>
          <w:szCs w:val="18"/>
        </w:rPr>
        <w:br/>
        <w:t xml:space="preserve">    "message": "The dish portion needs to be clarified.",</w:t>
      </w:r>
      <w:r w:rsidRPr="00A07338">
        <w:rPr>
          <w:rFonts w:ascii="Arial" w:hAnsi="Arial" w:cs="Arial"/>
          <w:sz w:val="18"/>
          <w:szCs w:val="18"/>
        </w:rPr>
        <w:br/>
        <w:t xml:space="preserve">    "status": "waiting_clarification",</w:t>
      </w:r>
      <w:r w:rsidRPr="00A07338">
        <w:rPr>
          <w:rFonts w:ascii="Arial" w:hAnsi="Arial" w:cs="Arial"/>
          <w:sz w:val="18"/>
          <w:szCs w:val="18"/>
        </w:rPr>
        <w:br/>
        <w:t xml:space="preserve">    "details": {</w:t>
      </w:r>
      <w:r w:rsidRPr="00A07338">
        <w:rPr>
          <w:rFonts w:ascii="Arial" w:hAnsi="Arial" w:cs="Arial"/>
          <w:sz w:val="18"/>
          <w:szCs w:val="18"/>
        </w:rPr>
        <w:br/>
        <w:t xml:space="preserve">      "missing_fields": [</w:t>
      </w:r>
      <w:r w:rsidRPr="00A07338">
        <w:rPr>
          <w:rFonts w:ascii="Arial" w:hAnsi="Arial" w:cs="Arial"/>
          <w:sz w:val="18"/>
          <w:szCs w:val="18"/>
        </w:rPr>
        <w:br/>
        <w:t xml:space="preserve">        "portion_size"</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br/>
        <w:t xml:space="preserve">    "draft_id": "draft_456"</w:t>
      </w:r>
      <w:r w:rsidRPr="00A07338">
        <w:rPr>
          <w:rFonts w:ascii="Arial" w:hAnsi="Arial" w:cs="Arial"/>
          <w:sz w:val="18"/>
          <w:szCs w:val="18"/>
        </w:rPr>
        <w:br/>
        <w:t xml:space="preserve">  },</w:t>
      </w:r>
      <w:r w:rsidRPr="00A07338">
        <w:rPr>
          <w:rFonts w:ascii="Arial" w:hAnsi="Arial" w:cs="Arial"/>
          <w:sz w:val="18"/>
          <w:szCs w:val="18"/>
        </w:rPr>
        <w:br/>
        <w:t xml:space="preserve">  "blocks": [</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t xml:space="preserve">    "type": "quick_replies",</w:t>
      </w:r>
      <w:r w:rsidRPr="00A07338">
        <w:rPr>
          <w:rFonts w:ascii="Arial" w:hAnsi="Arial" w:cs="Arial"/>
          <w:sz w:val="18"/>
          <w:szCs w:val="18"/>
        </w:rPr>
        <w:br/>
        <w:t xml:space="preserve">      "items": [</w:t>
      </w:r>
      <w:r w:rsidRPr="00A07338">
        <w:rPr>
          <w:rFonts w:ascii="Arial" w:hAnsi="Arial" w:cs="Arial"/>
          <w:sz w:val="18"/>
          <w:szCs w:val="18"/>
        </w:rPr>
        <w:br/>
        <w:t xml:space="preserve">        "small portion",</w:t>
      </w:r>
      <w:r w:rsidRPr="00A07338">
        <w:rPr>
          <w:rFonts w:ascii="Arial" w:hAnsi="Arial" w:cs="Arial"/>
          <w:sz w:val="18"/>
          <w:szCs w:val="18"/>
        </w:rPr>
        <w:br/>
        <w:t xml:space="preserve">        "medium portion",</w:t>
      </w:r>
      <w:r w:rsidRPr="00A07338">
        <w:rPr>
          <w:rFonts w:ascii="Arial" w:hAnsi="Arial" w:cs="Arial"/>
          <w:sz w:val="18"/>
          <w:szCs w:val="18"/>
        </w:rPr>
        <w:br/>
        <w:t xml:space="preserve">        "large portion"</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br/>
        <w:t xml:space="preserve">      "type": "status_block",</w:t>
      </w:r>
      <w:r w:rsidRPr="00A07338">
        <w:rPr>
          <w:rFonts w:ascii="Arial" w:hAnsi="Arial" w:cs="Arial"/>
          <w:sz w:val="18"/>
          <w:szCs w:val="18"/>
        </w:rPr>
        <w:br/>
        <w:t xml:space="preserve">      "status": "waiting_clarification"</w:t>
      </w:r>
      <w:r w:rsidRPr="00A07338">
        <w:rPr>
          <w:rFonts w:ascii="Arial" w:hAnsi="Arial" w:cs="Arial"/>
          <w:sz w:val="18"/>
          <w:szCs w:val="18"/>
        </w:rPr>
        <w:br/>
        <w:t xml:space="preserve">    }</w:t>
      </w:r>
      <w:r w:rsidRPr="00A07338">
        <w:rPr>
          <w:rFonts w:ascii="Arial" w:hAnsi="Arial" w:cs="Arial"/>
          <w:sz w:val="18"/>
          <w:szCs w:val="18"/>
        </w:rPr>
        <w:br/>
        <w:t xml:space="preserve">  ]</w:t>
      </w:r>
      <w:r w:rsidRPr="00A07338">
        <w:rPr>
          <w:rFonts w:ascii="Arial" w:hAnsi="Arial" w:cs="Arial"/>
          <w:sz w:val="18"/>
          <w:szCs w:val="18"/>
        </w:rPr>
        <w:br/>
        <w:t>}</w:t>
      </w:r>
    </w:p>
    <w:p w14:paraId="4737FE03" w14:textId="77777777" w:rsidR="00D40E4A" w:rsidRPr="00A07338" w:rsidRDefault="00B77817">
      <w:pPr>
        <w:spacing w:after="60"/>
        <w:rPr>
          <w:rFonts w:ascii="Arial" w:hAnsi="Arial" w:cs="Arial"/>
          <w:sz w:val="18"/>
          <w:szCs w:val="18"/>
        </w:rPr>
      </w:pPr>
      <w:r w:rsidRPr="00A07338">
        <w:rPr>
          <w:rFonts w:ascii="Arial" w:hAnsi="Arial" w:cs="Arial"/>
          <w:b/>
          <w:sz w:val="18"/>
          <w:szCs w:val="18"/>
        </w:rPr>
        <w:t>13.2. Scenario Statuses</w:t>
      </w:r>
    </w:p>
    <w:tbl>
      <w:tblPr>
        <w:tblStyle w:val="aff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880"/>
        <w:gridCol w:w="4320"/>
        <w:gridCol w:w="2880"/>
      </w:tblGrid>
      <w:tr w:rsidR="00D40E4A" w:rsidRPr="00A07338" w14:paraId="20B8A8FF" w14:textId="77777777">
        <w:trPr>
          <w:jc w:val="center"/>
        </w:trPr>
        <w:tc>
          <w:tcPr>
            <w:tcW w:w="2880" w:type="dxa"/>
            <w:shd w:val="clear" w:color="auto" w:fill="D9EAF7"/>
          </w:tcPr>
          <w:p w14:paraId="4A1886A4" w14:textId="77777777" w:rsidR="00D40E4A" w:rsidRPr="00A07338" w:rsidRDefault="00B77817">
            <w:pPr>
              <w:rPr>
                <w:rFonts w:ascii="Arial" w:hAnsi="Arial" w:cs="Arial"/>
                <w:sz w:val="18"/>
                <w:szCs w:val="18"/>
              </w:rPr>
            </w:pPr>
            <w:r w:rsidRPr="00A07338">
              <w:rPr>
                <w:rFonts w:ascii="Arial" w:hAnsi="Arial" w:cs="Arial"/>
                <w:b/>
                <w:sz w:val="18"/>
                <w:szCs w:val="18"/>
              </w:rPr>
              <w:t>Status</w:t>
            </w:r>
          </w:p>
        </w:tc>
        <w:tc>
          <w:tcPr>
            <w:tcW w:w="4320" w:type="dxa"/>
            <w:shd w:val="clear" w:color="auto" w:fill="D9EAF7"/>
          </w:tcPr>
          <w:p w14:paraId="29F21B58" w14:textId="77777777" w:rsidR="00D40E4A" w:rsidRPr="00A07338" w:rsidRDefault="00B77817">
            <w:pPr>
              <w:rPr>
                <w:rFonts w:ascii="Arial" w:hAnsi="Arial" w:cs="Arial"/>
                <w:sz w:val="18"/>
                <w:szCs w:val="18"/>
              </w:rPr>
            </w:pPr>
            <w:r w:rsidRPr="00A07338">
              <w:rPr>
                <w:rFonts w:ascii="Arial" w:hAnsi="Arial" w:cs="Arial"/>
                <w:b/>
                <w:sz w:val="18"/>
                <w:szCs w:val="18"/>
              </w:rPr>
              <w:t>M</w:t>
            </w:r>
            <w:r w:rsidRPr="00A07338">
              <w:rPr>
                <w:rFonts w:ascii="Arial" w:hAnsi="Arial" w:cs="Arial"/>
                <w:b/>
                <w:sz w:val="18"/>
                <w:szCs w:val="18"/>
              </w:rPr>
              <w:t>eaning</w:t>
            </w:r>
          </w:p>
        </w:tc>
        <w:tc>
          <w:tcPr>
            <w:tcW w:w="2880" w:type="dxa"/>
            <w:shd w:val="clear" w:color="auto" w:fill="D9EAF7"/>
          </w:tcPr>
          <w:p w14:paraId="480FC9AC" w14:textId="77777777" w:rsidR="00D40E4A" w:rsidRPr="00A07338" w:rsidRDefault="00B77817">
            <w:pPr>
              <w:rPr>
                <w:rFonts w:ascii="Arial" w:hAnsi="Arial" w:cs="Arial"/>
                <w:sz w:val="18"/>
                <w:szCs w:val="18"/>
              </w:rPr>
            </w:pPr>
            <w:r w:rsidRPr="00A07338">
              <w:rPr>
                <w:rFonts w:ascii="Arial" w:hAnsi="Arial" w:cs="Arial"/>
                <w:b/>
                <w:sz w:val="18"/>
                <w:szCs w:val="18"/>
              </w:rPr>
              <w:t>Can the Object Be Saved</w:t>
            </w:r>
          </w:p>
        </w:tc>
      </w:tr>
      <w:tr w:rsidR="00D40E4A" w:rsidRPr="00A07338" w14:paraId="0240E59F" w14:textId="77777777">
        <w:trPr>
          <w:jc w:val="center"/>
        </w:trPr>
        <w:tc>
          <w:tcPr>
            <w:tcW w:w="2880" w:type="dxa"/>
          </w:tcPr>
          <w:p w14:paraId="67380C7C" w14:textId="77777777" w:rsidR="00D40E4A" w:rsidRPr="00A07338" w:rsidRDefault="00B77817">
            <w:pPr>
              <w:rPr>
                <w:rFonts w:ascii="Arial" w:hAnsi="Arial" w:cs="Arial"/>
                <w:sz w:val="18"/>
                <w:szCs w:val="18"/>
              </w:rPr>
            </w:pPr>
            <w:r w:rsidRPr="00A07338">
              <w:rPr>
                <w:rFonts w:ascii="Arial" w:hAnsi="Arial" w:cs="Arial"/>
                <w:sz w:val="18"/>
                <w:szCs w:val="18"/>
              </w:rPr>
              <w:t>draft_created</w:t>
            </w:r>
          </w:p>
        </w:tc>
        <w:tc>
          <w:tcPr>
            <w:tcW w:w="4320" w:type="dxa"/>
          </w:tcPr>
          <w:p w14:paraId="6C43E6AF" w14:textId="77777777" w:rsidR="00D40E4A" w:rsidRPr="00A07338" w:rsidRDefault="00B77817">
            <w:pPr>
              <w:rPr>
                <w:rFonts w:ascii="Arial" w:hAnsi="Arial" w:cs="Arial"/>
                <w:sz w:val="18"/>
                <w:szCs w:val="18"/>
              </w:rPr>
            </w:pPr>
            <w:r w:rsidRPr="00A07338">
              <w:rPr>
                <w:rFonts w:ascii="Arial" w:hAnsi="Arial" w:cs="Arial"/>
                <w:sz w:val="18"/>
                <w:szCs w:val="18"/>
              </w:rPr>
              <w:t>Draft created; the user has not yet confirmed.</w:t>
            </w:r>
          </w:p>
        </w:tc>
        <w:tc>
          <w:tcPr>
            <w:tcW w:w="2880" w:type="dxa"/>
          </w:tcPr>
          <w:p w14:paraId="03F5A829" w14:textId="77777777" w:rsidR="00D40E4A" w:rsidRPr="00A07338" w:rsidRDefault="00B77817">
            <w:pPr>
              <w:rPr>
                <w:rFonts w:ascii="Arial" w:hAnsi="Arial" w:cs="Arial"/>
                <w:sz w:val="18"/>
                <w:szCs w:val="18"/>
              </w:rPr>
            </w:pPr>
            <w:r w:rsidRPr="00A07338">
              <w:rPr>
                <w:rFonts w:ascii="Arial" w:hAnsi="Arial" w:cs="Arial"/>
                <w:sz w:val="18"/>
                <w:szCs w:val="18"/>
              </w:rPr>
              <w:t>No.</w:t>
            </w:r>
          </w:p>
        </w:tc>
      </w:tr>
      <w:tr w:rsidR="00D40E4A" w:rsidRPr="00A07338" w14:paraId="085F1163" w14:textId="77777777">
        <w:trPr>
          <w:jc w:val="center"/>
        </w:trPr>
        <w:tc>
          <w:tcPr>
            <w:tcW w:w="2880" w:type="dxa"/>
          </w:tcPr>
          <w:p w14:paraId="0EB5A522" w14:textId="77777777" w:rsidR="00D40E4A" w:rsidRPr="00A07338" w:rsidRDefault="00B77817">
            <w:pPr>
              <w:rPr>
                <w:rFonts w:ascii="Arial" w:hAnsi="Arial" w:cs="Arial"/>
                <w:sz w:val="18"/>
                <w:szCs w:val="18"/>
              </w:rPr>
            </w:pPr>
            <w:r w:rsidRPr="00A07338">
              <w:rPr>
                <w:rFonts w:ascii="Arial" w:hAnsi="Arial" w:cs="Arial"/>
                <w:sz w:val="18"/>
                <w:szCs w:val="18"/>
              </w:rPr>
              <w:t>waiting_clarification</w:t>
            </w:r>
          </w:p>
        </w:tc>
        <w:tc>
          <w:tcPr>
            <w:tcW w:w="4320" w:type="dxa"/>
          </w:tcPr>
          <w:p w14:paraId="698CCECF" w14:textId="77777777" w:rsidR="00D40E4A" w:rsidRPr="00A07338" w:rsidRDefault="00B77817">
            <w:pPr>
              <w:rPr>
                <w:rFonts w:ascii="Arial" w:hAnsi="Arial" w:cs="Arial"/>
                <w:sz w:val="18"/>
                <w:szCs w:val="18"/>
              </w:rPr>
            </w:pPr>
            <w:r w:rsidRPr="00A07338">
              <w:rPr>
                <w:rFonts w:ascii="Arial" w:hAnsi="Arial" w:cs="Arial"/>
                <w:sz w:val="18"/>
                <w:szCs w:val="18"/>
              </w:rPr>
              <w:t>The backend is waiting for clarifying data.</w:t>
            </w:r>
          </w:p>
        </w:tc>
        <w:tc>
          <w:tcPr>
            <w:tcW w:w="2880" w:type="dxa"/>
          </w:tcPr>
          <w:p w14:paraId="59E6DAA7" w14:textId="77777777" w:rsidR="00D40E4A" w:rsidRPr="00A07338" w:rsidRDefault="00B77817">
            <w:pPr>
              <w:rPr>
                <w:rFonts w:ascii="Arial" w:hAnsi="Arial" w:cs="Arial"/>
                <w:sz w:val="18"/>
                <w:szCs w:val="18"/>
              </w:rPr>
            </w:pPr>
            <w:r w:rsidRPr="00A07338">
              <w:rPr>
                <w:rFonts w:ascii="Arial" w:hAnsi="Arial" w:cs="Arial"/>
                <w:sz w:val="18"/>
                <w:szCs w:val="18"/>
              </w:rPr>
              <w:t>No.</w:t>
            </w:r>
          </w:p>
        </w:tc>
      </w:tr>
      <w:tr w:rsidR="00D40E4A" w:rsidRPr="00A07338" w14:paraId="14381A60" w14:textId="77777777">
        <w:trPr>
          <w:jc w:val="center"/>
        </w:trPr>
        <w:tc>
          <w:tcPr>
            <w:tcW w:w="2880" w:type="dxa"/>
          </w:tcPr>
          <w:p w14:paraId="422AB8D7" w14:textId="77777777" w:rsidR="00D40E4A" w:rsidRPr="00A07338" w:rsidRDefault="00B77817">
            <w:pPr>
              <w:rPr>
                <w:rFonts w:ascii="Arial" w:hAnsi="Arial" w:cs="Arial"/>
                <w:sz w:val="18"/>
                <w:szCs w:val="18"/>
              </w:rPr>
            </w:pPr>
            <w:r w:rsidRPr="00A07338">
              <w:rPr>
                <w:rFonts w:ascii="Arial" w:hAnsi="Arial" w:cs="Arial"/>
                <w:sz w:val="18"/>
                <w:szCs w:val="18"/>
              </w:rPr>
              <w:t>preview_shown</w:t>
            </w:r>
          </w:p>
        </w:tc>
        <w:tc>
          <w:tcPr>
            <w:tcW w:w="4320" w:type="dxa"/>
          </w:tcPr>
          <w:p w14:paraId="7C01DA95" w14:textId="77777777" w:rsidR="00D40E4A" w:rsidRPr="00A07338" w:rsidRDefault="00B77817">
            <w:pPr>
              <w:rPr>
                <w:rFonts w:ascii="Arial" w:hAnsi="Arial" w:cs="Arial"/>
                <w:sz w:val="18"/>
                <w:szCs w:val="18"/>
              </w:rPr>
            </w:pPr>
            <w:r w:rsidRPr="00A07338">
              <w:rPr>
                <w:rFonts w:ascii="Arial" w:hAnsi="Arial" w:cs="Arial"/>
                <w:sz w:val="18"/>
                <w:szCs w:val="18"/>
              </w:rPr>
              <w:t>Preview shown to the user.</w:t>
            </w:r>
          </w:p>
        </w:tc>
        <w:tc>
          <w:tcPr>
            <w:tcW w:w="2880" w:type="dxa"/>
          </w:tcPr>
          <w:p w14:paraId="6E2B7518" w14:textId="77777777" w:rsidR="00D40E4A" w:rsidRPr="00A07338" w:rsidRDefault="00B77817">
            <w:pPr>
              <w:rPr>
                <w:rFonts w:ascii="Arial" w:hAnsi="Arial" w:cs="Arial"/>
                <w:sz w:val="18"/>
                <w:szCs w:val="18"/>
              </w:rPr>
            </w:pPr>
            <w:r w:rsidRPr="00A07338">
              <w:rPr>
                <w:rFonts w:ascii="Arial" w:hAnsi="Arial" w:cs="Arial"/>
                <w:sz w:val="18"/>
                <w:szCs w:val="18"/>
              </w:rPr>
              <w:t>No, until confirm.</w:t>
            </w:r>
          </w:p>
        </w:tc>
      </w:tr>
      <w:tr w:rsidR="00D40E4A" w:rsidRPr="00A07338" w14:paraId="3320C8CA" w14:textId="77777777">
        <w:trPr>
          <w:jc w:val="center"/>
        </w:trPr>
        <w:tc>
          <w:tcPr>
            <w:tcW w:w="2880" w:type="dxa"/>
          </w:tcPr>
          <w:p w14:paraId="475883B4" w14:textId="77777777" w:rsidR="00D40E4A" w:rsidRPr="00A07338" w:rsidRDefault="00B77817">
            <w:pPr>
              <w:rPr>
                <w:rFonts w:ascii="Arial" w:hAnsi="Arial" w:cs="Arial"/>
                <w:sz w:val="18"/>
                <w:szCs w:val="18"/>
              </w:rPr>
            </w:pPr>
            <w:r w:rsidRPr="00A07338">
              <w:rPr>
                <w:rFonts w:ascii="Arial" w:hAnsi="Arial" w:cs="Arial"/>
                <w:sz w:val="18"/>
                <w:szCs w:val="18"/>
              </w:rPr>
              <w:t>confirmed</w:t>
            </w:r>
          </w:p>
        </w:tc>
        <w:tc>
          <w:tcPr>
            <w:tcW w:w="4320" w:type="dxa"/>
          </w:tcPr>
          <w:p w14:paraId="29C17E63" w14:textId="77777777" w:rsidR="00D40E4A" w:rsidRPr="00A07338" w:rsidRDefault="00B77817">
            <w:pPr>
              <w:rPr>
                <w:rFonts w:ascii="Arial" w:hAnsi="Arial" w:cs="Arial"/>
                <w:sz w:val="18"/>
                <w:szCs w:val="18"/>
              </w:rPr>
            </w:pPr>
            <w:r w:rsidRPr="00A07338">
              <w:rPr>
                <w:rFonts w:ascii="Arial" w:hAnsi="Arial" w:cs="Arial"/>
                <w:sz w:val="18"/>
                <w:szCs w:val="18"/>
              </w:rPr>
              <w:t xml:space="preserve">The user has </w:t>
            </w:r>
            <w:r w:rsidRPr="00A07338">
              <w:rPr>
                <w:rFonts w:ascii="Arial" w:hAnsi="Arial" w:cs="Arial"/>
                <w:sz w:val="18"/>
                <w:szCs w:val="18"/>
              </w:rPr>
              <w:t>confirmed the action.</w:t>
            </w:r>
          </w:p>
        </w:tc>
        <w:tc>
          <w:tcPr>
            <w:tcW w:w="2880" w:type="dxa"/>
          </w:tcPr>
          <w:p w14:paraId="7F1A6850" w14:textId="77777777" w:rsidR="00D40E4A" w:rsidRPr="00A07338" w:rsidRDefault="00B77817">
            <w:pPr>
              <w:rPr>
                <w:rFonts w:ascii="Arial" w:hAnsi="Arial" w:cs="Arial"/>
                <w:sz w:val="18"/>
                <w:szCs w:val="18"/>
              </w:rPr>
            </w:pPr>
            <w:r w:rsidRPr="00A07338">
              <w:rPr>
                <w:rFonts w:ascii="Arial" w:hAnsi="Arial" w:cs="Arial"/>
                <w:sz w:val="18"/>
                <w:szCs w:val="18"/>
              </w:rPr>
              <w:t>Yes, the backend may perform save.</w:t>
            </w:r>
          </w:p>
        </w:tc>
      </w:tr>
      <w:tr w:rsidR="00D40E4A" w:rsidRPr="00A07338" w14:paraId="7613E209" w14:textId="77777777">
        <w:trPr>
          <w:jc w:val="center"/>
        </w:trPr>
        <w:tc>
          <w:tcPr>
            <w:tcW w:w="2880" w:type="dxa"/>
          </w:tcPr>
          <w:p w14:paraId="0BC3AD73" w14:textId="77777777" w:rsidR="00D40E4A" w:rsidRPr="00A07338" w:rsidRDefault="00B77817">
            <w:pPr>
              <w:rPr>
                <w:rFonts w:ascii="Arial" w:hAnsi="Arial" w:cs="Arial"/>
                <w:sz w:val="18"/>
                <w:szCs w:val="18"/>
              </w:rPr>
            </w:pPr>
            <w:r w:rsidRPr="00A07338">
              <w:rPr>
                <w:rFonts w:ascii="Arial" w:hAnsi="Arial" w:cs="Arial"/>
                <w:sz w:val="18"/>
                <w:szCs w:val="18"/>
              </w:rPr>
              <w:t>saved</w:t>
            </w:r>
          </w:p>
        </w:tc>
        <w:tc>
          <w:tcPr>
            <w:tcW w:w="4320" w:type="dxa"/>
          </w:tcPr>
          <w:p w14:paraId="6CE1D3DD" w14:textId="77777777" w:rsidR="00D40E4A" w:rsidRPr="00A07338" w:rsidRDefault="00B77817">
            <w:pPr>
              <w:rPr>
                <w:rFonts w:ascii="Arial" w:hAnsi="Arial" w:cs="Arial"/>
                <w:sz w:val="18"/>
                <w:szCs w:val="18"/>
              </w:rPr>
            </w:pPr>
            <w:r w:rsidRPr="00A07338">
              <w:rPr>
                <w:rFonts w:ascii="Arial" w:hAnsi="Arial" w:cs="Arial"/>
                <w:sz w:val="18"/>
                <w:szCs w:val="18"/>
              </w:rPr>
              <w:t>The object has been saved.</w:t>
            </w:r>
          </w:p>
        </w:tc>
        <w:tc>
          <w:tcPr>
            <w:tcW w:w="2880" w:type="dxa"/>
          </w:tcPr>
          <w:p w14:paraId="2E89C33E" w14:textId="77777777" w:rsidR="00D40E4A" w:rsidRPr="00A07338" w:rsidRDefault="00B77817">
            <w:pPr>
              <w:rPr>
                <w:rFonts w:ascii="Arial" w:hAnsi="Arial" w:cs="Arial"/>
                <w:sz w:val="18"/>
                <w:szCs w:val="18"/>
              </w:rPr>
            </w:pPr>
            <w:r w:rsidRPr="00A07338">
              <w:rPr>
                <w:rFonts w:ascii="Arial" w:hAnsi="Arial" w:cs="Arial"/>
                <w:sz w:val="18"/>
                <w:szCs w:val="18"/>
              </w:rPr>
              <w:t>Already saved.</w:t>
            </w:r>
          </w:p>
        </w:tc>
      </w:tr>
      <w:tr w:rsidR="00D40E4A" w:rsidRPr="00A07338" w14:paraId="228D75C7" w14:textId="77777777">
        <w:trPr>
          <w:jc w:val="center"/>
        </w:trPr>
        <w:tc>
          <w:tcPr>
            <w:tcW w:w="2880" w:type="dxa"/>
          </w:tcPr>
          <w:p w14:paraId="73D35C2B" w14:textId="77777777" w:rsidR="00D40E4A" w:rsidRPr="00A07338" w:rsidRDefault="00B77817">
            <w:pPr>
              <w:rPr>
                <w:rFonts w:ascii="Arial" w:hAnsi="Arial" w:cs="Arial"/>
                <w:sz w:val="18"/>
                <w:szCs w:val="18"/>
              </w:rPr>
            </w:pPr>
            <w:r w:rsidRPr="00A07338">
              <w:rPr>
                <w:rFonts w:ascii="Arial" w:hAnsi="Arial" w:cs="Arial"/>
                <w:sz w:val="18"/>
                <w:szCs w:val="18"/>
              </w:rPr>
              <w:t>cancelled</w:t>
            </w:r>
          </w:p>
        </w:tc>
        <w:tc>
          <w:tcPr>
            <w:tcW w:w="4320" w:type="dxa"/>
          </w:tcPr>
          <w:p w14:paraId="0E83C2DA" w14:textId="77777777" w:rsidR="00D40E4A" w:rsidRPr="00A07338" w:rsidRDefault="00B77817">
            <w:pPr>
              <w:rPr>
                <w:rFonts w:ascii="Arial" w:hAnsi="Arial" w:cs="Arial"/>
                <w:sz w:val="18"/>
                <w:szCs w:val="18"/>
              </w:rPr>
            </w:pPr>
            <w:r w:rsidRPr="00A07338">
              <w:rPr>
                <w:rFonts w:ascii="Arial" w:hAnsi="Arial" w:cs="Arial"/>
                <w:sz w:val="18"/>
                <w:szCs w:val="18"/>
              </w:rPr>
              <w:t>The user has cancelled the action.</w:t>
            </w:r>
          </w:p>
        </w:tc>
        <w:tc>
          <w:tcPr>
            <w:tcW w:w="2880" w:type="dxa"/>
          </w:tcPr>
          <w:p w14:paraId="6FD6E7F4" w14:textId="77777777" w:rsidR="00D40E4A" w:rsidRPr="00A07338" w:rsidRDefault="00B77817">
            <w:pPr>
              <w:rPr>
                <w:rFonts w:ascii="Arial" w:hAnsi="Arial" w:cs="Arial"/>
                <w:sz w:val="18"/>
                <w:szCs w:val="18"/>
              </w:rPr>
            </w:pPr>
            <w:r w:rsidRPr="00A07338">
              <w:rPr>
                <w:rFonts w:ascii="Arial" w:hAnsi="Arial" w:cs="Arial"/>
                <w:sz w:val="18"/>
                <w:szCs w:val="18"/>
              </w:rPr>
              <w:t>No.</w:t>
            </w:r>
          </w:p>
        </w:tc>
      </w:tr>
      <w:tr w:rsidR="00D40E4A" w:rsidRPr="00A07338" w14:paraId="575ECD8F" w14:textId="77777777">
        <w:trPr>
          <w:jc w:val="center"/>
        </w:trPr>
        <w:tc>
          <w:tcPr>
            <w:tcW w:w="2880" w:type="dxa"/>
          </w:tcPr>
          <w:p w14:paraId="27EC09C5" w14:textId="77777777" w:rsidR="00D40E4A" w:rsidRPr="00A07338" w:rsidRDefault="00B77817">
            <w:pPr>
              <w:rPr>
                <w:rFonts w:ascii="Arial" w:hAnsi="Arial" w:cs="Arial"/>
                <w:sz w:val="18"/>
                <w:szCs w:val="18"/>
              </w:rPr>
            </w:pPr>
            <w:r w:rsidRPr="00A07338">
              <w:rPr>
                <w:rFonts w:ascii="Arial" w:hAnsi="Arial" w:cs="Arial"/>
                <w:sz w:val="18"/>
                <w:szCs w:val="18"/>
              </w:rPr>
              <w:t>expired</w:t>
            </w:r>
          </w:p>
        </w:tc>
        <w:tc>
          <w:tcPr>
            <w:tcW w:w="4320" w:type="dxa"/>
          </w:tcPr>
          <w:p w14:paraId="253F8011" w14:textId="77777777" w:rsidR="00D40E4A" w:rsidRPr="00A07338" w:rsidRDefault="00B77817">
            <w:pPr>
              <w:rPr>
                <w:rFonts w:ascii="Arial" w:hAnsi="Arial" w:cs="Arial"/>
                <w:sz w:val="18"/>
                <w:szCs w:val="18"/>
              </w:rPr>
            </w:pPr>
            <w:r w:rsidRPr="00A07338">
              <w:rPr>
                <w:rFonts w:ascii="Arial" w:hAnsi="Arial" w:cs="Arial"/>
                <w:sz w:val="18"/>
                <w:szCs w:val="18"/>
              </w:rPr>
              <w:t>The draft is outdated.</w:t>
            </w:r>
          </w:p>
        </w:tc>
        <w:tc>
          <w:tcPr>
            <w:tcW w:w="2880" w:type="dxa"/>
          </w:tcPr>
          <w:p w14:paraId="1020DA2E" w14:textId="77777777" w:rsidR="00D40E4A" w:rsidRPr="00A07338" w:rsidRDefault="00B77817">
            <w:pPr>
              <w:rPr>
                <w:rFonts w:ascii="Arial" w:hAnsi="Arial" w:cs="Arial"/>
                <w:sz w:val="18"/>
                <w:szCs w:val="18"/>
              </w:rPr>
            </w:pPr>
            <w:r w:rsidRPr="00A07338">
              <w:rPr>
                <w:rFonts w:ascii="Arial" w:hAnsi="Arial" w:cs="Arial"/>
                <w:sz w:val="18"/>
                <w:szCs w:val="18"/>
              </w:rPr>
              <w:t>No.</w:t>
            </w:r>
          </w:p>
        </w:tc>
      </w:tr>
      <w:tr w:rsidR="00D40E4A" w:rsidRPr="00A07338" w14:paraId="205C4B3C" w14:textId="77777777">
        <w:trPr>
          <w:jc w:val="center"/>
        </w:trPr>
        <w:tc>
          <w:tcPr>
            <w:tcW w:w="2880" w:type="dxa"/>
          </w:tcPr>
          <w:p w14:paraId="6B00BF4A" w14:textId="77777777" w:rsidR="00D40E4A" w:rsidRPr="00A07338" w:rsidRDefault="00B77817">
            <w:pPr>
              <w:rPr>
                <w:rFonts w:ascii="Arial" w:hAnsi="Arial" w:cs="Arial"/>
                <w:sz w:val="18"/>
                <w:szCs w:val="18"/>
              </w:rPr>
            </w:pPr>
            <w:r w:rsidRPr="00A07338">
              <w:rPr>
                <w:rFonts w:ascii="Arial" w:hAnsi="Arial" w:cs="Arial"/>
                <w:sz w:val="18"/>
                <w:szCs w:val="18"/>
              </w:rPr>
              <w:t>failed</w:t>
            </w:r>
          </w:p>
        </w:tc>
        <w:tc>
          <w:tcPr>
            <w:tcW w:w="4320" w:type="dxa"/>
          </w:tcPr>
          <w:p w14:paraId="16B759A5" w14:textId="77777777" w:rsidR="00D40E4A" w:rsidRPr="00A07338" w:rsidRDefault="00B77817">
            <w:pPr>
              <w:rPr>
                <w:rFonts w:ascii="Arial" w:hAnsi="Arial" w:cs="Arial"/>
                <w:sz w:val="18"/>
                <w:szCs w:val="18"/>
              </w:rPr>
            </w:pPr>
            <w:r w:rsidRPr="00A07338">
              <w:rPr>
                <w:rFonts w:ascii="Arial" w:hAnsi="Arial" w:cs="Arial"/>
                <w:sz w:val="18"/>
                <w:szCs w:val="18"/>
              </w:rPr>
              <w:t>The scenario ended with an error.</w:t>
            </w:r>
          </w:p>
        </w:tc>
        <w:tc>
          <w:tcPr>
            <w:tcW w:w="2880" w:type="dxa"/>
          </w:tcPr>
          <w:p w14:paraId="12F6C7D1" w14:textId="77777777" w:rsidR="00D40E4A" w:rsidRPr="00A07338" w:rsidRDefault="00B77817">
            <w:pPr>
              <w:rPr>
                <w:rFonts w:ascii="Arial" w:hAnsi="Arial" w:cs="Arial"/>
                <w:sz w:val="18"/>
                <w:szCs w:val="18"/>
              </w:rPr>
            </w:pPr>
            <w:r w:rsidRPr="00A07338">
              <w:rPr>
                <w:rFonts w:ascii="Arial" w:hAnsi="Arial" w:cs="Arial"/>
                <w:sz w:val="18"/>
                <w:szCs w:val="18"/>
              </w:rPr>
              <w:t xml:space="preserve">No without </w:t>
            </w:r>
            <w:r w:rsidRPr="00A07338">
              <w:rPr>
                <w:rFonts w:ascii="Arial" w:hAnsi="Arial" w:cs="Arial"/>
                <w:sz w:val="18"/>
                <w:szCs w:val="18"/>
              </w:rPr>
              <w:t>separate recovery.</w:t>
            </w:r>
          </w:p>
        </w:tc>
      </w:tr>
    </w:tbl>
    <w:p w14:paraId="0FBEFA04" w14:textId="77777777" w:rsidR="00D40E4A" w:rsidRPr="00A07338" w:rsidRDefault="00D40E4A">
      <w:pPr>
        <w:spacing w:after="40"/>
        <w:rPr>
          <w:rFonts w:ascii="Arial" w:hAnsi="Arial" w:cs="Arial"/>
          <w:sz w:val="18"/>
          <w:szCs w:val="18"/>
        </w:rPr>
      </w:pPr>
    </w:p>
    <w:p w14:paraId="2C8A2E4A"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14. Idempotency and Duplicate Protection Rules</w:t>
      </w:r>
    </w:p>
    <w:p w14:paraId="4C1EA79F" w14:textId="77777777" w:rsidR="00D40E4A" w:rsidRPr="00A07338" w:rsidRDefault="00B77817">
      <w:pPr>
        <w:spacing w:after="60"/>
        <w:rPr>
          <w:rFonts w:ascii="Arial" w:hAnsi="Arial" w:cs="Arial"/>
          <w:sz w:val="18"/>
          <w:szCs w:val="18"/>
        </w:rPr>
      </w:pPr>
      <w:r w:rsidRPr="00A07338">
        <w:rPr>
          <w:rFonts w:ascii="Arial" w:hAnsi="Arial" w:cs="Arial"/>
          <w:sz w:val="18"/>
          <w:szCs w:val="18"/>
        </w:rPr>
        <w:t>Repeated confirm must not create two EventCards, two CalorieEntries or two EmotionTryOnResults. The backend must ensure idempotency of confirmation operations.</w:t>
      </w:r>
    </w:p>
    <w:p w14:paraId="4F115754" w14:textId="77777777" w:rsidR="00D40E4A" w:rsidRPr="00A07338" w:rsidRDefault="00B77817">
      <w:pPr>
        <w:spacing w:after="60"/>
        <w:rPr>
          <w:rFonts w:ascii="Arial" w:hAnsi="Arial" w:cs="Arial"/>
          <w:sz w:val="18"/>
          <w:szCs w:val="18"/>
        </w:rPr>
      </w:pPr>
      <w:r w:rsidRPr="00A07338">
        <w:rPr>
          <w:rFonts w:ascii="Arial" w:hAnsi="Arial" w:cs="Arial"/>
          <w:b/>
          <w:sz w:val="18"/>
          <w:szCs w:val="18"/>
        </w:rPr>
        <w:lastRenderedPageBreak/>
        <w:t>14.1. General Rules</w:t>
      </w:r>
    </w:p>
    <w:p w14:paraId="674FFFD0"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Each c</w:t>
      </w:r>
      <w:r w:rsidRPr="00A07338">
        <w:rPr>
          <w:rFonts w:ascii="Arial" w:hAnsi="Arial" w:cs="Arial"/>
          <w:sz w:val="18"/>
          <w:szCs w:val="18"/>
        </w:rPr>
        <w:t>onfirm operation must accept or form an idempotency_key.</w:t>
      </w:r>
    </w:p>
    <w:p w14:paraId="0315C7A7"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For one draft_id, only one successful transition to confirmed / saved is allowed.</w:t>
      </w:r>
    </w:p>
    <w:p w14:paraId="7598F328"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If the frontend sends confirm again with the same idempotency_key, the backend returns the previously created res</w:t>
      </w:r>
      <w:r w:rsidRPr="00A07338">
        <w:rPr>
          <w:rFonts w:ascii="Arial" w:hAnsi="Arial" w:cs="Arial"/>
          <w:sz w:val="18"/>
          <w:szCs w:val="18"/>
        </w:rPr>
        <w:t>ult.</w:t>
      </w:r>
    </w:p>
    <w:p w14:paraId="07B54D28"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If confirm is sent again with another idempotency_key while the draft is already saved, the backend does not create a duplicate and returns already_confirmed / previously created ids.</w:t>
      </w:r>
    </w:p>
    <w:p w14:paraId="515DB93E"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Creation of EventCard, CalorieEntry and EmotionTryOnResult must</w:t>
      </w:r>
      <w:r w:rsidRPr="00A07338">
        <w:rPr>
          <w:rFonts w:ascii="Arial" w:hAnsi="Arial" w:cs="Arial"/>
          <w:sz w:val="18"/>
          <w:szCs w:val="18"/>
        </w:rPr>
        <w:t xml:space="preserve"> be performed in a transaction or equivalent atomic block.</w:t>
      </w:r>
    </w:p>
    <w:p w14:paraId="139864D4"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In case of failure after partial saving, the backend must be able to return a consistent status or perform rollback.</w:t>
      </w:r>
    </w:p>
    <w:p w14:paraId="5860E2AB" w14:textId="77777777" w:rsidR="00D40E4A" w:rsidRPr="00A07338" w:rsidRDefault="00B77817">
      <w:pPr>
        <w:spacing w:after="60"/>
        <w:rPr>
          <w:rFonts w:ascii="Arial" w:hAnsi="Arial" w:cs="Arial"/>
          <w:sz w:val="18"/>
          <w:szCs w:val="18"/>
        </w:rPr>
      </w:pPr>
      <w:r w:rsidRPr="00A07338">
        <w:rPr>
          <w:rFonts w:ascii="Arial" w:hAnsi="Arial" w:cs="Arial"/>
          <w:b/>
          <w:sz w:val="18"/>
          <w:szCs w:val="18"/>
        </w:rPr>
        <w:t>14.2. Minimum Confirm Logic</w:t>
      </w:r>
    </w:p>
    <w:p w14:paraId="17E4A92B"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1.</w:t>
      </w:r>
      <w:r w:rsidRPr="00A07338">
        <w:rPr>
          <w:rFonts w:ascii="Arial" w:hAnsi="Arial" w:cs="Arial"/>
          <w:sz w:val="18"/>
          <w:szCs w:val="18"/>
        </w:rPr>
        <w:tab/>
        <w:t>Check the user and profile.</w:t>
      </w:r>
    </w:p>
    <w:p w14:paraId="3A3A9171"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2.</w:t>
      </w:r>
      <w:r w:rsidRPr="00A07338">
        <w:rPr>
          <w:rFonts w:ascii="Arial" w:hAnsi="Arial" w:cs="Arial"/>
          <w:sz w:val="18"/>
          <w:szCs w:val="18"/>
        </w:rPr>
        <w:tab/>
        <w:t>Find draft / pen</w:t>
      </w:r>
      <w:r w:rsidRPr="00A07338">
        <w:rPr>
          <w:rFonts w:ascii="Arial" w:hAnsi="Arial" w:cs="Arial"/>
          <w:sz w:val="18"/>
          <w:szCs w:val="18"/>
        </w:rPr>
        <w:t>ding_action.</w:t>
      </w:r>
    </w:p>
    <w:p w14:paraId="73EA6614"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3.</w:t>
      </w:r>
      <w:r w:rsidRPr="00A07338">
        <w:rPr>
          <w:rFonts w:ascii="Arial" w:hAnsi="Arial" w:cs="Arial"/>
          <w:sz w:val="18"/>
          <w:szCs w:val="18"/>
        </w:rPr>
        <w:tab/>
        <w:t>Check draft status: draft_created, preview_shown or waiting_clarification may continue; cancelled / expired / failed are not saved.</w:t>
      </w:r>
    </w:p>
    <w:p w14:paraId="025AF8CB"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4.</w:t>
      </w:r>
      <w:r w:rsidRPr="00A07338">
        <w:rPr>
          <w:rFonts w:ascii="Arial" w:hAnsi="Arial" w:cs="Arial"/>
          <w:sz w:val="18"/>
          <w:szCs w:val="18"/>
        </w:rPr>
        <w:tab/>
        <w:t>Check idempotency_key.</w:t>
      </w:r>
    </w:p>
    <w:p w14:paraId="77072A08"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5.</w:t>
      </w:r>
      <w:r w:rsidRPr="00A07338">
        <w:rPr>
          <w:rFonts w:ascii="Arial" w:hAnsi="Arial" w:cs="Arial"/>
          <w:sz w:val="18"/>
          <w:szCs w:val="18"/>
        </w:rPr>
        <w:tab/>
        <w:t xml:space="preserve">If the result has already been saved, return existing </w:t>
      </w:r>
      <w:r w:rsidRPr="00A07338">
        <w:rPr>
          <w:rFonts w:ascii="Arial" w:hAnsi="Arial" w:cs="Arial"/>
          <w:sz w:val="18"/>
          <w:szCs w:val="18"/>
        </w:rPr>
        <w:t>event_card_id / calorie_entry_id / emotion_try_on_result_id.</w:t>
      </w:r>
    </w:p>
    <w:p w14:paraId="68E46E24"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6.</w:t>
      </w:r>
      <w:r w:rsidRPr="00A07338">
        <w:rPr>
          <w:rFonts w:ascii="Arial" w:hAnsi="Arial" w:cs="Arial"/>
          <w:sz w:val="18"/>
          <w:szCs w:val="18"/>
        </w:rPr>
        <w:tab/>
        <w:t>If the result does not yet exist, save it in a transaction.</w:t>
      </w:r>
    </w:p>
    <w:p w14:paraId="1E6247F4"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7.</w:t>
      </w:r>
      <w:r w:rsidRPr="00A07338">
        <w:rPr>
          <w:rFonts w:ascii="Arial" w:hAnsi="Arial" w:cs="Arial"/>
          <w:sz w:val="18"/>
          <w:szCs w:val="18"/>
        </w:rPr>
        <w:tab/>
        <w:t>Update statuses of the draft and related objects.</w:t>
      </w:r>
    </w:p>
    <w:p w14:paraId="3B6F0C32" w14:textId="77777777" w:rsidR="00D40E4A" w:rsidRPr="00A07338" w:rsidRDefault="00B77817">
      <w:pPr>
        <w:spacing w:after="40"/>
        <w:ind w:left="360" w:hanging="259"/>
        <w:rPr>
          <w:rFonts w:ascii="Arial" w:hAnsi="Arial" w:cs="Arial"/>
          <w:sz w:val="18"/>
          <w:szCs w:val="18"/>
        </w:rPr>
      </w:pPr>
      <w:r w:rsidRPr="00A07338">
        <w:rPr>
          <w:rFonts w:ascii="Arial" w:hAnsi="Arial" w:cs="Arial"/>
          <w:sz w:val="18"/>
          <w:szCs w:val="18"/>
        </w:rPr>
        <w:t>8.</w:t>
      </w:r>
      <w:r w:rsidRPr="00A07338">
        <w:rPr>
          <w:rFonts w:ascii="Arial" w:hAnsi="Arial" w:cs="Arial"/>
          <w:sz w:val="18"/>
          <w:szCs w:val="18"/>
        </w:rPr>
        <w:tab/>
        <w:t>Return confirm response with final identifiers.</w:t>
      </w:r>
    </w:p>
    <w:p w14:paraId="2E33A89E" w14:textId="77777777" w:rsidR="00D40E4A" w:rsidRPr="00A07338" w:rsidRDefault="00B77817">
      <w:pPr>
        <w:spacing w:after="60"/>
        <w:rPr>
          <w:rFonts w:ascii="Arial" w:hAnsi="Arial" w:cs="Arial"/>
          <w:sz w:val="18"/>
          <w:szCs w:val="18"/>
        </w:rPr>
      </w:pPr>
      <w:r w:rsidRPr="00A07338">
        <w:rPr>
          <w:rFonts w:ascii="Arial" w:hAnsi="Arial" w:cs="Arial"/>
          <w:b/>
          <w:sz w:val="18"/>
          <w:szCs w:val="18"/>
        </w:rPr>
        <w:t>14.3. Unique Constraints</w:t>
      </w:r>
    </w:p>
    <w:tbl>
      <w:tblPr>
        <w:tblStyle w:val="aff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880"/>
        <w:gridCol w:w="3600"/>
        <w:gridCol w:w="3600"/>
      </w:tblGrid>
      <w:tr w:rsidR="00D40E4A" w:rsidRPr="00A07338" w14:paraId="4F16CA6D" w14:textId="77777777">
        <w:trPr>
          <w:jc w:val="center"/>
        </w:trPr>
        <w:tc>
          <w:tcPr>
            <w:tcW w:w="2880" w:type="dxa"/>
            <w:shd w:val="clear" w:color="auto" w:fill="D9EAF7"/>
          </w:tcPr>
          <w:p w14:paraId="0ED86FB2" w14:textId="77777777" w:rsidR="00D40E4A" w:rsidRPr="00A07338" w:rsidRDefault="00B77817">
            <w:pPr>
              <w:rPr>
                <w:rFonts w:ascii="Arial" w:hAnsi="Arial" w:cs="Arial"/>
                <w:sz w:val="18"/>
                <w:szCs w:val="18"/>
              </w:rPr>
            </w:pPr>
            <w:r w:rsidRPr="00A07338">
              <w:rPr>
                <w:rFonts w:ascii="Arial" w:hAnsi="Arial" w:cs="Arial"/>
                <w:b/>
                <w:sz w:val="18"/>
                <w:szCs w:val="18"/>
              </w:rPr>
              <w:t>Obj</w:t>
            </w:r>
            <w:r w:rsidRPr="00A07338">
              <w:rPr>
                <w:rFonts w:ascii="Arial" w:hAnsi="Arial" w:cs="Arial"/>
                <w:b/>
                <w:sz w:val="18"/>
                <w:szCs w:val="18"/>
              </w:rPr>
              <w:t>ect</w:t>
            </w:r>
          </w:p>
        </w:tc>
        <w:tc>
          <w:tcPr>
            <w:tcW w:w="3600" w:type="dxa"/>
            <w:shd w:val="clear" w:color="auto" w:fill="D9EAF7"/>
          </w:tcPr>
          <w:p w14:paraId="2041BF48" w14:textId="77777777" w:rsidR="00D40E4A" w:rsidRPr="00A07338" w:rsidRDefault="00B77817">
            <w:pPr>
              <w:rPr>
                <w:rFonts w:ascii="Arial" w:hAnsi="Arial" w:cs="Arial"/>
                <w:sz w:val="18"/>
                <w:szCs w:val="18"/>
              </w:rPr>
            </w:pPr>
            <w:r w:rsidRPr="00A07338">
              <w:rPr>
                <w:rFonts w:ascii="Arial" w:hAnsi="Arial" w:cs="Arial"/>
                <w:b/>
                <w:sz w:val="18"/>
                <w:szCs w:val="18"/>
              </w:rPr>
              <w:t>Recommended Constraint</w:t>
            </w:r>
          </w:p>
        </w:tc>
        <w:tc>
          <w:tcPr>
            <w:tcW w:w="3600" w:type="dxa"/>
            <w:shd w:val="clear" w:color="auto" w:fill="D9EAF7"/>
          </w:tcPr>
          <w:p w14:paraId="1553E8CD" w14:textId="77777777" w:rsidR="00D40E4A" w:rsidRPr="00A07338" w:rsidRDefault="00B77817">
            <w:pPr>
              <w:rPr>
                <w:rFonts w:ascii="Arial" w:hAnsi="Arial" w:cs="Arial"/>
                <w:sz w:val="18"/>
                <w:szCs w:val="18"/>
              </w:rPr>
            </w:pPr>
            <w:r w:rsidRPr="00A07338">
              <w:rPr>
                <w:rFonts w:ascii="Arial" w:hAnsi="Arial" w:cs="Arial"/>
                <w:b/>
                <w:sz w:val="18"/>
                <w:szCs w:val="18"/>
              </w:rPr>
              <w:t>Why It Is Needed</w:t>
            </w:r>
          </w:p>
        </w:tc>
      </w:tr>
      <w:tr w:rsidR="00D40E4A" w:rsidRPr="00A07338" w14:paraId="58A05FC8" w14:textId="77777777">
        <w:trPr>
          <w:jc w:val="center"/>
        </w:trPr>
        <w:tc>
          <w:tcPr>
            <w:tcW w:w="2880" w:type="dxa"/>
          </w:tcPr>
          <w:p w14:paraId="38609C27" w14:textId="77777777" w:rsidR="00D40E4A" w:rsidRPr="00A07338" w:rsidRDefault="00B77817">
            <w:pPr>
              <w:rPr>
                <w:rFonts w:ascii="Arial" w:hAnsi="Arial" w:cs="Arial"/>
                <w:sz w:val="18"/>
                <w:szCs w:val="18"/>
              </w:rPr>
            </w:pPr>
            <w:r w:rsidRPr="00A07338">
              <w:rPr>
                <w:rFonts w:ascii="Arial" w:hAnsi="Arial" w:cs="Arial"/>
                <w:sz w:val="18"/>
                <w:szCs w:val="18"/>
              </w:rPr>
              <w:t>Draft / PendingAction</w:t>
            </w:r>
          </w:p>
        </w:tc>
        <w:tc>
          <w:tcPr>
            <w:tcW w:w="3600" w:type="dxa"/>
          </w:tcPr>
          <w:p w14:paraId="6D5354DD" w14:textId="77777777" w:rsidR="00D40E4A" w:rsidRPr="00A07338" w:rsidRDefault="00B77817">
            <w:pPr>
              <w:rPr>
                <w:rFonts w:ascii="Arial" w:hAnsi="Arial" w:cs="Arial"/>
                <w:sz w:val="18"/>
                <w:szCs w:val="18"/>
              </w:rPr>
            </w:pPr>
            <w:proofErr w:type="gramStart"/>
            <w:r w:rsidRPr="00A07338">
              <w:rPr>
                <w:rFonts w:ascii="Arial" w:hAnsi="Arial" w:cs="Arial"/>
                <w:sz w:val="18"/>
                <w:szCs w:val="18"/>
              </w:rPr>
              <w:t>unique(</w:t>
            </w:r>
            <w:proofErr w:type="gramEnd"/>
            <w:r w:rsidRPr="00A07338">
              <w:rPr>
                <w:rFonts w:ascii="Arial" w:hAnsi="Arial" w:cs="Arial"/>
                <w:sz w:val="18"/>
                <w:szCs w:val="18"/>
              </w:rPr>
              <w:t>draft_id, user_id, profile_id)</w:t>
            </w:r>
          </w:p>
        </w:tc>
        <w:tc>
          <w:tcPr>
            <w:tcW w:w="3600" w:type="dxa"/>
          </w:tcPr>
          <w:p w14:paraId="30EB942D" w14:textId="77777777" w:rsidR="00D40E4A" w:rsidRPr="00A07338" w:rsidRDefault="00B77817">
            <w:pPr>
              <w:rPr>
                <w:rFonts w:ascii="Arial" w:hAnsi="Arial" w:cs="Arial"/>
                <w:sz w:val="18"/>
                <w:szCs w:val="18"/>
              </w:rPr>
            </w:pPr>
            <w:r w:rsidRPr="00A07338">
              <w:rPr>
                <w:rFonts w:ascii="Arial" w:hAnsi="Arial" w:cs="Arial"/>
                <w:sz w:val="18"/>
                <w:szCs w:val="18"/>
              </w:rPr>
              <w:t>Exclude access to another user's draft.</w:t>
            </w:r>
          </w:p>
        </w:tc>
      </w:tr>
      <w:tr w:rsidR="00D40E4A" w:rsidRPr="00A07338" w14:paraId="5C7F4398" w14:textId="77777777">
        <w:trPr>
          <w:jc w:val="center"/>
        </w:trPr>
        <w:tc>
          <w:tcPr>
            <w:tcW w:w="2880" w:type="dxa"/>
          </w:tcPr>
          <w:p w14:paraId="1B8768E7" w14:textId="77777777" w:rsidR="00D40E4A" w:rsidRPr="00A07338" w:rsidRDefault="00B77817">
            <w:pPr>
              <w:rPr>
                <w:rFonts w:ascii="Arial" w:hAnsi="Arial" w:cs="Arial"/>
                <w:sz w:val="18"/>
                <w:szCs w:val="18"/>
              </w:rPr>
            </w:pPr>
            <w:r w:rsidRPr="00A07338">
              <w:rPr>
                <w:rFonts w:ascii="Arial" w:hAnsi="Arial" w:cs="Arial"/>
                <w:sz w:val="18"/>
                <w:szCs w:val="18"/>
              </w:rPr>
              <w:t>Confirm operation</w:t>
            </w:r>
          </w:p>
        </w:tc>
        <w:tc>
          <w:tcPr>
            <w:tcW w:w="3600" w:type="dxa"/>
          </w:tcPr>
          <w:p w14:paraId="34D03950" w14:textId="77777777" w:rsidR="00D40E4A" w:rsidRPr="00A07338" w:rsidRDefault="00B77817">
            <w:pPr>
              <w:rPr>
                <w:rFonts w:ascii="Arial" w:hAnsi="Arial" w:cs="Arial"/>
                <w:sz w:val="18"/>
                <w:szCs w:val="18"/>
              </w:rPr>
            </w:pPr>
            <w:proofErr w:type="gramStart"/>
            <w:r w:rsidRPr="00A07338">
              <w:rPr>
                <w:rFonts w:ascii="Arial" w:hAnsi="Arial" w:cs="Arial"/>
                <w:sz w:val="18"/>
                <w:szCs w:val="18"/>
              </w:rPr>
              <w:t>unique(</w:t>
            </w:r>
            <w:proofErr w:type="gramEnd"/>
            <w:r w:rsidRPr="00A07338">
              <w:rPr>
                <w:rFonts w:ascii="Arial" w:hAnsi="Arial" w:cs="Arial"/>
                <w:sz w:val="18"/>
                <w:szCs w:val="18"/>
              </w:rPr>
              <w:t>draft_id, idempotency_key)</w:t>
            </w:r>
          </w:p>
        </w:tc>
        <w:tc>
          <w:tcPr>
            <w:tcW w:w="3600" w:type="dxa"/>
          </w:tcPr>
          <w:p w14:paraId="33339246" w14:textId="77777777" w:rsidR="00D40E4A" w:rsidRPr="00A07338" w:rsidRDefault="00B77817">
            <w:pPr>
              <w:rPr>
                <w:rFonts w:ascii="Arial" w:hAnsi="Arial" w:cs="Arial"/>
                <w:sz w:val="18"/>
                <w:szCs w:val="18"/>
              </w:rPr>
            </w:pPr>
            <w:r w:rsidRPr="00A07338">
              <w:rPr>
                <w:rFonts w:ascii="Arial" w:hAnsi="Arial" w:cs="Arial"/>
                <w:sz w:val="18"/>
                <w:szCs w:val="18"/>
              </w:rPr>
              <w:t>Exclude repeated processing of one confirm.</w:t>
            </w:r>
          </w:p>
        </w:tc>
      </w:tr>
      <w:tr w:rsidR="00D40E4A" w:rsidRPr="00A07338" w14:paraId="66C854E8" w14:textId="77777777">
        <w:trPr>
          <w:jc w:val="center"/>
        </w:trPr>
        <w:tc>
          <w:tcPr>
            <w:tcW w:w="2880" w:type="dxa"/>
          </w:tcPr>
          <w:p w14:paraId="195118F4" w14:textId="77777777" w:rsidR="00D40E4A" w:rsidRPr="00A07338" w:rsidRDefault="00B77817">
            <w:pPr>
              <w:rPr>
                <w:rFonts w:ascii="Arial" w:hAnsi="Arial" w:cs="Arial"/>
                <w:sz w:val="18"/>
                <w:szCs w:val="18"/>
              </w:rPr>
            </w:pPr>
            <w:r w:rsidRPr="00A07338">
              <w:rPr>
                <w:rFonts w:ascii="Arial" w:hAnsi="Arial" w:cs="Arial"/>
                <w:sz w:val="18"/>
                <w:szCs w:val="18"/>
              </w:rPr>
              <w:t>EventCard from draft</w:t>
            </w:r>
          </w:p>
        </w:tc>
        <w:tc>
          <w:tcPr>
            <w:tcW w:w="3600" w:type="dxa"/>
          </w:tcPr>
          <w:p w14:paraId="57371059" w14:textId="77777777" w:rsidR="00D40E4A" w:rsidRPr="00A07338" w:rsidRDefault="00B77817">
            <w:pPr>
              <w:rPr>
                <w:rFonts w:ascii="Arial" w:hAnsi="Arial" w:cs="Arial"/>
                <w:sz w:val="18"/>
                <w:szCs w:val="18"/>
              </w:rPr>
            </w:pPr>
            <w:r w:rsidRPr="00A07338">
              <w:rPr>
                <w:rFonts w:ascii="Arial" w:hAnsi="Arial" w:cs="Arial"/>
                <w:sz w:val="18"/>
                <w:szCs w:val="18"/>
              </w:rPr>
              <w:t>unique(draft_id) where status in confirmed/saved</w:t>
            </w:r>
          </w:p>
        </w:tc>
        <w:tc>
          <w:tcPr>
            <w:tcW w:w="3600" w:type="dxa"/>
          </w:tcPr>
          <w:p w14:paraId="767AF9A6" w14:textId="77777777" w:rsidR="00D40E4A" w:rsidRPr="00A07338" w:rsidRDefault="00B77817">
            <w:pPr>
              <w:rPr>
                <w:rFonts w:ascii="Arial" w:hAnsi="Arial" w:cs="Arial"/>
                <w:sz w:val="18"/>
                <w:szCs w:val="18"/>
              </w:rPr>
            </w:pPr>
            <w:r w:rsidRPr="00A07338">
              <w:rPr>
                <w:rFonts w:ascii="Arial" w:hAnsi="Arial" w:cs="Arial"/>
                <w:sz w:val="18"/>
                <w:szCs w:val="18"/>
              </w:rPr>
              <w:t>Do not create two cards from one draft.</w:t>
            </w:r>
          </w:p>
        </w:tc>
      </w:tr>
      <w:tr w:rsidR="00D40E4A" w:rsidRPr="00A07338" w14:paraId="13CF0116" w14:textId="77777777">
        <w:trPr>
          <w:jc w:val="center"/>
        </w:trPr>
        <w:tc>
          <w:tcPr>
            <w:tcW w:w="2880" w:type="dxa"/>
          </w:tcPr>
          <w:p w14:paraId="2E6E2F02" w14:textId="77777777" w:rsidR="00D40E4A" w:rsidRPr="00A07338" w:rsidRDefault="00B77817">
            <w:pPr>
              <w:rPr>
                <w:rFonts w:ascii="Arial" w:hAnsi="Arial" w:cs="Arial"/>
                <w:sz w:val="18"/>
                <w:szCs w:val="18"/>
              </w:rPr>
            </w:pPr>
            <w:r w:rsidRPr="00A07338">
              <w:rPr>
                <w:rFonts w:ascii="Arial" w:hAnsi="Arial" w:cs="Arial"/>
                <w:sz w:val="18"/>
                <w:szCs w:val="18"/>
              </w:rPr>
              <w:t>CalorieEntry from draft</w:t>
            </w:r>
          </w:p>
        </w:tc>
        <w:tc>
          <w:tcPr>
            <w:tcW w:w="3600" w:type="dxa"/>
          </w:tcPr>
          <w:p w14:paraId="540E3AB0" w14:textId="77777777" w:rsidR="00D40E4A" w:rsidRPr="00A07338" w:rsidRDefault="00B77817">
            <w:pPr>
              <w:rPr>
                <w:rFonts w:ascii="Arial" w:hAnsi="Arial" w:cs="Arial"/>
                <w:sz w:val="18"/>
                <w:szCs w:val="18"/>
              </w:rPr>
            </w:pPr>
            <w:r w:rsidRPr="00A07338">
              <w:rPr>
                <w:rFonts w:ascii="Arial" w:hAnsi="Arial" w:cs="Arial"/>
                <w:sz w:val="18"/>
                <w:szCs w:val="18"/>
              </w:rPr>
              <w:t>unique(draft_id) for calorie_tracking</w:t>
            </w:r>
          </w:p>
        </w:tc>
        <w:tc>
          <w:tcPr>
            <w:tcW w:w="3600" w:type="dxa"/>
          </w:tcPr>
          <w:p w14:paraId="40EE5F68" w14:textId="77777777" w:rsidR="00D40E4A" w:rsidRPr="00A07338" w:rsidRDefault="00B77817">
            <w:pPr>
              <w:rPr>
                <w:rFonts w:ascii="Arial" w:hAnsi="Arial" w:cs="Arial"/>
                <w:sz w:val="18"/>
                <w:szCs w:val="18"/>
              </w:rPr>
            </w:pPr>
            <w:r w:rsidRPr="00A07338">
              <w:rPr>
                <w:rFonts w:ascii="Arial" w:hAnsi="Arial" w:cs="Arial"/>
                <w:sz w:val="18"/>
                <w:szCs w:val="18"/>
              </w:rPr>
              <w:t>Do not create two calorie records from one draft.</w:t>
            </w:r>
          </w:p>
        </w:tc>
      </w:tr>
      <w:tr w:rsidR="00D40E4A" w:rsidRPr="00A07338" w14:paraId="1A88B9CD" w14:textId="77777777">
        <w:trPr>
          <w:jc w:val="center"/>
        </w:trPr>
        <w:tc>
          <w:tcPr>
            <w:tcW w:w="2880" w:type="dxa"/>
          </w:tcPr>
          <w:p w14:paraId="0769567A" w14:textId="77777777" w:rsidR="00D40E4A" w:rsidRPr="00A07338" w:rsidRDefault="00B77817">
            <w:pPr>
              <w:rPr>
                <w:rFonts w:ascii="Arial" w:hAnsi="Arial" w:cs="Arial"/>
                <w:sz w:val="18"/>
                <w:szCs w:val="18"/>
              </w:rPr>
            </w:pPr>
            <w:r w:rsidRPr="00A07338">
              <w:rPr>
                <w:rFonts w:ascii="Arial" w:hAnsi="Arial" w:cs="Arial"/>
                <w:sz w:val="18"/>
                <w:szCs w:val="18"/>
              </w:rPr>
              <w:t>EmotionTryOnResult from draft</w:t>
            </w:r>
          </w:p>
        </w:tc>
        <w:tc>
          <w:tcPr>
            <w:tcW w:w="3600" w:type="dxa"/>
          </w:tcPr>
          <w:p w14:paraId="6F27439C" w14:textId="77777777" w:rsidR="00D40E4A" w:rsidRPr="00A07338" w:rsidRDefault="00B77817">
            <w:pPr>
              <w:rPr>
                <w:rFonts w:ascii="Arial" w:hAnsi="Arial" w:cs="Arial"/>
                <w:sz w:val="18"/>
                <w:szCs w:val="18"/>
              </w:rPr>
            </w:pPr>
            <w:r w:rsidRPr="00A07338">
              <w:rPr>
                <w:rFonts w:ascii="Arial" w:hAnsi="Arial" w:cs="Arial"/>
                <w:sz w:val="18"/>
                <w:szCs w:val="18"/>
              </w:rPr>
              <w:t>unique(draft_id) for emotion_try_on</w:t>
            </w:r>
          </w:p>
        </w:tc>
        <w:tc>
          <w:tcPr>
            <w:tcW w:w="3600" w:type="dxa"/>
          </w:tcPr>
          <w:p w14:paraId="5059A7D7" w14:textId="77777777" w:rsidR="00D40E4A" w:rsidRPr="00A07338" w:rsidRDefault="00B77817">
            <w:pPr>
              <w:rPr>
                <w:rFonts w:ascii="Arial" w:hAnsi="Arial" w:cs="Arial"/>
                <w:sz w:val="18"/>
                <w:szCs w:val="18"/>
              </w:rPr>
            </w:pPr>
            <w:r w:rsidRPr="00A07338">
              <w:rPr>
                <w:rFonts w:ascii="Arial" w:hAnsi="Arial" w:cs="Arial"/>
                <w:sz w:val="18"/>
                <w:szCs w:val="18"/>
              </w:rPr>
              <w:t>Do not create two try-on results from one draft.</w:t>
            </w:r>
          </w:p>
        </w:tc>
      </w:tr>
    </w:tbl>
    <w:p w14:paraId="0A4CA705" w14:textId="77777777" w:rsidR="00D40E4A" w:rsidRPr="00A07338" w:rsidRDefault="00D40E4A">
      <w:pPr>
        <w:spacing w:after="40"/>
        <w:rPr>
          <w:rFonts w:ascii="Arial" w:hAnsi="Arial" w:cs="Arial"/>
          <w:sz w:val="18"/>
          <w:szCs w:val="18"/>
        </w:rPr>
      </w:pPr>
    </w:p>
    <w:p w14:paraId="39B03179"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15. Technical Readiness for SUK</w:t>
      </w:r>
    </w:p>
    <w:p w14:paraId="3766D3D0" w14:textId="77777777" w:rsidR="00D40E4A" w:rsidRPr="00A07338" w:rsidRDefault="00B77817">
      <w:pPr>
        <w:spacing w:after="60"/>
        <w:rPr>
          <w:rFonts w:ascii="Arial" w:hAnsi="Arial" w:cs="Arial"/>
          <w:sz w:val="18"/>
          <w:szCs w:val="18"/>
        </w:rPr>
      </w:pPr>
      <w:r w:rsidRPr="00A07338">
        <w:rPr>
          <w:rFonts w:ascii="Arial" w:hAnsi="Arial" w:cs="Arial"/>
          <w:sz w:val="18"/>
          <w:szCs w:val="18"/>
        </w:rPr>
        <w:t xml:space="preserve">A full SUK for these events remains under the separate Technical Specification SE-01-TS11. Within </w:t>
      </w:r>
      <w:r w:rsidRPr="00A07338">
        <w:rPr>
          <w:rFonts w:ascii="Arial" w:hAnsi="Arial" w:cs="Arial"/>
          <w:sz w:val="18"/>
          <w:szCs w:val="18"/>
        </w:rPr>
        <w:t>TS13, the backend must ensure technical readiness for subsequent integration: object identifiers, creation sources, scenario statuses, timestamps and links between entities.</w:t>
      </w:r>
    </w:p>
    <w:p w14:paraId="7ED898C4" w14:textId="77777777" w:rsidR="00D40E4A" w:rsidRPr="00A07338" w:rsidRDefault="00B77817">
      <w:pPr>
        <w:spacing w:after="60"/>
        <w:rPr>
          <w:rFonts w:ascii="Arial" w:hAnsi="Arial" w:cs="Arial"/>
          <w:sz w:val="18"/>
          <w:szCs w:val="18"/>
        </w:rPr>
      </w:pPr>
      <w:r w:rsidRPr="00A07338">
        <w:rPr>
          <w:rFonts w:ascii="Arial" w:hAnsi="Arial" w:cs="Arial"/>
          <w:b/>
          <w:sz w:val="18"/>
          <w:szCs w:val="18"/>
        </w:rPr>
        <w:t>15.1. Fields That Must Be Available Within TS13</w:t>
      </w:r>
    </w:p>
    <w:p w14:paraId="56699EF9"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user_id;</w:t>
      </w:r>
    </w:p>
    <w:p w14:paraId="2D049565"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profile_id;</w:t>
      </w:r>
    </w:p>
    <w:p w14:paraId="23E3FC7D"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assista</w:t>
      </w:r>
      <w:r w:rsidRPr="00A07338">
        <w:rPr>
          <w:rFonts w:ascii="Arial" w:hAnsi="Arial" w:cs="Arial"/>
          <w:sz w:val="18"/>
          <w:szCs w:val="18"/>
        </w:rPr>
        <w:t>nt_chat_id / topic_id;</w:t>
      </w:r>
    </w:p>
    <w:p w14:paraId="7C5A151C"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assistant_message_id;</w:t>
      </w:r>
    </w:p>
    <w:p w14:paraId="26E8BAE0"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scenario_type;</w:t>
      </w:r>
    </w:p>
    <w:p w14:paraId="4955E5D6"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scenario_source;</w:t>
      </w:r>
    </w:p>
    <w:p w14:paraId="7F5F2100"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intent_type;</w:t>
      </w:r>
    </w:p>
    <w:p w14:paraId="7F81EA2B"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draft_id;</w:t>
      </w:r>
    </w:p>
    <w:p w14:paraId="3601667D"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event_card_id;</w:t>
      </w:r>
    </w:p>
    <w:p w14:paraId="6EC58E6B"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health_entry_id;</w:t>
      </w:r>
    </w:p>
    <w:p w14:paraId="2BF583E0"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calorie_entry_id;</w:t>
      </w:r>
    </w:p>
    <w:p w14:paraId="04D0FC86"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emotion_try_on_result_id;</w:t>
      </w:r>
    </w:p>
    <w:p w14:paraId="6074537B"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source_screen;</w:t>
      </w:r>
    </w:p>
    <w:p w14:paraId="69B3755D"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source_action;</w:t>
      </w:r>
    </w:p>
    <w:p w14:paraId="24AA6F44"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status;</w:t>
      </w:r>
    </w:p>
    <w:p w14:paraId="397B4E8F"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lastRenderedPageBreak/>
        <w:t>•</w:t>
      </w:r>
      <w:r w:rsidRPr="00A07338">
        <w:rPr>
          <w:rFonts w:ascii="Arial" w:hAnsi="Arial" w:cs="Arial"/>
          <w:sz w:val="18"/>
          <w:szCs w:val="18"/>
        </w:rPr>
        <w:tab/>
        <w:t>created_at / upd</w:t>
      </w:r>
      <w:r w:rsidRPr="00A07338">
        <w:rPr>
          <w:rFonts w:ascii="Arial" w:hAnsi="Arial" w:cs="Arial"/>
          <w:sz w:val="18"/>
          <w:szCs w:val="18"/>
        </w:rPr>
        <w:t>ated_at / confirmed_at / cancelled_at;</w:t>
      </w:r>
    </w:p>
    <w:p w14:paraId="4A818908"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local_date;</w:t>
      </w:r>
    </w:p>
    <w:p w14:paraId="6672E3E0"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timezone;</w:t>
      </w:r>
    </w:p>
    <w:p w14:paraId="609CFEC3"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language;</w:t>
      </w:r>
    </w:p>
    <w:p w14:paraId="01E65862"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platform;</w:t>
      </w:r>
    </w:p>
    <w:p w14:paraId="7CD95D66"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app_version.</w:t>
      </w:r>
    </w:p>
    <w:p w14:paraId="39E0FBEE" w14:textId="77777777" w:rsidR="00D40E4A" w:rsidRPr="00A07338" w:rsidRDefault="00B77817">
      <w:pPr>
        <w:spacing w:after="60"/>
        <w:rPr>
          <w:rFonts w:ascii="Arial" w:hAnsi="Arial" w:cs="Arial"/>
          <w:sz w:val="18"/>
          <w:szCs w:val="18"/>
        </w:rPr>
      </w:pPr>
      <w:r w:rsidRPr="00A07338">
        <w:rPr>
          <w:rFonts w:ascii="Arial" w:hAnsi="Arial" w:cs="Arial"/>
          <w:b/>
          <w:sz w:val="18"/>
          <w:szCs w:val="18"/>
        </w:rPr>
        <w:t>15.2. Events for the Subsequent SUK Technical Specification</w:t>
      </w:r>
    </w:p>
    <w:p w14:paraId="072DBD32"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assistant_scenario_started;</w:t>
      </w:r>
    </w:p>
    <w:p w14:paraId="00BFD194"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assistant_intent_detected;</w:t>
      </w:r>
    </w:p>
    <w:p w14:paraId="59D7C6E6"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assistant_question_asked;</w:t>
      </w:r>
    </w:p>
    <w:p w14:paraId="45F63EDF"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r>
      <w:r w:rsidRPr="00A07338">
        <w:rPr>
          <w:rFonts w:ascii="Arial" w:hAnsi="Arial" w:cs="Arial"/>
          <w:sz w:val="18"/>
          <w:szCs w:val="18"/>
        </w:rPr>
        <w:t>assistant_action_shown;</w:t>
      </w:r>
    </w:p>
    <w:p w14:paraId="12D6C3BC"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assistant_action_clicked;</w:t>
      </w:r>
    </w:p>
    <w:p w14:paraId="541FCB27"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assistant_draft_created;</w:t>
      </w:r>
    </w:p>
    <w:p w14:paraId="62C1786C"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assistant_preview_shown;</w:t>
      </w:r>
    </w:p>
    <w:p w14:paraId="3335BE99"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assistant_draft_confirmed;</w:t>
      </w:r>
    </w:p>
    <w:p w14:paraId="2FDDB49F"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assistant_draft_cancelled;</w:t>
      </w:r>
    </w:p>
    <w:p w14:paraId="676704B6"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event_card_created;</w:t>
      </w:r>
    </w:p>
    <w:p w14:paraId="762CA8DC"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event_card_created_from_assistant;</w:t>
      </w:r>
    </w:p>
    <w:p w14:paraId="2A56EB98"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calorie_scenario_started;</w:t>
      </w:r>
    </w:p>
    <w:p w14:paraId="639900CE"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cal</w:t>
      </w:r>
      <w:r w:rsidRPr="00A07338">
        <w:rPr>
          <w:rFonts w:ascii="Arial" w:hAnsi="Arial" w:cs="Arial"/>
          <w:sz w:val="18"/>
          <w:szCs w:val="18"/>
        </w:rPr>
        <w:t>orie_result_preview_shown;</w:t>
      </w:r>
    </w:p>
    <w:p w14:paraId="7FC0CFD3"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calorie_result_saved;</w:t>
      </w:r>
    </w:p>
    <w:p w14:paraId="22F1CE8F"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emotion_try_on_started;</w:t>
      </w:r>
    </w:p>
    <w:p w14:paraId="318E15FF"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emotion_try_on_preview_shown;</w:t>
      </w:r>
    </w:p>
    <w:p w14:paraId="32EEAD81"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emotion_try_on_result_saved;</w:t>
      </w:r>
    </w:p>
    <w:p w14:paraId="09830DDA"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assistant_scenario_completed;</w:t>
      </w:r>
    </w:p>
    <w:p w14:paraId="03B70B76"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assistant_scenario_abandoned.</w:t>
      </w:r>
    </w:p>
    <w:p w14:paraId="203F683D" w14:textId="77777777" w:rsidR="00D40E4A" w:rsidRPr="00A07338" w:rsidRDefault="00B77817">
      <w:pPr>
        <w:spacing w:after="60"/>
        <w:rPr>
          <w:rFonts w:ascii="Arial" w:hAnsi="Arial" w:cs="Arial"/>
          <w:sz w:val="18"/>
          <w:szCs w:val="18"/>
        </w:rPr>
      </w:pPr>
      <w:r w:rsidRPr="00A07338">
        <w:rPr>
          <w:rFonts w:ascii="Arial" w:hAnsi="Arial" w:cs="Arial"/>
          <w:b/>
          <w:sz w:val="18"/>
          <w:szCs w:val="18"/>
        </w:rPr>
        <w:t>15.3. Not Included in TS13 Regarding SUK</w:t>
      </w:r>
    </w:p>
    <w:p w14:paraId="3B8EB2BE"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 xml:space="preserve">SUK </w:t>
      </w:r>
      <w:r w:rsidRPr="00A07338">
        <w:rPr>
          <w:rFonts w:ascii="Arial" w:hAnsi="Arial" w:cs="Arial"/>
          <w:sz w:val="18"/>
          <w:szCs w:val="18"/>
        </w:rPr>
        <w:t>showcases;</w:t>
      </w:r>
    </w:p>
    <w:p w14:paraId="6C6C00E8"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management reports;</w:t>
      </w:r>
    </w:p>
    <w:p w14:paraId="066BB4FA"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aggregates and recurring calculations;</w:t>
      </w:r>
    </w:p>
    <w:p w14:paraId="6D0A957D"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analytics dashboards;</w:t>
      </w:r>
    </w:p>
    <w:p w14:paraId="4A15BEDE"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extended product metrics matrix;</w:t>
      </w:r>
    </w:p>
    <w:p w14:paraId="3F481833"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budget and advertising analytics for these events.</w:t>
      </w:r>
    </w:p>
    <w:p w14:paraId="4BD5364B"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16. Security and Data Preservation Requirements</w:t>
      </w:r>
    </w:p>
    <w:p w14:paraId="4D90A5F3"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The Assistant must n</w:t>
      </w:r>
      <w:r w:rsidRPr="00A07338">
        <w:rPr>
          <w:rFonts w:ascii="Arial" w:hAnsi="Arial" w:cs="Arial"/>
          <w:sz w:val="18"/>
          <w:szCs w:val="18"/>
        </w:rPr>
        <w:t>ot save EventCard, calorie result or Emotion Try-On result without user confirmation;</w:t>
      </w:r>
    </w:p>
    <w:p w14:paraId="413B38CA"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deleting a topic / chat must not delete saved structured product objects;</w:t>
      </w:r>
    </w:p>
    <w:p w14:paraId="17FE6B3C"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user_id / profile_id checks must be applied to save, edit and delete operations;</w:t>
      </w:r>
    </w:p>
    <w:p w14:paraId="1664AC13"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r>
      <w:r w:rsidRPr="00A07338">
        <w:rPr>
          <w:rFonts w:ascii="Arial" w:hAnsi="Arial" w:cs="Arial"/>
          <w:sz w:val="18"/>
          <w:szCs w:val="18"/>
        </w:rPr>
        <w:t>attachments must be linked to a specific message and scenario;</w:t>
      </w:r>
    </w:p>
    <w:p w14:paraId="2F2A0F1F"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when a scenario error occurs, the user must receive a clear status_block, and the backend must not create partially saved objects without an explicit status;</w:t>
      </w:r>
    </w:p>
    <w:p w14:paraId="7B92F744"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all identifiers returned by the</w:t>
      </w:r>
      <w:r w:rsidRPr="00A07338">
        <w:rPr>
          <w:rFonts w:ascii="Arial" w:hAnsi="Arial" w:cs="Arial"/>
          <w:sz w:val="18"/>
          <w:szCs w:val="18"/>
        </w:rPr>
        <w:t xml:space="preserve"> frontend must be checked for ownership by the user and profile.</w:t>
      </w:r>
    </w:p>
    <w:p w14:paraId="5024F831"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17. Critical End-to-End Acceptance Scenarios</w:t>
      </w:r>
    </w:p>
    <w:tbl>
      <w:tblPr>
        <w:tblStyle w:val="aff0"/>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160"/>
        <w:gridCol w:w="4608"/>
        <w:gridCol w:w="3312"/>
      </w:tblGrid>
      <w:tr w:rsidR="00D40E4A" w:rsidRPr="00A07338" w14:paraId="5CB987D2" w14:textId="77777777">
        <w:trPr>
          <w:jc w:val="center"/>
        </w:trPr>
        <w:tc>
          <w:tcPr>
            <w:tcW w:w="2160" w:type="dxa"/>
            <w:shd w:val="clear" w:color="auto" w:fill="D9EAF7"/>
          </w:tcPr>
          <w:p w14:paraId="35525FD2" w14:textId="77777777" w:rsidR="00D40E4A" w:rsidRPr="00A07338" w:rsidRDefault="00B77817">
            <w:pPr>
              <w:rPr>
                <w:rFonts w:ascii="Arial" w:hAnsi="Arial" w:cs="Arial"/>
                <w:sz w:val="18"/>
                <w:szCs w:val="18"/>
              </w:rPr>
            </w:pPr>
            <w:r w:rsidRPr="00A07338">
              <w:rPr>
                <w:rFonts w:ascii="Arial" w:hAnsi="Arial" w:cs="Arial"/>
                <w:b/>
                <w:sz w:val="18"/>
                <w:szCs w:val="18"/>
              </w:rPr>
              <w:t>Scenario</w:t>
            </w:r>
          </w:p>
        </w:tc>
        <w:tc>
          <w:tcPr>
            <w:tcW w:w="4608" w:type="dxa"/>
            <w:shd w:val="clear" w:color="auto" w:fill="D9EAF7"/>
          </w:tcPr>
          <w:p w14:paraId="3432C3F8" w14:textId="77777777" w:rsidR="00D40E4A" w:rsidRPr="00A07338" w:rsidRDefault="00B77817">
            <w:pPr>
              <w:rPr>
                <w:rFonts w:ascii="Arial" w:hAnsi="Arial" w:cs="Arial"/>
                <w:sz w:val="18"/>
                <w:szCs w:val="18"/>
              </w:rPr>
            </w:pPr>
            <w:r w:rsidRPr="00A07338">
              <w:rPr>
                <w:rFonts w:ascii="Arial" w:hAnsi="Arial" w:cs="Arial"/>
                <w:b/>
                <w:sz w:val="18"/>
                <w:szCs w:val="18"/>
              </w:rPr>
              <w:t>Verification Steps</w:t>
            </w:r>
          </w:p>
        </w:tc>
        <w:tc>
          <w:tcPr>
            <w:tcW w:w="3312" w:type="dxa"/>
            <w:shd w:val="clear" w:color="auto" w:fill="D9EAF7"/>
          </w:tcPr>
          <w:p w14:paraId="1A94E247" w14:textId="77777777" w:rsidR="00D40E4A" w:rsidRPr="00A07338" w:rsidRDefault="00B77817">
            <w:pPr>
              <w:rPr>
                <w:rFonts w:ascii="Arial" w:hAnsi="Arial" w:cs="Arial"/>
                <w:sz w:val="18"/>
                <w:szCs w:val="18"/>
              </w:rPr>
            </w:pPr>
            <w:r w:rsidRPr="00A07338">
              <w:rPr>
                <w:rFonts w:ascii="Arial" w:hAnsi="Arial" w:cs="Arial"/>
                <w:b/>
                <w:sz w:val="18"/>
                <w:szCs w:val="18"/>
              </w:rPr>
              <w:t>Success Criterion</w:t>
            </w:r>
          </w:p>
        </w:tc>
      </w:tr>
      <w:tr w:rsidR="00D40E4A" w:rsidRPr="00A07338" w14:paraId="7E89C518" w14:textId="77777777">
        <w:trPr>
          <w:jc w:val="center"/>
        </w:trPr>
        <w:tc>
          <w:tcPr>
            <w:tcW w:w="2160" w:type="dxa"/>
          </w:tcPr>
          <w:p w14:paraId="549C6ECF" w14:textId="77777777" w:rsidR="00D40E4A" w:rsidRPr="00A07338" w:rsidRDefault="00B77817">
            <w:pPr>
              <w:rPr>
                <w:rFonts w:ascii="Arial" w:hAnsi="Arial" w:cs="Arial"/>
                <w:sz w:val="18"/>
                <w:szCs w:val="18"/>
              </w:rPr>
            </w:pPr>
            <w:r w:rsidRPr="00A07338">
              <w:rPr>
                <w:rFonts w:ascii="Arial" w:hAnsi="Arial" w:cs="Arial"/>
                <w:sz w:val="18"/>
                <w:szCs w:val="18"/>
              </w:rPr>
              <w:t>Event from button</w:t>
            </w:r>
          </w:p>
        </w:tc>
        <w:tc>
          <w:tcPr>
            <w:tcW w:w="4608" w:type="dxa"/>
          </w:tcPr>
          <w:p w14:paraId="1053EE24" w14:textId="77777777" w:rsidR="00D40E4A" w:rsidRPr="00A07338" w:rsidRDefault="00B77817">
            <w:pPr>
              <w:rPr>
                <w:rFonts w:ascii="Arial" w:hAnsi="Arial" w:cs="Arial"/>
                <w:sz w:val="18"/>
                <w:szCs w:val="18"/>
              </w:rPr>
            </w:pPr>
            <w:r w:rsidRPr="00A07338">
              <w:rPr>
                <w:rFonts w:ascii="Arial" w:hAnsi="Arial" w:cs="Arial"/>
                <w:sz w:val="18"/>
                <w:szCs w:val="18"/>
              </w:rPr>
              <w:t>Assistant -&gt; Create Event button -&gt; clarifications -&gt; draft -&gt; preview -&gt; confirm</w:t>
            </w:r>
            <w:r w:rsidRPr="00A07338">
              <w:rPr>
                <w:rFonts w:ascii="Arial" w:hAnsi="Arial" w:cs="Arial"/>
                <w:sz w:val="18"/>
                <w:szCs w:val="18"/>
              </w:rPr>
              <w:t xml:space="preserve"> -&gt; EventCard -&gt; Calendar</w:t>
            </w:r>
          </w:p>
        </w:tc>
        <w:tc>
          <w:tcPr>
            <w:tcW w:w="3312" w:type="dxa"/>
          </w:tcPr>
          <w:p w14:paraId="7EE3A6FA" w14:textId="77777777" w:rsidR="00D40E4A" w:rsidRPr="00A07338" w:rsidRDefault="00B77817">
            <w:pPr>
              <w:rPr>
                <w:rFonts w:ascii="Arial" w:hAnsi="Arial" w:cs="Arial"/>
                <w:sz w:val="18"/>
                <w:szCs w:val="18"/>
              </w:rPr>
            </w:pPr>
            <w:r w:rsidRPr="00A07338">
              <w:rPr>
                <w:rFonts w:ascii="Arial" w:hAnsi="Arial" w:cs="Arial"/>
                <w:sz w:val="18"/>
                <w:szCs w:val="18"/>
              </w:rPr>
              <w:t>The card is saved and displayed in the calendar contour.</w:t>
            </w:r>
          </w:p>
        </w:tc>
      </w:tr>
      <w:tr w:rsidR="00D40E4A" w:rsidRPr="00A07338" w14:paraId="05BAD402" w14:textId="77777777">
        <w:trPr>
          <w:jc w:val="center"/>
        </w:trPr>
        <w:tc>
          <w:tcPr>
            <w:tcW w:w="2160" w:type="dxa"/>
          </w:tcPr>
          <w:p w14:paraId="065B28BA" w14:textId="77777777" w:rsidR="00D40E4A" w:rsidRPr="00A07338" w:rsidRDefault="00B77817">
            <w:pPr>
              <w:rPr>
                <w:rFonts w:ascii="Arial" w:hAnsi="Arial" w:cs="Arial"/>
                <w:sz w:val="18"/>
                <w:szCs w:val="18"/>
              </w:rPr>
            </w:pPr>
            <w:r w:rsidRPr="00A07338">
              <w:rPr>
                <w:rFonts w:ascii="Arial" w:hAnsi="Arial" w:cs="Arial"/>
                <w:sz w:val="18"/>
                <w:szCs w:val="18"/>
              </w:rPr>
              <w:t>Event from text</w:t>
            </w:r>
          </w:p>
        </w:tc>
        <w:tc>
          <w:tcPr>
            <w:tcW w:w="4608" w:type="dxa"/>
          </w:tcPr>
          <w:p w14:paraId="7236168C" w14:textId="77777777" w:rsidR="00D40E4A" w:rsidRPr="00A07338" w:rsidRDefault="00B77817">
            <w:pPr>
              <w:rPr>
                <w:rFonts w:ascii="Arial" w:hAnsi="Arial" w:cs="Arial"/>
                <w:sz w:val="18"/>
                <w:szCs w:val="18"/>
              </w:rPr>
            </w:pPr>
            <w:r w:rsidRPr="00A07338">
              <w:rPr>
                <w:rFonts w:ascii="Arial" w:hAnsi="Arial" w:cs="Arial"/>
                <w:sz w:val="18"/>
                <w:szCs w:val="18"/>
              </w:rPr>
              <w:t>User writes Tomorrow difficult meeting -&gt; intent -&gt; clarifications -&gt; preview -&gt; confirm</w:t>
            </w:r>
          </w:p>
        </w:tc>
        <w:tc>
          <w:tcPr>
            <w:tcW w:w="3312" w:type="dxa"/>
          </w:tcPr>
          <w:p w14:paraId="200BF4CB" w14:textId="77777777" w:rsidR="00D40E4A" w:rsidRPr="00A07338" w:rsidRDefault="00B77817">
            <w:pPr>
              <w:rPr>
                <w:rFonts w:ascii="Arial" w:hAnsi="Arial" w:cs="Arial"/>
                <w:sz w:val="18"/>
                <w:szCs w:val="18"/>
              </w:rPr>
            </w:pPr>
            <w:r w:rsidRPr="00A07338">
              <w:rPr>
                <w:rFonts w:ascii="Arial" w:hAnsi="Arial" w:cs="Arial"/>
                <w:sz w:val="18"/>
                <w:szCs w:val="18"/>
              </w:rPr>
              <w:t>EventCard created from chat, linked to topic and message.</w:t>
            </w:r>
          </w:p>
        </w:tc>
      </w:tr>
      <w:tr w:rsidR="00D40E4A" w:rsidRPr="00A07338" w14:paraId="1AB8F1D6" w14:textId="77777777">
        <w:trPr>
          <w:jc w:val="center"/>
        </w:trPr>
        <w:tc>
          <w:tcPr>
            <w:tcW w:w="2160" w:type="dxa"/>
          </w:tcPr>
          <w:p w14:paraId="6B641668" w14:textId="77777777" w:rsidR="00D40E4A" w:rsidRPr="00A07338" w:rsidRDefault="00B77817">
            <w:pPr>
              <w:rPr>
                <w:rFonts w:ascii="Arial" w:hAnsi="Arial" w:cs="Arial"/>
                <w:sz w:val="18"/>
                <w:szCs w:val="18"/>
              </w:rPr>
            </w:pPr>
            <w:r w:rsidRPr="00A07338">
              <w:rPr>
                <w:rFonts w:ascii="Arial" w:hAnsi="Arial" w:cs="Arial"/>
                <w:sz w:val="18"/>
                <w:szCs w:val="18"/>
              </w:rPr>
              <w:t>Calories from chat</w:t>
            </w:r>
          </w:p>
        </w:tc>
        <w:tc>
          <w:tcPr>
            <w:tcW w:w="4608" w:type="dxa"/>
          </w:tcPr>
          <w:p w14:paraId="79BC9122" w14:textId="77777777" w:rsidR="00D40E4A" w:rsidRPr="00A07338" w:rsidRDefault="00B77817">
            <w:pPr>
              <w:rPr>
                <w:rFonts w:ascii="Arial" w:hAnsi="Arial" w:cs="Arial"/>
                <w:sz w:val="18"/>
                <w:szCs w:val="18"/>
              </w:rPr>
            </w:pPr>
            <w:r w:rsidRPr="00A07338">
              <w:rPr>
                <w:rFonts w:ascii="Arial" w:hAnsi="Arial" w:cs="Arial"/>
                <w:sz w:val="18"/>
                <w:szCs w:val="18"/>
              </w:rPr>
              <w:t xml:space="preserve">User writes food description or attaches a photo -&gt; </w:t>
            </w:r>
            <w:r w:rsidRPr="00A07338">
              <w:rPr>
                <w:rFonts w:ascii="Arial" w:hAnsi="Arial" w:cs="Arial"/>
                <w:sz w:val="18"/>
                <w:szCs w:val="18"/>
              </w:rPr>
              <w:lastRenderedPageBreak/>
              <w:t>calculation -&gt; preview -&gt; confirm</w:t>
            </w:r>
          </w:p>
        </w:tc>
        <w:tc>
          <w:tcPr>
            <w:tcW w:w="3312" w:type="dxa"/>
          </w:tcPr>
          <w:p w14:paraId="5218C135" w14:textId="77777777" w:rsidR="00D40E4A" w:rsidRPr="00A07338" w:rsidRDefault="00B77817">
            <w:pPr>
              <w:rPr>
                <w:rFonts w:ascii="Arial" w:hAnsi="Arial" w:cs="Arial"/>
                <w:sz w:val="18"/>
                <w:szCs w:val="18"/>
              </w:rPr>
            </w:pPr>
            <w:r w:rsidRPr="00A07338">
              <w:rPr>
                <w:rFonts w:ascii="Arial" w:hAnsi="Arial" w:cs="Arial"/>
                <w:sz w:val="18"/>
                <w:szCs w:val="18"/>
              </w:rPr>
              <w:lastRenderedPageBreak/>
              <w:t xml:space="preserve">EventCard of type meal is created; </w:t>
            </w:r>
            <w:r w:rsidRPr="00A07338">
              <w:rPr>
                <w:rFonts w:ascii="Arial" w:hAnsi="Arial" w:cs="Arial"/>
                <w:sz w:val="18"/>
                <w:szCs w:val="18"/>
              </w:rPr>
              <w:lastRenderedPageBreak/>
              <w:t>data is displayed in Health.</w:t>
            </w:r>
          </w:p>
        </w:tc>
      </w:tr>
      <w:tr w:rsidR="00D40E4A" w:rsidRPr="00A07338" w14:paraId="0358D06A" w14:textId="77777777">
        <w:trPr>
          <w:jc w:val="center"/>
        </w:trPr>
        <w:tc>
          <w:tcPr>
            <w:tcW w:w="2160" w:type="dxa"/>
          </w:tcPr>
          <w:p w14:paraId="44226194" w14:textId="77777777" w:rsidR="00D40E4A" w:rsidRPr="00A07338" w:rsidRDefault="00B77817">
            <w:pPr>
              <w:rPr>
                <w:rFonts w:ascii="Arial" w:hAnsi="Arial" w:cs="Arial"/>
                <w:sz w:val="18"/>
                <w:szCs w:val="18"/>
              </w:rPr>
            </w:pPr>
            <w:r w:rsidRPr="00A07338">
              <w:rPr>
                <w:rFonts w:ascii="Arial" w:hAnsi="Arial" w:cs="Arial"/>
                <w:sz w:val="18"/>
                <w:szCs w:val="18"/>
              </w:rPr>
              <w:lastRenderedPageBreak/>
              <w:t>Emotion Try-On</w:t>
            </w:r>
          </w:p>
        </w:tc>
        <w:tc>
          <w:tcPr>
            <w:tcW w:w="4608" w:type="dxa"/>
          </w:tcPr>
          <w:p w14:paraId="76064580" w14:textId="77777777" w:rsidR="00D40E4A" w:rsidRPr="00A07338" w:rsidRDefault="00B77817">
            <w:pPr>
              <w:rPr>
                <w:rFonts w:ascii="Arial" w:hAnsi="Arial" w:cs="Arial"/>
                <w:sz w:val="18"/>
                <w:szCs w:val="18"/>
              </w:rPr>
            </w:pPr>
            <w:r w:rsidRPr="00A07338">
              <w:rPr>
                <w:rFonts w:ascii="Arial" w:hAnsi="Arial" w:cs="Arial"/>
                <w:sz w:val="18"/>
                <w:szCs w:val="18"/>
              </w:rPr>
              <w:t>User creates / selects an event -&gt; try-on -&gt; preview -&gt; confirm</w:t>
            </w:r>
          </w:p>
        </w:tc>
        <w:tc>
          <w:tcPr>
            <w:tcW w:w="3312" w:type="dxa"/>
          </w:tcPr>
          <w:p w14:paraId="69A53E6D" w14:textId="77777777" w:rsidR="00D40E4A" w:rsidRPr="00A07338" w:rsidRDefault="00B77817">
            <w:pPr>
              <w:rPr>
                <w:rFonts w:ascii="Arial" w:hAnsi="Arial" w:cs="Arial"/>
                <w:sz w:val="18"/>
                <w:szCs w:val="18"/>
              </w:rPr>
            </w:pPr>
            <w:r w:rsidRPr="00A07338">
              <w:rPr>
                <w:rFonts w:ascii="Arial" w:hAnsi="Arial" w:cs="Arial"/>
                <w:sz w:val="18"/>
                <w:szCs w:val="18"/>
              </w:rPr>
              <w:t>The try</w:t>
            </w:r>
            <w:r w:rsidRPr="00A07338">
              <w:rPr>
                <w:rFonts w:ascii="Arial" w:hAnsi="Arial" w:cs="Arial"/>
                <w:sz w:val="18"/>
                <w:szCs w:val="18"/>
              </w:rPr>
              <w:t>-on result is saved in EventCard.</w:t>
            </w:r>
          </w:p>
        </w:tc>
      </w:tr>
      <w:tr w:rsidR="00D40E4A" w:rsidRPr="00A07338" w14:paraId="44EF677A" w14:textId="77777777">
        <w:trPr>
          <w:jc w:val="center"/>
        </w:trPr>
        <w:tc>
          <w:tcPr>
            <w:tcW w:w="2160" w:type="dxa"/>
          </w:tcPr>
          <w:p w14:paraId="01402CCE" w14:textId="77777777" w:rsidR="00D40E4A" w:rsidRPr="00A07338" w:rsidRDefault="00B77817">
            <w:pPr>
              <w:rPr>
                <w:rFonts w:ascii="Arial" w:hAnsi="Arial" w:cs="Arial"/>
                <w:sz w:val="18"/>
                <w:szCs w:val="18"/>
              </w:rPr>
            </w:pPr>
            <w:r w:rsidRPr="00A07338">
              <w:rPr>
                <w:rFonts w:ascii="Arial" w:hAnsi="Arial" w:cs="Arial"/>
                <w:sz w:val="18"/>
                <w:szCs w:val="18"/>
              </w:rPr>
              <w:t>Topics</w:t>
            </w:r>
          </w:p>
        </w:tc>
        <w:tc>
          <w:tcPr>
            <w:tcW w:w="4608" w:type="dxa"/>
          </w:tcPr>
          <w:p w14:paraId="16039A74" w14:textId="77777777" w:rsidR="00D40E4A" w:rsidRPr="00A07338" w:rsidRDefault="00B77817">
            <w:pPr>
              <w:rPr>
                <w:rFonts w:ascii="Arial" w:hAnsi="Arial" w:cs="Arial"/>
                <w:sz w:val="18"/>
                <w:szCs w:val="18"/>
              </w:rPr>
            </w:pPr>
            <w:r w:rsidRPr="00A07338">
              <w:rPr>
                <w:rFonts w:ascii="Arial" w:hAnsi="Arial" w:cs="Arial"/>
                <w:sz w:val="18"/>
                <w:szCs w:val="18"/>
              </w:rPr>
              <w:t>Create topic, continue, rename, delete</w:t>
            </w:r>
          </w:p>
        </w:tc>
        <w:tc>
          <w:tcPr>
            <w:tcW w:w="3312" w:type="dxa"/>
          </w:tcPr>
          <w:p w14:paraId="23490FC9" w14:textId="77777777" w:rsidR="00D40E4A" w:rsidRPr="00A07338" w:rsidRDefault="00B77817">
            <w:pPr>
              <w:rPr>
                <w:rFonts w:ascii="Arial" w:hAnsi="Arial" w:cs="Arial"/>
                <w:sz w:val="18"/>
                <w:szCs w:val="18"/>
              </w:rPr>
            </w:pPr>
            <w:r w:rsidRPr="00A07338">
              <w:rPr>
                <w:rFonts w:ascii="Arial" w:hAnsi="Arial" w:cs="Arial"/>
                <w:sz w:val="18"/>
                <w:szCs w:val="18"/>
              </w:rPr>
              <w:t>The topic is managed as chat / case; saved EventCard and Health are not deleted.</w:t>
            </w:r>
          </w:p>
        </w:tc>
      </w:tr>
      <w:tr w:rsidR="00D40E4A" w:rsidRPr="00A07338" w14:paraId="0ACC7547" w14:textId="77777777">
        <w:trPr>
          <w:jc w:val="center"/>
        </w:trPr>
        <w:tc>
          <w:tcPr>
            <w:tcW w:w="2160" w:type="dxa"/>
          </w:tcPr>
          <w:p w14:paraId="2F618029" w14:textId="77777777" w:rsidR="00D40E4A" w:rsidRPr="00A07338" w:rsidRDefault="00B77817">
            <w:pPr>
              <w:rPr>
                <w:rFonts w:ascii="Arial" w:hAnsi="Arial" w:cs="Arial"/>
                <w:sz w:val="18"/>
                <w:szCs w:val="18"/>
              </w:rPr>
            </w:pPr>
            <w:r w:rsidRPr="00A07338">
              <w:rPr>
                <w:rFonts w:ascii="Arial" w:hAnsi="Arial" w:cs="Arial"/>
                <w:sz w:val="18"/>
                <w:szCs w:val="18"/>
              </w:rPr>
              <w:t>Technical readiness for SUK</w:t>
            </w:r>
          </w:p>
        </w:tc>
        <w:tc>
          <w:tcPr>
            <w:tcW w:w="4608" w:type="dxa"/>
          </w:tcPr>
          <w:p w14:paraId="4A7E75F7" w14:textId="77777777" w:rsidR="00D40E4A" w:rsidRPr="00A07338" w:rsidRDefault="00B77817">
            <w:pPr>
              <w:rPr>
                <w:rFonts w:ascii="Arial" w:hAnsi="Arial" w:cs="Arial"/>
                <w:sz w:val="18"/>
                <w:szCs w:val="18"/>
              </w:rPr>
            </w:pPr>
            <w:r w:rsidRPr="00A07338">
              <w:rPr>
                <w:rFonts w:ascii="Arial" w:hAnsi="Arial" w:cs="Arial"/>
                <w:sz w:val="18"/>
                <w:szCs w:val="18"/>
              </w:rPr>
              <w:t>Check presence of ids, source, status, timestamps, links</w:t>
            </w:r>
          </w:p>
        </w:tc>
        <w:tc>
          <w:tcPr>
            <w:tcW w:w="3312" w:type="dxa"/>
          </w:tcPr>
          <w:p w14:paraId="70807319" w14:textId="77777777" w:rsidR="00D40E4A" w:rsidRPr="00A07338" w:rsidRDefault="00B77817">
            <w:pPr>
              <w:rPr>
                <w:rFonts w:ascii="Arial" w:hAnsi="Arial" w:cs="Arial"/>
                <w:sz w:val="18"/>
                <w:szCs w:val="18"/>
              </w:rPr>
            </w:pPr>
            <w:r w:rsidRPr="00A07338">
              <w:rPr>
                <w:rFonts w:ascii="Arial" w:hAnsi="Arial" w:cs="Arial"/>
                <w:sz w:val="18"/>
                <w:szCs w:val="18"/>
              </w:rPr>
              <w:t>The back</w:t>
            </w:r>
            <w:r w:rsidRPr="00A07338">
              <w:rPr>
                <w:rFonts w:ascii="Arial" w:hAnsi="Arial" w:cs="Arial"/>
                <w:sz w:val="18"/>
                <w:szCs w:val="18"/>
              </w:rPr>
              <w:t>end returns required fields for the future SUK Technical Specification.</w:t>
            </w:r>
          </w:p>
        </w:tc>
      </w:tr>
      <w:tr w:rsidR="00D40E4A" w:rsidRPr="00A07338" w14:paraId="20565689" w14:textId="77777777">
        <w:trPr>
          <w:jc w:val="center"/>
        </w:trPr>
        <w:tc>
          <w:tcPr>
            <w:tcW w:w="2160" w:type="dxa"/>
          </w:tcPr>
          <w:p w14:paraId="60BBED8C" w14:textId="77777777" w:rsidR="00D40E4A" w:rsidRPr="00A07338" w:rsidRDefault="00B77817">
            <w:pPr>
              <w:rPr>
                <w:rFonts w:ascii="Arial" w:hAnsi="Arial" w:cs="Arial"/>
                <w:sz w:val="18"/>
                <w:szCs w:val="18"/>
              </w:rPr>
            </w:pPr>
            <w:r w:rsidRPr="00A07338">
              <w:rPr>
                <w:rFonts w:ascii="Arial" w:hAnsi="Arial" w:cs="Arial"/>
                <w:sz w:val="18"/>
                <w:szCs w:val="18"/>
              </w:rPr>
              <w:t>Confirm idempotency</w:t>
            </w:r>
          </w:p>
        </w:tc>
        <w:tc>
          <w:tcPr>
            <w:tcW w:w="4608" w:type="dxa"/>
          </w:tcPr>
          <w:p w14:paraId="2494FC03" w14:textId="77777777" w:rsidR="00D40E4A" w:rsidRPr="00A07338" w:rsidRDefault="00B77817">
            <w:pPr>
              <w:rPr>
                <w:rFonts w:ascii="Arial" w:hAnsi="Arial" w:cs="Arial"/>
                <w:sz w:val="18"/>
                <w:szCs w:val="18"/>
              </w:rPr>
            </w:pPr>
            <w:r w:rsidRPr="00A07338">
              <w:rPr>
                <w:rFonts w:ascii="Arial" w:hAnsi="Arial" w:cs="Arial"/>
                <w:sz w:val="18"/>
                <w:szCs w:val="18"/>
              </w:rPr>
              <w:t>Send confirm twice for one draft_id / idempotency_key</w:t>
            </w:r>
          </w:p>
        </w:tc>
        <w:tc>
          <w:tcPr>
            <w:tcW w:w="3312" w:type="dxa"/>
          </w:tcPr>
          <w:p w14:paraId="0294C501" w14:textId="77777777" w:rsidR="00D40E4A" w:rsidRPr="00A07338" w:rsidRDefault="00B77817">
            <w:pPr>
              <w:rPr>
                <w:rFonts w:ascii="Arial" w:hAnsi="Arial" w:cs="Arial"/>
                <w:sz w:val="18"/>
                <w:szCs w:val="18"/>
              </w:rPr>
            </w:pPr>
            <w:r w:rsidRPr="00A07338">
              <w:rPr>
                <w:rFonts w:ascii="Arial" w:hAnsi="Arial" w:cs="Arial"/>
                <w:sz w:val="18"/>
                <w:szCs w:val="18"/>
              </w:rPr>
              <w:t>The second operation returns previously created ids and does not create a duplicate.</w:t>
            </w:r>
          </w:p>
        </w:tc>
      </w:tr>
    </w:tbl>
    <w:p w14:paraId="2B428ED4" w14:textId="77777777" w:rsidR="00D40E4A" w:rsidRPr="00A07338" w:rsidRDefault="00D40E4A">
      <w:pPr>
        <w:spacing w:after="40"/>
        <w:rPr>
          <w:rFonts w:ascii="Arial" w:hAnsi="Arial" w:cs="Arial"/>
          <w:sz w:val="18"/>
          <w:szCs w:val="18"/>
        </w:rPr>
      </w:pPr>
    </w:p>
    <w:p w14:paraId="336E2951"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 xml:space="preserve">18. Scope </w:t>
      </w:r>
      <w:r w:rsidRPr="00A07338">
        <w:rPr>
          <w:rFonts w:ascii="Arial" w:hAnsi="Arial" w:cs="Arial"/>
          <w:b/>
          <w:sz w:val="18"/>
          <w:szCs w:val="18"/>
        </w:rPr>
        <w:t>Limitations of the First Release</w:t>
      </w:r>
    </w:p>
    <w:p w14:paraId="2433DB26"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top-level projects combining several topics / chats;</w:t>
      </w:r>
    </w:p>
    <w:p w14:paraId="746B08A8"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full SUK, showcases, reports and aggregates;</w:t>
      </w:r>
    </w:p>
    <w:p w14:paraId="49381CA7"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external food database and barcode scanning;</w:t>
      </w:r>
    </w:p>
    <w:p w14:paraId="08B003D2"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complex recurring events and extended event lifecycle;</w:t>
      </w:r>
    </w:p>
    <w:p w14:paraId="638F37E6"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advanced nutrie</w:t>
      </w:r>
      <w:r w:rsidRPr="00A07338">
        <w:rPr>
          <w:rFonts w:ascii="Arial" w:hAnsi="Arial" w:cs="Arial"/>
          <w:sz w:val="18"/>
          <w:szCs w:val="18"/>
        </w:rPr>
        <w:t>nt analytics and dietary recommendations;</w:t>
      </w:r>
    </w:p>
    <w:p w14:paraId="08605DA2"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separate first-level product section for Emotion Try-On or calories;</w:t>
      </w:r>
    </w:p>
    <w:p w14:paraId="73F4B29E"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separate frontend/mobile work, except for contract alignment and integration support.</w:t>
      </w:r>
    </w:p>
    <w:p w14:paraId="0D753C08"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19. Work Result</w:t>
      </w:r>
    </w:p>
    <w:p w14:paraId="658CB048"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 xml:space="preserve">hybrid Assistant model with scenario </w:t>
      </w:r>
      <w:r w:rsidRPr="00A07338">
        <w:rPr>
          <w:rFonts w:ascii="Arial" w:hAnsi="Arial" w:cs="Arial"/>
          <w:sz w:val="18"/>
          <w:szCs w:val="18"/>
        </w:rPr>
        <w:t>launch from buttons and chat;</w:t>
      </w:r>
    </w:p>
    <w:p w14:paraId="6153AEE5"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user intent understanding for key scenarios;</w:t>
      </w:r>
    </w:p>
    <w:p w14:paraId="626960E1"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clarifying questions and structured actions for the frontend;</w:t>
      </w:r>
    </w:p>
    <w:p w14:paraId="7FB681D5"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draft / preview / confirm flow;</w:t>
      </w:r>
    </w:p>
    <w:p w14:paraId="179FD060"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EventCard creation and saving;</w:t>
      </w:r>
    </w:p>
    <w:p w14:paraId="6909C06C"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 xml:space="preserve">saving calorie result to EventCard and </w:t>
      </w:r>
      <w:r w:rsidRPr="00A07338">
        <w:rPr>
          <w:rFonts w:ascii="Arial" w:hAnsi="Arial" w:cs="Arial"/>
          <w:sz w:val="18"/>
          <w:szCs w:val="18"/>
        </w:rPr>
        <w:t>Health;</w:t>
      </w:r>
    </w:p>
    <w:p w14:paraId="3627EF5D"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saving Emotion Try-On result to EventCard;</w:t>
      </w:r>
    </w:p>
    <w:p w14:paraId="35168D7D"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topics as separate chats / cases;</w:t>
      </w:r>
    </w:p>
    <w:p w14:paraId="3D3ED1EC"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detailed data model for EventCard, Draft / PendingAction, CalorieEntry, EmotionTryOnResult and AssistantTopic;</w:t>
      </w:r>
    </w:p>
    <w:p w14:paraId="2E081896"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JSON contracts for backend responses for preview, co</w:t>
      </w:r>
      <w:r w:rsidRPr="00A07338">
        <w:rPr>
          <w:rFonts w:ascii="Arial" w:hAnsi="Arial" w:cs="Arial"/>
          <w:sz w:val="18"/>
          <w:szCs w:val="18"/>
        </w:rPr>
        <w:t>nfirm and cancel;</w:t>
      </w:r>
    </w:p>
    <w:p w14:paraId="07A401C5"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unified API error and status format;</w:t>
      </w:r>
    </w:p>
    <w:p w14:paraId="39E49CC9"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confirm idempotency and duplicate protection;</w:t>
      </w:r>
    </w:p>
    <w:p w14:paraId="125FAA08" w14:textId="77777777" w:rsidR="00D40E4A" w:rsidRPr="00A07338" w:rsidRDefault="00B77817">
      <w:pPr>
        <w:spacing w:after="40"/>
        <w:ind w:left="317" w:hanging="173"/>
        <w:rPr>
          <w:rFonts w:ascii="Arial" w:hAnsi="Arial" w:cs="Arial"/>
          <w:sz w:val="18"/>
          <w:szCs w:val="18"/>
        </w:rPr>
      </w:pPr>
      <w:r w:rsidRPr="00A07338">
        <w:rPr>
          <w:rFonts w:ascii="Arial" w:hAnsi="Arial" w:cs="Arial"/>
          <w:sz w:val="18"/>
          <w:szCs w:val="18"/>
        </w:rPr>
        <w:t>•</w:t>
      </w:r>
      <w:r w:rsidRPr="00A07338">
        <w:rPr>
          <w:rFonts w:ascii="Arial" w:hAnsi="Arial" w:cs="Arial"/>
          <w:sz w:val="18"/>
          <w:szCs w:val="18"/>
        </w:rPr>
        <w:tab/>
        <w:t>technical readiness for the subsequent SUK Technical Specification.</w:t>
      </w:r>
    </w:p>
    <w:p w14:paraId="7B0AB4AB" w14:textId="77777777" w:rsidR="00D40E4A" w:rsidRPr="00A07338" w:rsidRDefault="00B77817">
      <w:pPr>
        <w:spacing w:before="160" w:after="80"/>
        <w:rPr>
          <w:rFonts w:ascii="Arial" w:hAnsi="Arial" w:cs="Arial"/>
          <w:sz w:val="18"/>
          <w:szCs w:val="18"/>
        </w:rPr>
      </w:pPr>
      <w:r w:rsidRPr="00A07338">
        <w:rPr>
          <w:rFonts w:ascii="Arial" w:hAnsi="Arial" w:cs="Arial"/>
          <w:b/>
          <w:sz w:val="18"/>
          <w:szCs w:val="18"/>
        </w:rPr>
        <w:t>Signatures of the Parties</w:t>
      </w:r>
    </w:p>
    <w:tbl>
      <w:tblPr>
        <w:tblStyle w:val="aff0"/>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184"/>
        <w:gridCol w:w="5184"/>
      </w:tblGrid>
      <w:tr w:rsidR="00D40E4A" w:rsidRPr="00A07338" w14:paraId="0E9E3683" w14:textId="77777777">
        <w:tc>
          <w:tcPr>
            <w:tcW w:w="5184" w:type="dxa"/>
          </w:tcPr>
          <w:p w14:paraId="64C1F410" w14:textId="77777777" w:rsidR="00D40E4A" w:rsidRPr="00A07338" w:rsidRDefault="00B77817">
            <w:pPr>
              <w:rPr>
                <w:rFonts w:ascii="Arial" w:hAnsi="Arial" w:cs="Arial"/>
                <w:sz w:val="18"/>
                <w:szCs w:val="18"/>
              </w:rPr>
            </w:pPr>
            <w:r w:rsidRPr="00A07338">
              <w:rPr>
                <w:rFonts w:ascii="Arial" w:hAnsi="Arial" w:cs="Arial"/>
                <w:b/>
                <w:sz w:val="18"/>
                <w:szCs w:val="18"/>
              </w:rPr>
              <w:t>Contractor</w:t>
            </w:r>
          </w:p>
        </w:tc>
        <w:tc>
          <w:tcPr>
            <w:tcW w:w="5184" w:type="dxa"/>
          </w:tcPr>
          <w:p w14:paraId="7FBCF209" w14:textId="77777777" w:rsidR="00D40E4A" w:rsidRPr="00A07338" w:rsidRDefault="00B77817">
            <w:pPr>
              <w:rPr>
                <w:rFonts w:ascii="Arial" w:hAnsi="Arial" w:cs="Arial"/>
                <w:sz w:val="18"/>
                <w:szCs w:val="18"/>
              </w:rPr>
            </w:pPr>
            <w:r w:rsidRPr="00A07338">
              <w:rPr>
                <w:rFonts w:ascii="Arial" w:hAnsi="Arial" w:cs="Arial"/>
                <w:b/>
                <w:sz w:val="18"/>
                <w:szCs w:val="18"/>
              </w:rPr>
              <w:t>Customer</w:t>
            </w:r>
          </w:p>
        </w:tc>
      </w:tr>
      <w:tr w:rsidR="00D40E4A" w:rsidRPr="00A07338" w14:paraId="2EB0B5AB" w14:textId="77777777">
        <w:tc>
          <w:tcPr>
            <w:tcW w:w="5184" w:type="dxa"/>
          </w:tcPr>
          <w:p w14:paraId="669E0126" w14:textId="77777777" w:rsidR="00D40E4A" w:rsidRPr="00A07338" w:rsidRDefault="00B77817">
            <w:pPr>
              <w:rPr>
                <w:rFonts w:ascii="Arial" w:hAnsi="Arial" w:cs="Arial"/>
                <w:sz w:val="18"/>
                <w:szCs w:val="18"/>
              </w:rPr>
            </w:pPr>
            <w:r w:rsidRPr="00A07338">
              <w:rPr>
                <w:rFonts w:ascii="Arial" w:hAnsi="Arial" w:cs="Arial"/>
                <w:sz w:val="18"/>
                <w:szCs w:val="18"/>
              </w:rPr>
              <w:t>Vistadi LLC</w:t>
            </w:r>
          </w:p>
        </w:tc>
        <w:tc>
          <w:tcPr>
            <w:tcW w:w="5184" w:type="dxa"/>
          </w:tcPr>
          <w:p w14:paraId="569F0C89" w14:textId="77777777" w:rsidR="00D40E4A" w:rsidRPr="00A07338" w:rsidRDefault="00B77817">
            <w:pPr>
              <w:rPr>
                <w:rFonts w:ascii="Arial" w:hAnsi="Arial" w:cs="Arial"/>
                <w:sz w:val="18"/>
                <w:szCs w:val="18"/>
              </w:rPr>
            </w:pPr>
            <w:r w:rsidRPr="00A07338">
              <w:rPr>
                <w:rFonts w:ascii="Arial" w:hAnsi="Arial" w:cs="Arial"/>
                <w:sz w:val="18"/>
                <w:szCs w:val="18"/>
              </w:rPr>
              <w:t>ONERY OVERSEAS LIMITED</w:t>
            </w:r>
          </w:p>
        </w:tc>
      </w:tr>
      <w:tr w:rsidR="00D40E4A" w:rsidRPr="00A07338" w14:paraId="0DBD9A28" w14:textId="77777777">
        <w:tc>
          <w:tcPr>
            <w:tcW w:w="5184" w:type="dxa"/>
          </w:tcPr>
          <w:p w14:paraId="4C36290D" w14:textId="77777777" w:rsidR="00D40E4A" w:rsidRPr="00A07338" w:rsidRDefault="00B77817">
            <w:pPr>
              <w:rPr>
                <w:rFonts w:ascii="Arial" w:hAnsi="Arial" w:cs="Arial"/>
                <w:sz w:val="18"/>
                <w:szCs w:val="18"/>
              </w:rPr>
            </w:pPr>
            <w:r w:rsidRPr="00A07338">
              <w:rPr>
                <w:rFonts w:ascii="Arial" w:hAnsi="Arial" w:cs="Arial"/>
                <w:sz w:val="18"/>
                <w:szCs w:val="18"/>
              </w:rPr>
              <w:t>Director: ____________________ Dildin V.S.</w:t>
            </w:r>
          </w:p>
        </w:tc>
        <w:tc>
          <w:tcPr>
            <w:tcW w:w="5184" w:type="dxa"/>
          </w:tcPr>
          <w:p w14:paraId="54D1BFF2" w14:textId="77777777" w:rsidR="00D40E4A" w:rsidRPr="00A07338" w:rsidRDefault="00B77817">
            <w:pPr>
              <w:rPr>
                <w:rFonts w:ascii="Arial" w:hAnsi="Arial" w:cs="Arial"/>
                <w:sz w:val="18"/>
                <w:szCs w:val="18"/>
              </w:rPr>
            </w:pPr>
            <w:r w:rsidRPr="00A07338">
              <w:rPr>
                <w:rFonts w:ascii="Arial" w:hAnsi="Arial" w:cs="Arial"/>
                <w:sz w:val="18"/>
                <w:szCs w:val="18"/>
              </w:rPr>
              <w:t>Director: ____________________ Boulitsidou A.</w:t>
            </w:r>
          </w:p>
        </w:tc>
      </w:tr>
      <w:tr w:rsidR="00D40E4A" w:rsidRPr="00A07338" w14:paraId="3098BC1C" w14:textId="77777777">
        <w:tc>
          <w:tcPr>
            <w:tcW w:w="5184" w:type="dxa"/>
          </w:tcPr>
          <w:p w14:paraId="3DCFB1F2" w14:textId="77777777" w:rsidR="00D40E4A" w:rsidRPr="00A07338" w:rsidRDefault="00B77817">
            <w:pPr>
              <w:rPr>
                <w:rFonts w:ascii="Arial" w:hAnsi="Arial" w:cs="Arial"/>
                <w:sz w:val="18"/>
                <w:szCs w:val="18"/>
              </w:rPr>
            </w:pPr>
            <w:r w:rsidRPr="00A07338">
              <w:rPr>
                <w:rFonts w:ascii="Arial" w:hAnsi="Arial" w:cs="Arial"/>
                <w:sz w:val="18"/>
                <w:szCs w:val="18"/>
              </w:rPr>
              <w:t>Seal</w:t>
            </w:r>
          </w:p>
        </w:tc>
        <w:tc>
          <w:tcPr>
            <w:tcW w:w="5184" w:type="dxa"/>
          </w:tcPr>
          <w:p w14:paraId="63EA5A58" w14:textId="77777777" w:rsidR="00D40E4A" w:rsidRPr="00A07338" w:rsidRDefault="00B77817">
            <w:pPr>
              <w:rPr>
                <w:rFonts w:ascii="Arial" w:hAnsi="Arial" w:cs="Arial"/>
                <w:sz w:val="18"/>
                <w:szCs w:val="18"/>
              </w:rPr>
            </w:pPr>
            <w:r w:rsidRPr="00A07338">
              <w:rPr>
                <w:rFonts w:ascii="Arial" w:hAnsi="Arial" w:cs="Arial"/>
                <w:sz w:val="18"/>
                <w:szCs w:val="18"/>
              </w:rPr>
              <w:t>Seal</w:t>
            </w:r>
          </w:p>
        </w:tc>
      </w:tr>
    </w:tbl>
    <w:p w14:paraId="6E75455A" w14:textId="77777777" w:rsidR="00D40E4A" w:rsidRPr="00A07338" w:rsidRDefault="00D40E4A">
      <w:pPr>
        <w:rPr>
          <w:rFonts w:ascii="Arial" w:hAnsi="Arial" w:cs="Arial"/>
          <w:sz w:val="18"/>
          <w:szCs w:val="18"/>
        </w:rPr>
      </w:pPr>
    </w:p>
    <w:sectPr w:rsidR="00D40E4A" w:rsidRPr="00A07338" w:rsidSect="00034616">
      <w:headerReference w:type="default" r:id="rId8"/>
      <w:footerReference w:type="default" r:id="rId9"/>
      <w:pgSz w:w="12240" w:h="15840"/>
      <w:pgMar w:top="792" w:right="936" w:bottom="792"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46CE1" w14:textId="77777777" w:rsidR="00B77817" w:rsidRDefault="00B77817">
      <w:pPr>
        <w:spacing w:after="0" w:line="240" w:lineRule="auto"/>
      </w:pPr>
      <w:r>
        <w:separator/>
      </w:r>
    </w:p>
  </w:endnote>
  <w:endnote w:type="continuationSeparator" w:id="0">
    <w:p w14:paraId="2AC62580" w14:textId="77777777" w:rsidR="00B77817" w:rsidRDefault="00B77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287" w:usb1="08070000" w:usb2="00000010" w:usb3="00000000" w:csb0="0002009F" w:csb1="00000000"/>
  </w:font>
  <w:font w:name="Courier">
    <w:panose1 w:val="02070309020205020404"/>
    <w:charset w:val="00"/>
    <w:family w:val="auto"/>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4A94" w14:textId="77777777" w:rsidR="00D40E4A" w:rsidRDefault="00B77817">
    <w:pPr>
      <w:pStyle w:val="a7"/>
      <w:jc w:val="right"/>
    </w:pPr>
    <w:r>
      <w:fldChar w:fldCharType="begin"/>
    </w:r>
    <w:r>
      <w:instrText>PAGE</w:instrText>
    </w:r>
    <w:r w:rsidR="00A07338">
      <w:fldChar w:fldCharType="separate"/>
    </w:r>
    <w:r w:rsidR="00A0733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1A451" w14:textId="77777777" w:rsidR="00B77817" w:rsidRDefault="00B77817">
      <w:pPr>
        <w:spacing w:after="0" w:line="240" w:lineRule="auto"/>
      </w:pPr>
      <w:r>
        <w:separator/>
      </w:r>
    </w:p>
  </w:footnote>
  <w:footnote w:type="continuationSeparator" w:id="0">
    <w:p w14:paraId="6E31B27A" w14:textId="77777777" w:rsidR="00B77817" w:rsidRDefault="00B778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D3421" w14:textId="77777777" w:rsidR="00A07338" w:rsidRPr="00A07338" w:rsidRDefault="00A07338" w:rsidP="00A07338">
    <w:pPr>
      <w:spacing w:after="0"/>
      <w:jc w:val="right"/>
      <w:rPr>
        <w:rFonts w:ascii="Arial" w:hAnsi="Arial" w:cs="Arial"/>
        <w:sz w:val="18"/>
        <w:szCs w:val="18"/>
      </w:rPr>
    </w:pPr>
    <w:r w:rsidRPr="00A07338">
      <w:rPr>
        <w:rFonts w:ascii="Arial" w:hAnsi="Arial" w:cs="Arial"/>
        <w:sz w:val="18"/>
        <w:szCs w:val="18"/>
      </w:rPr>
      <w:t>Appendix to Agreement No. 25042501 dated 24.04.25</w:t>
    </w:r>
  </w:p>
  <w:p w14:paraId="1EB5C5EF" w14:textId="77777777" w:rsidR="00A07338" w:rsidRPr="00A07338" w:rsidRDefault="00A07338" w:rsidP="00A07338">
    <w:pPr>
      <w:spacing w:after="0"/>
      <w:jc w:val="right"/>
      <w:rPr>
        <w:rFonts w:ascii="Arial" w:hAnsi="Arial" w:cs="Arial"/>
        <w:sz w:val="18"/>
        <w:szCs w:val="18"/>
      </w:rPr>
    </w:pPr>
    <w:r w:rsidRPr="00A07338">
      <w:rPr>
        <w:rFonts w:ascii="Arial" w:hAnsi="Arial" w:cs="Arial"/>
        <w:sz w:val="18"/>
        <w:szCs w:val="18"/>
      </w:rPr>
      <w:t>SE-01-TS13</w:t>
    </w:r>
  </w:p>
  <w:p w14:paraId="169F7105" w14:textId="77777777" w:rsidR="00A07338" w:rsidRPr="00A07338" w:rsidRDefault="00A07338" w:rsidP="00A0733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A07338"/>
    <w:rsid w:val="00AA1D8D"/>
    <w:rsid w:val="00B47730"/>
    <w:rsid w:val="00B77817"/>
    <w:rsid w:val="00CB0664"/>
    <w:rsid w:val="00D40E4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6ADAF6"/>
  <w14:defaultImageDpi w14:val="300"/>
  <w15:docId w15:val="{2ACF4D47-DB26-42B0-9C8A-2F3249629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Calibri" w:hAnsi="Calibri"/>
      <w:sz w:val="20"/>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2"/>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Block">
    <w:name w:val="CodeBlock"/>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5101</Words>
  <Characters>29077</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Виталий Дильдин</cp:lastModifiedBy>
  <cp:revision>2</cp:revision>
  <dcterms:created xsi:type="dcterms:W3CDTF">2013-12-23T23:15:00Z</dcterms:created>
  <dcterms:modified xsi:type="dcterms:W3CDTF">2026-05-13T13:38:00Z</dcterms:modified>
  <cp:category/>
</cp:coreProperties>
</file>